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07C" w:rsidRPr="00365321" w:rsidRDefault="0066107C" w:rsidP="0066107C">
      <w:pPr>
        <w:jc w:val="center"/>
        <w:rPr>
          <w:b/>
          <w:sz w:val="28"/>
          <w:szCs w:val="28"/>
        </w:rPr>
      </w:pPr>
      <w:r w:rsidRPr="00365321">
        <w:rPr>
          <w:b/>
          <w:sz w:val="28"/>
          <w:szCs w:val="28"/>
        </w:rPr>
        <w:t>Автономная некоммерческая организация высшего образования</w:t>
      </w:r>
    </w:p>
    <w:p w:rsidR="0066107C" w:rsidRPr="00365321" w:rsidRDefault="0066107C" w:rsidP="0066107C">
      <w:pPr>
        <w:jc w:val="center"/>
        <w:rPr>
          <w:b/>
          <w:sz w:val="28"/>
          <w:szCs w:val="28"/>
        </w:rPr>
      </w:pPr>
      <w:r w:rsidRPr="00365321">
        <w:rPr>
          <w:b/>
          <w:sz w:val="28"/>
          <w:szCs w:val="28"/>
        </w:rPr>
        <w:t>«Открытый университет экономики, управления и права»</w:t>
      </w:r>
    </w:p>
    <w:p w:rsidR="0066107C" w:rsidRPr="00365321" w:rsidRDefault="0066107C" w:rsidP="0066107C">
      <w:pPr>
        <w:jc w:val="center"/>
        <w:rPr>
          <w:sz w:val="28"/>
          <w:szCs w:val="28"/>
        </w:rPr>
      </w:pPr>
      <w:r w:rsidRPr="00365321">
        <w:rPr>
          <w:b/>
          <w:sz w:val="28"/>
          <w:szCs w:val="28"/>
        </w:rPr>
        <w:t>(АНО ВО ОУЭП)</w:t>
      </w:r>
    </w:p>
    <w:p w:rsidR="0066107C" w:rsidRPr="00365321" w:rsidRDefault="0066107C" w:rsidP="0066107C">
      <w:pPr>
        <w:tabs>
          <w:tab w:val="left" w:pos="900"/>
          <w:tab w:val="left" w:pos="1080"/>
        </w:tabs>
        <w:suppressAutoHyphens/>
        <w:ind w:firstLine="709"/>
        <w:jc w:val="both"/>
        <w:rPr>
          <w:b/>
          <w:sz w:val="20"/>
          <w:szCs w:val="20"/>
        </w:rPr>
      </w:pPr>
    </w:p>
    <w:p w:rsidR="0066107C" w:rsidRPr="00365321" w:rsidRDefault="0066107C" w:rsidP="0066107C">
      <w:pPr>
        <w:tabs>
          <w:tab w:val="left" w:pos="900"/>
          <w:tab w:val="left" w:pos="1080"/>
        </w:tabs>
        <w:suppressAutoHyphens/>
        <w:ind w:firstLine="709"/>
        <w:jc w:val="both"/>
        <w:rPr>
          <w:b/>
          <w:sz w:val="20"/>
          <w:szCs w:val="20"/>
        </w:rPr>
      </w:pPr>
    </w:p>
    <w:p w:rsidR="0066107C" w:rsidRPr="00365321" w:rsidRDefault="0066107C" w:rsidP="0066107C">
      <w:pPr>
        <w:tabs>
          <w:tab w:val="left" w:pos="900"/>
          <w:tab w:val="left" w:pos="1080"/>
        </w:tabs>
        <w:suppressAutoHyphens/>
        <w:ind w:firstLine="709"/>
        <w:jc w:val="both"/>
        <w:rPr>
          <w:b/>
          <w:sz w:val="20"/>
          <w:szCs w:val="20"/>
        </w:rPr>
      </w:pPr>
    </w:p>
    <w:p w:rsidR="0066107C" w:rsidRPr="00365321" w:rsidRDefault="0066107C" w:rsidP="0066107C">
      <w:pPr>
        <w:tabs>
          <w:tab w:val="left" w:pos="900"/>
          <w:tab w:val="left" w:pos="1080"/>
        </w:tabs>
        <w:suppressAutoHyphens/>
        <w:ind w:firstLine="709"/>
        <w:jc w:val="both"/>
        <w:rPr>
          <w:b/>
          <w:sz w:val="20"/>
          <w:szCs w:val="20"/>
        </w:rPr>
      </w:pPr>
    </w:p>
    <w:p w:rsidR="0066107C" w:rsidRPr="000C11EC" w:rsidRDefault="0066107C" w:rsidP="0066107C">
      <w:pPr>
        <w:tabs>
          <w:tab w:val="left" w:pos="900"/>
          <w:tab w:val="left" w:pos="1080"/>
        </w:tabs>
        <w:suppressAutoHyphens/>
        <w:ind w:firstLine="709"/>
        <w:jc w:val="right"/>
        <w:rPr>
          <w:b/>
          <w:sz w:val="20"/>
          <w:szCs w:val="20"/>
        </w:rPr>
      </w:pPr>
      <w:r w:rsidRPr="000C11EC">
        <w:rPr>
          <w:b/>
          <w:sz w:val="20"/>
          <w:szCs w:val="20"/>
        </w:rPr>
        <w:t>УТВЕРЖДАЮ:</w:t>
      </w:r>
    </w:p>
    <w:p w:rsidR="0066107C" w:rsidRPr="000C11EC" w:rsidRDefault="0066107C" w:rsidP="0066107C">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66107C" w:rsidRPr="000C11EC" w:rsidRDefault="0066107C" w:rsidP="0066107C">
      <w:pPr>
        <w:tabs>
          <w:tab w:val="left" w:pos="900"/>
          <w:tab w:val="left" w:pos="1080"/>
        </w:tabs>
        <w:suppressAutoHyphens/>
        <w:ind w:firstLine="709"/>
        <w:jc w:val="right"/>
        <w:rPr>
          <w:sz w:val="20"/>
          <w:szCs w:val="20"/>
        </w:rPr>
      </w:pPr>
    </w:p>
    <w:p w:rsidR="0066107C" w:rsidRPr="000C11EC" w:rsidRDefault="0066107C" w:rsidP="0066107C">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6107C" w:rsidRPr="000C11EC" w:rsidRDefault="0066107C" w:rsidP="0066107C">
      <w:pPr>
        <w:tabs>
          <w:tab w:val="left" w:pos="900"/>
          <w:tab w:val="left" w:pos="1080"/>
        </w:tabs>
        <w:suppressAutoHyphens/>
        <w:ind w:firstLine="709"/>
        <w:jc w:val="right"/>
        <w:rPr>
          <w:sz w:val="20"/>
          <w:szCs w:val="20"/>
        </w:rPr>
      </w:pPr>
      <w:r w:rsidRPr="000C11EC">
        <w:rPr>
          <w:sz w:val="20"/>
          <w:szCs w:val="20"/>
        </w:rPr>
        <w:t>19 апреля 2023 г.</w:t>
      </w:r>
    </w:p>
    <w:p w:rsidR="0066107C" w:rsidRPr="000C11EC" w:rsidRDefault="0066107C" w:rsidP="0066107C">
      <w:pPr>
        <w:tabs>
          <w:tab w:val="left" w:pos="900"/>
          <w:tab w:val="left" w:pos="1080"/>
        </w:tabs>
        <w:suppressAutoHyphens/>
        <w:ind w:firstLine="709"/>
        <w:jc w:val="right"/>
        <w:rPr>
          <w:sz w:val="20"/>
          <w:szCs w:val="20"/>
        </w:rPr>
      </w:pPr>
    </w:p>
    <w:p w:rsidR="0066107C" w:rsidRPr="000C11EC" w:rsidRDefault="0066107C" w:rsidP="0066107C">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66107C" w:rsidRPr="000C11EC" w:rsidRDefault="0066107C" w:rsidP="0066107C">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D368E" w:rsidRPr="003D14DD" w:rsidRDefault="005D368E" w:rsidP="005D368E">
      <w:pPr>
        <w:jc w:val="center"/>
      </w:pPr>
    </w:p>
    <w:p w:rsidR="005D368E" w:rsidRPr="003D14DD" w:rsidRDefault="005D368E" w:rsidP="005D368E">
      <w:pPr>
        <w:tabs>
          <w:tab w:val="left" w:pos="900"/>
          <w:tab w:val="left" w:pos="1080"/>
        </w:tabs>
        <w:suppressAutoHyphens/>
        <w:ind w:firstLine="709"/>
        <w:jc w:val="center"/>
        <w:rPr>
          <w:b/>
        </w:rPr>
      </w:pPr>
      <w:r w:rsidRPr="003D14DD">
        <w:rPr>
          <w:b/>
        </w:rPr>
        <w:t>РАБОЧАЯ ПРОГРАММА</w:t>
      </w:r>
    </w:p>
    <w:p w:rsidR="005D368E" w:rsidRPr="003D14DD" w:rsidRDefault="005D368E" w:rsidP="005D368E">
      <w:pPr>
        <w:jc w:val="center"/>
        <w:rPr>
          <w:b/>
        </w:rPr>
      </w:pPr>
    </w:p>
    <w:p w:rsidR="005D368E" w:rsidRPr="003D14DD" w:rsidRDefault="005D368E" w:rsidP="005D368E">
      <w:pPr>
        <w:jc w:val="center"/>
        <w:rPr>
          <w:b/>
        </w:rPr>
      </w:pPr>
      <w:r w:rsidRPr="003D14DD">
        <w:rPr>
          <w:b/>
        </w:rPr>
        <w:t>по дисциплине</w:t>
      </w:r>
    </w:p>
    <w:p w:rsidR="005D368E" w:rsidRPr="003D14DD" w:rsidRDefault="005D368E" w:rsidP="005D368E">
      <w:pPr>
        <w:jc w:val="center"/>
      </w:pPr>
    </w:p>
    <w:p w:rsidR="005D368E" w:rsidRPr="003D14DD" w:rsidRDefault="005D368E" w:rsidP="00BE7E25">
      <w:pPr>
        <w:tabs>
          <w:tab w:val="left" w:pos="900"/>
          <w:tab w:val="left" w:pos="1080"/>
        </w:tabs>
        <w:suppressAutoHyphens/>
        <w:ind w:firstLine="709"/>
        <w:jc w:val="center"/>
      </w:pPr>
      <w:r w:rsidRPr="003D14DD">
        <w:t>Наименование дисциплины Б1.О.01 Современные проблемы науки и образования</w:t>
      </w:r>
    </w:p>
    <w:p w:rsidR="005D368E" w:rsidRPr="003D14DD" w:rsidRDefault="005D368E" w:rsidP="00BE7E25">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5D368E" w:rsidRPr="003D14DD" w:rsidRDefault="005D368E" w:rsidP="005D368E">
      <w:pPr>
        <w:jc w:val="center"/>
      </w:pPr>
    </w:p>
    <w:p w:rsidR="005D368E" w:rsidRPr="003D14DD" w:rsidRDefault="005D368E" w:rsidP="005D368E">
      <w:pPr>
        <w:jc w:val="center"/>
      </w:pPr>
    </w:p>
    <w:p w:rsidR="005D368E" w:rsidRPr="003D14DD" w:rsidRDefault="005D368E" w:rsidP="005D368E">
      <w:pPr>
        <w:jc w:val="center"/>
      </w:pPr>
    </w:p>
    <w:p w:rsidR="005D368E" w:rsidRPr="003D14DD" w:rsidRDefault="005D368E" w:rsidP="005D368E">
      <w:pPr>
        <w:jc w:val="center"/>
      </w:pPr>
    </w:p>
    <w:p w:rsidR="005D368E" w:rsidRPr="003D14DD" w:rsidRDefault="005D368E" w:rsidP="005D368E">
      <w:pPr>
        <w:jc w:val="right"/>
      </w:pPr>
    </w:p>
    <w:p w:rsidR="005D368E" w:rsidRPr="003D14DD" w:rsidRDefault="005D368E" w:rsidP="005D368E">
      <w:pPr>
        <w:jc w:val="right"/>
      </w:pPr>
    </w:p>
    <w:p w:rsidR="005D368E" w:rsidRPr="003D14DD" w:rsidRDefault="005D368E" w:rsidP="005D368E">
      <w:pPr>
        <w:tabs>
          <w:tab w:val="left" w:pos="900"/>
          <w:tab w:val="left" w:pos="1080"/>
        </w:tabs>
        <w:suppressAutoHyphens/>
        <w:ind w:firstLine="709"/>
        <w:jc w:val="right"/>
        <w:rPr>
          <w:sz w:val="20"/>
          <w:szCs w:val="20"/>
        </w:rPr>
      </w:pPr>
    </w:p>
    <w:p w:rsidR="005D368E" w:rsidRPr="003D14DD" w:rsidRDefault="005D368E" w:rsidP="005D368E">
      <w:pPr>
        <w:jc w:val="center"/>
        <w:rPr>
          <w:u w:val="single"/>
        </w:rPr>
      </w:pPr>
    </w:p>
    <w:p w:rsidR="005D368E" w:rsidRPr="00FE3BD9" w:rsidRDefault="005D368E" w:rsidP="00EF568E">
      <w:pPr>
        <w:tabs>
          <w:tab w:val="left" w:pos="6405"/>
        </w:tabs>
      </w:pPr>
      <w:r w:rsidRPr="003D14DD">
        <w:rPr>
          <w:sz w:val="20"/>
          <w:szCs w:val="20"/>
        </w:rPr>
        <w:tab/>
      </w:r>
    </w:p>
    <w:p w:rsidR="005D368E" w:rsidRPr="003D14DD" w:rsidRDefault="005D368E" w:rsidP="005D368E">
      <w:pPr>
        <w:jc w:val="right"/>
      </w:pPr>
    </w:p>
    <w:p w:rsidR="005D368E" w:rsidRPr="003D14DD" w:rsidRDefault="005D368E" w:rsidP="005D368E">
      <w:pPr>
        <w:jc w:val="right"/>
      </w:pPr>
    </w:p>
    <w:p w:rsidR="005D368E" w:rsidRPr="003D14DD" w:rsidRDefault="005D368E" w:rsidP="005D368E">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5D368E" w:rsidRPr="003D14DD" w:rsidRDefault="005D368E" w:rsidP="005D368E">
      <w:pPr>
        <w:tabs>
          <w:tab w:val="left" w:pos="900"/>
          <w:tab w:val="left" w:pos="1080"/>
        </w:tabs>
        <w:suppressAutoHyphens/>
        <w:ind w:firstLine="709"/>
        <w:rPr>
          <w:sz w:val="20"/>
          <w:szCs w:val="20"/>
          <w:u w:val="single"/>
        </w:rPr>
      </w:pPr>
    </w:p>
    <w:p w:rsidR="005D368E" w:rsidRPr="003D14DD" w:rsidRDefault="005D368E" w:rsidP="005D368E">
      <w:pPr>
        <w:tabs>
          <w:tab w:val="left" w:pos="900"/>
          <w:tab w:val="left" w:pos="1080"/>
        </w:tabs>
        <w:suppressAutoHyphens/>
        <w:ind w:firstLine="709"/>
        <w:rPr>
          <w:sz w:val="20"/>
          <w:szCs w:val="20"/>
          <w:u w:val="single"/>
        </w:rPr>
      </w:pPr>
    </w:p>
    <w:p w:rsidR="005D368E" w:rsidRPr="003D14DD" w:rsidRDefault="005D368E" w:rsidP="005D368E">
      <w:pPr>
        <w:ind w:firstLine="680"/>
        <w:rPr>
          <w:b/>
          <w:sz w:val="20"/>
          <w:szCs w:val="20"/>
        </w:rPr>
      </w:pPr>
      <w:r w:rsidRPr="003D14DD">
        <w:rPr>
          <w:b/>
          <w:sz w:val="20"/>
          <w:szCs w:val="20"/>
        </w:rPr>
        <w:t xml:space="preserve">Разработчик: </w:t>
      </w:r>
    </w:p>
    <w:p w:rsidR="005D368E" w:rsidRPr="003D14DD" w:rsidRDefault="005D368E" w:rsidP="005D368E">
      <w:pPr>
        <w:tabs>
          <w:tab w:val="left" w:pos="900"/>
          <w:tab w:val="left" w:pos="1080"/>
        </w:tabs>
        <w:suppressAutoHyphens/>
        <w:ind w:firstLine="709"/>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5D368E" w:rsidRPr="003D14DD" w:rsidRDefault="005D368E" w:rsidP="005D368E">
      <w:pPr>
        <w:tabs>
          <w:tab w:val="left" w:pos="900"/>
          <w:tab w:val="left" w:pos="1080"/>
        </w:tabs>
        <w:suppressAutoHyphens/>
        <w:ind w:firstLine="709"/>
        <w:rPr>
          <w:sz w:val="20"/>
          <w:szCs w:val="20"/>
          <w:u w:val="single"/>
        </w:rPr>
      </w:pPr>
    </w:p>
    <w:p w:rsidR="005D368E" w:rsidRPr="003D14DD" w:rsidRDefault="005D368E" w:rsidP="005D368E">
      <w:pPr>
        <w:tabs>
          <w:tab w:val="left" w:pos="900"/>
          <w:tab w:val="left" w:pos="1080"/>
        </w:tabs>
        <w:suppressAutoHyphens/>
        <w:ind w:firstLine="709"/>
        <w:rPr>
          <w:sz w:val="20"/>
          <w:szCs w:val="20"/>
          <w:u w:val="single"/>
        </w:rPr>
      </w:pPr>
    </w:p>
    <w:p w:rsidR="005D368E" w:rsidRPr="00FE3BD9" w:rsidRDefault="005D368E" w:rsidP="00EF568E">
      <w:pPr>
        <w:rPr>
          <w:sz w:val="20"/>
          <w:szCs w:val="20"/>
        </w:rPr>
      </w:pPr>
    </w:p>
    <w:p w:rsidR="005D368E" w:rsidRPr="003D14DD" w:rsidRDefault="005D368E" w:rsidP="005D368E">
      <w:pPr>
        <w:ind w:firstLine="709"/>
        <w:jc w:val="center"/>
        <w:rPr>
          <w:sz w:val="20"/>
          <w:szCs w:val="20"/>
        </w:rPr>
      </w:pPr>
    </w:p>
    <w:p w:rsidR="005D368E" w:rsidRPr="003D14DD" w:rsidRDefault="005D368E" w:rsidP="005D368E">
      <w:pPr>
        <w:ind w:firstLine="709"/>
        <w:jc w:val="center"/>
        <w:rPr>
          <w:sz w:val="20"/>
          <w:szCs w:val="20"/>
        </w:rPr>
      </w:pPr>
    </w:p>
    <w:p w:rsidR="005D368E" w:rsidRPr="003D14DD" w:rsidRDefault="005D368E" w:rsidP="005D368E">
      <w:pPr>
        <w:ind w:firstLine="709"/>
        <w:jc w:val="center"/>
        <w:rPr>
          <w:sz w:val="20"/>
          <w:szCs w:val="20"/>
        </w:rPr>
      </w:pPr>
    </w:p>
    <w:p w:rsidR="005D368E" w:rsidRPr="003D14DD" w:rsidRDefault="005D368E" w:rsidP="005D368E">
      <w:pPr>
        <w:ind w:firstLine="709"/>
        <w:jc w:val="center"/>
        <w:rPr>
          <w:sz w:val="20"/>
          <w:szCs w:val="20"/>
        </w:rPr>
      </w:pPr>
    </w:p>
    <w:p w:rsidR="005D368E" w:rsidRPr="00FE3BD9" w:rsidRDefault="005D368E" w:rsidP="00EF568E">
      <w:pPr>
        <w:rPr>
          <w:sz w:val="20"/>
          <w:szCs w:val="20"/>
        </w:rPr>
      </w:pPr>
    </w:p>
    <w:p w:rsidR="005D368E" w:rsidRPr="003D14DD" w:rsidRDefault="005D368E" w:rsidP="005D368E">
      <w:pPr>
        <w:ind w:firstLine="709"/>
        <w:jc w:val="center"/>
        <w:rPr>
          <w:sz w:val="20"/>
          <w:szCs w:val="20"/>
        </w:rPr>
      </w:pPr>
      <w:r w:rsidRPr="003D14DD">
        <w:rPr>
          <w:sz w:val="20"/>
          <w:szCs w:val="20"/>
        </w:rPr>
        <w:t>Москва 202</w:t>
      </w:r>
      <w:r w:rsidR="0066107C">
        <w:rPr>
          <w:sz w:val="20"/>
          <w:szCs w:val="20"/>
        </w:rPr>
        <w:t>3</w:t>
      </w:r>
      <w:bookmarkStart w:id="0" w:name="_GoBack"/>
      <w:bookmarkEnd w:id="0"/>
    </w:p>
    <w:p w:rsidR="005D368E" w:rsidRPr="003D14DD" w:rsidRDefault="005D368E" w:rsidP="005D368E">
      <w:pPr>
        <w:tabs>
          <w:tab w:val="left" w:pos="900"/>
        </w:tabs>
        <w:suppressAutoHyphens/>
        <w:ind w:firstLine="709"/>
        <w:rPr>
          <w:b/>
          <w:sz w:val="20"/>
          <w:szCs w:val="20"/>
        </w:rPr>
      </w:pPr>
      <w:r w:rsidRPr="003D14DD">
        <w:br w:type="page"/>
      </w:r>
      <w:r w:rsidRPr="003D14DD">
        <w:rPr>
          <w:b/>
          <w:sz w:val="20"/>
          <w:szCs w:val="20"/>
        </w:rPr>
        <w:lastRenderedPageBreak/>
        <w:t xml:space="preserve"> </w:t>
      </w:r>
    </w:p>
    <w:p w:rsidR="005D368E" w:rsidRPr="003D14DD" w:rsidRDefault="005D368E" w:rsidP="005D368E">
      <w:pPr>
        <w:tabs>
          <w:tab w:val="left" w:pos="900"/>
        </w:tabs>
        <w:suppressAutoHyphens/>
        <w:ind w:firstLine="709"/>
        <w:jc w:val="both"/>
        <w:rPr>
          <w:sz w:val="20"/>
          <w:szCs w:val="20"/>
        </w:rPr>
      </w:pPr>
      <w:r w:rsidRPr="003D14DD">
        <w:rPr>
          <w:b/>
          <w:sz w:val="20"/>
          <w:szCs w:val="20"/>
        </w:rPr>
        <w:t>1. Цели и задачи дисциплины</w:t>
      </w:r>
    </w:p>
    <w:p w:rsidR="005D368E" w:rsidRPr="003D14DD" w:rsidRDefault="005D368E" w:rsidP="005D368E">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способствовать повышению педагогической культуры, формированию научного представления об образовании как сложноорганизованном социокультурном феномене, о современном педагогическом образовании, развитию умений анализировать актуальные проблемы педагогической науки, управления образованием и предвидеть перспективы их развития.</w:t>
      </w:r>
    </w:p>
    <w:p w:rsidR="005D368E" w:rsidRPr="003D14DD" w:rsidRDefault="005D368E" w:rsidP="005D368E">
      <w:pPr>
        <w:tabs>
          <w:tab w:val="left" w:pos="1440"/>
        </w:tabs>
        <w:suppressAutoHyphens/>
        <w:ind w:firstLine="709"/>
        <w:jc w:val="both"/>
        <w:rPr>
          <w:sz w:val="20"/>
          <w:szCs w:val="20"/>
        </w:rPr>
      </w:pPr>
      <w:r w:rsidRPr="003D14DD">
        <w:rPr>
          <w:b/>
          <w:i/>
          <w:sz w:val="20"/>
          <w:szCs w:val="20"/>
        </w:rPr>
        <w:t>Задачи дисциплины -</w:t>
      </w:r>
      <w:r w:rsidRPr="003D14DD">
        <w:rPr>
          <w:sz w:val="20"/>
          <w:szCs w:val="20"/>
        </w:rPr>
        <w:t xml:space="preserve"> познакомить с современным состоянием, основными проблемами развития педагогики как науки и функционирующей в стране системой образования, а также с концептуальными основами, особенностями, т</w:t>
      </w:r>
      <w:r w:rsidRPr="003D14DD">
        <w:rPr>
          <w:bCs/>
          <w:sz w:val="20"/>
          <w:szCs w:val="20"/>
        </w:rPr>
        <w:t xml:space="preserve">енденциями и перспективами </w:t>
      </w:r>
      <w:r w:rsidRPr="003D14DD">
        <w:rPr>
          <w:sz w:val="20"/>
          <w:szCs w:val="20"/>
        </w:rPr>
        <w:t xml:space="preserve">менеджмента в образовании, проблемами подготовки менеджеров для управления пелагическими системами. </w:t>
      </w:r>
    </w:p>
    <w:p w:rsidR="005D368E" w:rsidRPr="003D14DD" w:rsidRDefault="005D368E" w:rsidP="005D368E">
      <w:pPr>
        <w:tabs>
          <w:tab w:val="left" w:pos="900"/>
        </w:tabs>
        <w:suppressAutoHyphens/>
        <w:ind w:firstLine="709"/>
        <w:jc w:val="both"/>
        <w:rPr>
          <w:b/>
          <w:sz w:val="20"/>
          <w:szCs w:val="20"/>
        </w:rPr>
      </w:pPr>
    </w:p>
    <w:p w:rsidR="005D368E" w:rsidRPr="003D14DD" w:rsidRDefault="005D368E" w:rsidP="005D368E">
      <w:pPr>
        <w:tabs>
          <w:tab w:val="left" w:pos="900"/>
        </w:tabs>
        <w:suppressAutoHyphens/>
        <w:ind w:firstLine="709"/>
        <w:jc w:val="both"/>
        <w:rPr>
          <w:b/>
          <w:sz w:val="20"/>
          <w:szCs w:val="20"/>
        </w:rPr>
      </w:pPr>
      <w:r w:rsidRPr="003D14DD">
        <w:rPr>
          <w:b/>
          <w:sz w:val="20"/>
          <w:szCs w:val="20"/>
        </w:rPr>
        <w:t>2. Место дисциплины в структуре ОП</w:t>
      </w:r>
    </w:p>
    <w:p w:rsidR="005D368E" w:rsidRPr="003D14DD" w:rsidRDefault="005D368E" w:rsidP="005D368E">
      <w:pPr>
        <w:tabs>
          <w:tab w:val="left" w:pos="900"/>
        </w:tabs>
        <w:suppressAutoHyphens/>
        <w:ind w:firstLine="709"/>
        <w:jc w:val="both"/>
        <w:rPr>
          <w:b/>
          <w:sz w:val="20"/>
          <w:szCs w:val="20"/>
        </w:rPr>
      </w:pPr>
      <w:r w:rsidRPr="003D14DD">
        <w:rPr>
          <w:sz w:val="20"/>
          <w:szCs w:val="20"/>
        </w:rPr>
        <w:t>Дисциплина «Современные проблемы науки и образования» относится к обязательной части Блока 1.</w:t>
      </w:r>
    </w:p>
    <w:p w:rsidR="005D368E" w:rsidRPr="003D14DD" w:rsidRDefault="005D368E" w:rsidP="005D368E">
      <w:pPr>
        <w:pStyle w:val="af3"/>
        <w:tabs>
          <w:tab w:val="left" w:pos="900"/>
        </w:tabs>
        <w:autoSpaceDE/>
        <w:adjustRightInd/>
        <w:ind w:firstLine="720"/>
        <w:jc w:val="both"/>
        <w:rPr>
          <w:rFonts w:ascii="Times New Roman" w:hAnsi="Times New Roman"/>
          <w:b/>
        </w:rPr>
      </w:pPr>
    </w:p>
    <w:p w:rsidR="005D368E" w:rsidRPr="003D14DD" w:rsidRDefault="005D368E" w:rsidP="005D368E">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5D368E" w:rsidRPr="003D14DD" w:rsidRDefault="005D368E" w:rsidP="005D368E">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5D368E" w:rsidRPr="003D14DD" w:rsidRDefault="005D368E" w:rsidP="005D368E">
      <w:pPr>
        <w:tabs>
          <w:tab w:val="left" w:pos="900"/>
        </w:tabs>
        <w:ind w:firstLine="709"/>
        <w:rPr>
          <w:i/>
          <w:sz w:val="20"/>
          <w:szCs w:val="20"/>
        </w:rPr>
      </w:pPr>
      <w:r w:rsidRPr="003D14DD">
        <w:rPr>
          <w:i/>
          <w:sz w:val="20"/>
          <w:szCs w:val="20"/>
        </w:rPr>
        <w:t>Универсальные компетенции:</w:t>
      </w:r>
    </w:p>
    <w:p w:rsidR="005D368E" w:rsidRPr="003D14DD" w:rsidRDefault="005D368E" w:rsidP="005D368E">
      <w:pPr>
        <w:tabs>
          <w:tab w:val="left" w:pos="900"/>
        </w:tabs>
        <w:ind w:firstLine="709"/>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5D368E" w:rsidRPr="003D14DD" w:rsidRDefault="005D368E" w:rsidP="005D368E">
      <w:pPr>
        <w:tabs>
          <w:tab w:val="left" w:pos="900"/>
        </w:tabs>
        <w:ind w:firstLine="709"/>
        <w:rPr>
          <w:i/>
          <w:sz w:val="20"/>
          <w:szCs w:val="20"/>
        </w:rPr>
      </w:pPr>
      <w:r w:rsidRPr="003D14DD">
        <w:rPr>
          <w:i/>
          <w:sz w:val="20"/>
          <w:szCs w:val="20"/>
        </w:rPr>
        <w:t>Общепрофессиональную компетенцию:</w:t>
      </w:r>
    </w:p>
    <w:p w:rsidR="005D368E" w:rsidRPr="003D14DD" w:rsidRDefault="005D368E" w:rsidP="005D368E">
      <w:pPr>
        <w:tabs>
          <w:tab w:val="left" w:pos="900"/>
        </w:tabs>
        <w:suppressAutoHyphens/>
        <w:ind w:firstLine="720"/>
        <w:jc w:val="both"/>
        <w:rPr>
          <w:sz w:val="20"/>
          <w:szCs w:val="20"/>
        </w:rPr>
      </w:pPr>
      <w:r w:rsidRPr="003D14DD">
        <w:rPr>
          <w:sz w:val="20"/>
          <w:szCs w:val="20"/>
        </w:rPr>
        <w:t>ОПК-8. Способен проектировать педагогическую деятельность на основе специальных научных знаний и результатов исследований</w:t>
      </w:r>
    </w:p>
    <w:p w:rsidR="005D368E" w:rsidRPr="003D14DD" w:rsidRDefault="005D368E" w:rsidP="005D368E">
      <w:pPr>
        <w:tabs>
          <w:tab w:val="left" w:pos="900"/>
        </w:tabs>
        <w:suppressAutoHyphens/>
        <w:ind w:firstLine="720"/>
        <w:jc w:val="both"/>
        <w:rPr>
          <w:b/>
          <w:i/>
          <w:sz w:val="20"/>
          <w:szCs w:val="20"/>
        </w:rPr>
      </w:pPr>
      <w:r w:rsidRPr="003D14DD">
        <w:rPr>
          <w:b/>
          <w:i/>
          <w:sz w:val="20"/>
          <w:szCs w:val="20"/>
        </w:rPr>
        <w:t xml:space="preserve"> </w:t>
      </w:r>
    </w:p>
    <w:p w:rsidR="005D368E" w:rsidRPr="003D14DD" w:rsidRDefault="005D368E" w:rsidP="005D368E">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5D368E" w:rsidRPr="003D14DD" w:rsidRDefault="005D368E" w:rsidP="005D368E">
      <w:pPr>
        <w:tabs>
          <w:tab w:val="left" w:pos="900"/>
        </w:tabs>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5D368E" w:rsidRPr="003D14DD" w:rsidTr="004D69F2">
        <w:tc>
          <w:tcPr>
            <w:tcW w:w="3348" w:type="dxa"/>
          </w:tcPr>
          <w:p w:rsidR="005D368E" w:rsidRPr="003D14DD" w:rsidRDefault="005D368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5D368E" w:rsidRPr="003D14DD" w:rsidRDefault="005D368E"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5D368E" w:rsidRPr="003D14DD" w:rsidRDefault="005D368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5D368E" w:rsidRPr="003D14DD" w:rsidTr="004D69F2">
        <w:trPr>
          <w:trHeight w:val="1671"/>
        </w:trPr>
        <w:tc>
          <w:tcPr>
            <w:tcW w:w="3348" w:type="dxa"/>
            <w:vMerge w:val="restart"/>
          </w:tcPr>
          <w:p w:rsidR="005D368E" w:rsidRPr="003D14DD" w:rsidRDefault="005D368E" w:rsidP="004D69F2">
            <w:pPr>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420" w:type="dxa"/>
            <w:vMerge w:val="restart"/>
          </w:tcPr>
          <w:p w:rsidR="005D368E" w:rsidRPr="003D14DD" w:rsidRDefault="005D368E" w:rsidP="004D69F2">
            <w:pPr>
              <w:shd w:val="clear" w:color="auto" w:fill="FFFFFF"/>
              <w:rPr>
                <w:sz w:val="20"/>
                <w:szCs w:val="20"/>
              </w:rPr>
            </w:pPr>
            <w:r w:rsidRPr="003D14DD">
              <w:rPr>
                <w:sz w:val="20"/>
                <w:szCs w:val="20"/>
              </w:rPr>
              <w:t xml:space="preserve">УК-1.1. Знать: </w:t>
            </w:r>
          </w:p>
          <w:p w:rsidR="005D368E" w:rsidRPr="003D14DD" w:rsidRDefault="005D368E" w:rsidP="004D69F2">
            <w:pPr>
              <w:shd w:val="clear" w:color="auto" w:fill="FFFFFF"/>
              <w:rPr>
                <w:sz w:val="20"/>
                <w:szCs w:val="20"/>
              </w:rPr>
            </w:pPr>
            <w:r w:rsidRPr="003D14DD">
              <w:rPr>
                <w:sz w:val="20"/>
                <w:szCs w:val="20"/>
              </w:rPr>
              <w:t>принципы сбора, отбора и обобщения информации, основы теории систем и системного анализа, способы представления научной информации</w:t>
            </w:r>
          </w:p>
          <w:p w:rsidR="005D368E" w:rsidRPr="003D14DD" w:rsidRDefault="005D368E" w:rsidP="004D69F2">
            <w:pPr>
              <w:shd w:val="clear" w:color="auto" w:fill="FFFFFF"/>
              <w:rPr>
                <w:sz w:val="20"/>
                <w:szCs w:val="20"/>
              </w:rPr>
            </w:pPr>
          </w:p>
          <w:p w:rsidR="005D368E" w:rsidRPr="003D14DD" w:rsidRDefault="005D368E" w:rsidP="004D69F2">
            <w:pPr>
              <w:rPr>
                <w:sz w:val="20"/>
                <w:szCs w:val="20"/>
              </w:rPr>
            </w:pPr>
            <w:r w:rsidRPr="003D14DD">
              <w:rPr>
                <w:sz w:val="20"/>
                <w:szCs w:val="20"/>
              </w:rPr>
              <w:t xml:space="preserve">УК-1.2. Уметь: </w:t>
            </w:r>
          </w:p>
          <w:p w:rsidR="005D368E" w:rsidRPr="003D14DD" w:rsidRDefault="005D368E" w:rsidP="004D69F2">
            <w:pPr>
              <w:shd w:val="clear" w:color="auto" w:fill="FFFFFF"/>
              <w:rPr>
                <w:sz w:val="20"/>
                <w:szCs w:val="20"/>
              </w:rPr>
            </w:pPr>
            <w:r w:rsidRPr="003D14DD">
              <w:rPr>
                <w:sz w:val="20"/>
                <w:szCs w:val="20"/>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5D368E" w:rsidRPr="003D14DD" w:rsidRDefault="005D368E" w:rsidP="004D69F2">
            <w:pPr>
              <w:rPr>
                <w:sz w:val="20"/>
                <w:szCs w:val="20"/>
              </w:rPr>
            </w:pPr>
            <w:r w:rsidRPr="003D14DD">
              <w:rPr>
                <w:sz w:val="20"/>
                <w:szCs w:val="20"/>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5D368E" w:rsidRPr="003D14DD" w:rsidRDefault="005D368E" w:rsidP="004D69F2">
            <w:pPr>
              <w:rPr>
                <w:sz w:val="20"/>
                <w:szCs w:val="20"/>
              </w:rPr>
            </w:pPr>
          </w:p>
          <w:p w:rsidR="005D368E" w:rsidRPr="003D14DD" w:rsidRDefault="005D368E" w:rsidP="004D69F2">
            <w:pPr>
              <w:rPr>
                <w:sz w:val="20"/>
                <w:szCs w:val="20"/>
              </w:rPr>
            </w:pPr>
            <w:r w:rsidRPr="003D14DD">
              <w:rPr>
                <w:sz w:val="20"/>
                <w:szCs w:val="20"/>
              </w:rPr>
              <w:t xml:space="preserve">УК-1.3. Владеть: </w:t>
            </w:r>
          </w:p>
          <w:p w:rsidR="005D368E" w:rsidRPr="003D14DD" w:rsidRDefault="005D368E" w:rsidP="004D69F2">
            <w:pPr>
              <w:shd w:val="clear" w:color="auto" w:fill="FFFFFF"/>
              <w:rPr>
                <w:sz w:val="20"/>
                <w:szCs w:val="20"/>
              </w:rPr>
            </w:pPr>
            <w:r w:rsidRPr="003D14DD">
              <w:rPr>
                <w:sz w:val="20"/>
                <w:szCs w:val="20"/>
              </w:rPr>
              <w:t>информационными источниками,</w:t>
            </w:r>
          </w:p>
          <w:p w:rsidR="005D368E" w:rsidRPr="003D14DD" w:rsidRDefault="005D368E" w:rsidP="004D69F2">
            <w:pPr>
              <w:shd w:val="clear" w:color="auto" w:fill="FFFFFF"/>
              <w:rPr>
                <w:sz w:val="20"/>
                <w:szCs w:val="20"/>
              </w:rPr>
            </w:pPr>
            <w:r w:rsidRPr="003D14DD">
              <w:rPr>
                <w:sz w:val="20"/>
                <w:szCs w:val="20"/>
              </w:rPr>
              <w:t>навыками научного поиска, подготовки научных текстов,</w:t>
            </w:r>
          </w:p>
          <w:p w:rsidR="005D368E" w:rsidRPr="003D14DD" w:rsidRDefault="005D368E" w:rsidP="004D69F2">
            <w:pPr>
              <w:rPr>
                <w:sz w:val="20"/>
                <w:szCs w:val="20"/>
              </w:rPr>
            </w:pPr>
            <w:r w:rsidRPr="003D14DD">
              <w:rPr>
                <w:sz w:val="20"/>
                <w:szCs w:val="20"/>
              </w:rPr>
              <w:t>навыками представления результатов педагогического исследования в виде статьи, разработки, методической рекомендации, в том числе в различных информационных средах</w:t>
            </w:r>
          </w:p>
        </w:tc>
        <w:tc>
          <w:tcPr>
            <w:tcW w:w="2880" w:type="dxa"/>
          </w:tcPr>
          <w:p w:rsidR="005D368E" w:rsidRPr="003D14DD" w:rsidRDefault="005D368E" w:rsidP="004D69F2">
            <w:pPr>
              <w:pStyle w:val="5"/>
              <w:numPr>
                <w:ilvl w:val="0"/>
                <w:numId w:val="0"/>
              </w:numPr>
              <w:tabs>
                <w:tab w:val="left" w:pos="282"/>
              </w:tabs>
              <w:rPr>
                <w:b/>
                <w:sz w:val="20"/>
                <w:szCs w:val="20"/>
                <w:u w:val="single"/>
              </w:rPr>
            </w:pPr>
            <w:r w:rsidRPr="003D14DD">
              <w:rPr>
                <w:b/>
                <w:sz w:val="20"/>
                <w:szCs w:val="20"/>
                <w:u w:val="single"/>
              </w:rPr>
              <w:t>Знать:</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парадигмы в предметной области науки;</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современные ориентиры развития образования;</w:t>
            </w:r>
          </w:p>
          <w:p w:rsidR="005D368E" w:rsidRPr="003D14DD" w:rsidRDefault="005D368E" w:rsidP="004D69F2">
            <w:pPr>
              <w:tabs>
                <w:tab w:val="left" w:pos="252"/>
                <w:tab w:val="left" w:pos="282"/>
              </w:tabs>
              <w:suppressAutoHyphens/>
              <w:rPr>
                <w:sz w:val="20"/>
                <w:szCs w:val="20"/>
              </w:rPr>
            </w:pPr>
            <w:r w:rsidRPr="003D14DD">
              <w:rPr>
                <w:sz w:val="20"/>
                <w:szCs w:val="20"/>
              </w:rPr>
              <w:t>состояние педагогической науки в настоящее время;</w:t>
            </w:r>
          </w:p>
          <w:p w:rsidR="005D368E" w:rsidRPr="003D14DD" w:rsidRDefault="005D368E" w:rsidP="004D69F2">
            <w:pPr>
              <w:tabs>
                <w:tab w:val="left" w:pos="282"/>
                <w:tab w:val="left" w:pos="900"/>
              </w:tabs>
              <w:suppressAutoHyphens/>
              <w:jc w:val="center"/>
              <w:rPr>
                <w:sz w:val="20"/>
                <w:szCs w:val="20"/>
              </w:rPr>
            </w:pPr>
          </w:p>
        </w:tc>
      </w:tr>
      <w:tr w:rsidR="005D368E" w:rsidRPr="003D14DD" w:rsidTr="004D69F2">
        <w:trPr>
          <w:trHeight w:val="1671"/>
        </w:trPr>
        <w:tc>
          <w:tcPr>
            <w:tcW w:w="3348" w:type="dxa"/>
            <w:vMerge/>
          </w:tcPr>
          <w:p w:rsidR="005D368E" w:rsidRPr="003D14DD" w:rsidRDefault="005D368E" w:rsidP="004D69F2">
            <w:pPr>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Уметь</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анализировать тенденции современной науки, определять перспективные направления научных исследований;</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адаптировать современные достижения науки и наукоемких технологий к образовательному процессу;</w:t>
            </w:r>
          </w:p>
        </w:tc>
      </w:tr>
      <w:tr w:rsidR="005D368E" w:rsidRPr="003D14DD" w:rsidTr="004D69F2">
        <w:trPr>
          <w:trHeight w:val="1671"/>
        </w:trPr>
        <w:tc>
          <w:tcPr>
            <w:tcW w:w="3348" w:type="dxa"/>
            <w:vMerge/>
          </w:tcPr>
          <w:p w:rsidR="005D368E" w:rsidRPr="003D14DD" w:rsidRDefault="005D368E" w:rsidP="004D69F2">
            <w:pPr>
              <w:rPr>
                <w:sz w:val="20"/>
                <w:szCs w:val="20"/>
              </w:rPr>
            </w:pPr>
          </w:p>
        </w:tc>
        <w:tc>
          <w:tcPr>
            <w:tcW w:w="3420" w:type="dxa"/>
            <w:vMerge/>
          </w:tcPr>
          <w:p w:rsidR="005D368E" w:rsidRPr="003D14DD" w:rsidRDefault="005D368E" w:rsidP="004D69F2"/>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Владеть</w:t>
            </w:r>
          </w:p>
          <w:p w:rsidR="005D368E" w:rsidRPr="003D14DD" w:rsidRDefault="005D368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навыками совершенствования и развития своего научного потенциала;</w:t>
            </w:r>
          </w:p>
          <w:p w:rsidR="005D368E" w:rsidRPr="003D14DD" w:rsidRDefault="005D368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b/>
                <w:sz w:val="20"/>
                <w:szCs w:val="20"/>
                <w:u w:val="single"/>
              </w:rPr>
            </w:pPr>
            <w:r w:rsidRPr="003D14DD">
              <w:rPr>
                <w:sz w:val="20"/>
                <w:szCs w:val="20"/>
              </w:rPr>
              <w:t>понятийным аппаратом современной педагогической науки, образования и менеджмента в образовании;</w:t>
            </w:r>
          </w:p>
        </w:tc>
      </w:tr>
      <w:tr w:rsidR="005D368E" w:rsidRPr="003D14DD" w:rsidTr="004D69F2">
        <w:trPr>
          <w:trHeight w:val="2114"/>
        </w:trPr>
        <w:tc>
          <w:tcPr>
            <w:tcW w:w="3348" w:type="dxa"/>
            <w:vMerge w:val="restart"/>
          </w:tcPr>
          <w:p w:rsidR="005D368E" w:rsidRPr="003D14DD" w:rsidRDefault="005D368E" w:rsidP="004D69F2">
            <w:pPr>
              <w:tabs>
                <w:tab w:val="left" w:pos="900"/>
              </w:tabs>
              <w:suppressAutoHyphens/>
              <w:jc w:val="both"/>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p w:rsidR="005D368E" w:rsidRPr="003D14DD" w:rsidRDefault="005D368E" w:rsidP="004D69F2">
            <w:pPr>
              <w:rPr>
                <w:sz w:val="20"/>
                <w:szCs w:val="20"/>
              </w:rPr>
            </w:pPr>
          </w:p>
        </w:tc>
        <w:tc>
          <w:tcPr>
            <w:tcW w:w="3420" w:type="dxa"/>
            <w:vMerge w:val="restart"/>
          </w:tcPr>
          <w:p w:rsidR="005D368E" w:rsidRPr="003D14DD" w:rsidRDefault="005D368E" w:rsidP="004D69F2">
            <w:pPr>
              <w:shd w:val="clear" w:color="auto" w:fill="FFFFFF"/>
              <w:rPr>
                <w:sz w:val="20"/>
                <w:szCs w:val="20"/>
              </w:rPr>
            </w:pPr>
            <w:r w:rsidRPr="003D14DD">
              <w:rPr>
                <w:sz w:val="20"/>
                <w:szCs w:val="20"/>
              </w:rPr>
              <w:t>ОПК-8.1. Знать:</w:t>
            </w:r>
          </w:p>
          <w:p w:rsidR="005D368E" w:rsidRPr="003D14DD" w:rsidRDefault="005D368E" w:rsidP="004D69F2">
            <w:pPr>
              <w:shd w:val="clear" w:color="auto" w:fill="FFFFFF"/>
              <w:rPr>
                <w:sz w:val="20"/>
                <w:szCs w:val="20"/>
              </w:rPr>
            </w:pPr>
            <w:r w:rsidRPr="003D14DD">
              <w:rPr>
                <w:sz w:val="20"/>
                <w:szCs w:val="20"/>
              </w:rPr>
              <w:t>особенности педагогической деятельности,</w:t>
            </w:r>
          </w:p>
          <w:p w:rsidR="005D368E" w:rsidRPr="003D14DD" w:rsidRDefault="005D368E" w:rsidP="004D69F2">
            <w:pPr>
              <w:shd w:val="clear" w:color="auto" w:fill="FFFFFF"/>
              <w:rPr>
                <w:sz w:val="20"/>
                <w:szCs w:val="20"/>
              </w:rPr>
            </w:pPr>
            <w:r w:rsidRPr="003D14DD">
              <w:rPr>
                <w:sz w:val="20"/>
                <w:szCs w:val="20"/>
              </w:rPr>
              <w:t>требования к субъектам педагогической деятельности,</w:t>
            </w:r>
          </w:p>
          <w:p w:rsidR="005D368E" w:rsidRPr="003D14DD" w:rsidRDefault="005D368E" w:rsidP="004D69F2">
            <w:pPr>
              <w:rPr>
                <w:sz w:val="20"/>
                <w:szCs w:val="20"/>
              </w:rPr>
            </w:pPr>
            <w:r w:rsidRPr="003D14DD">
              <w:rPr>
                <w:sz w:val="20"/>
                <w:szCs w:val="20"/>
              </w:rPr>
              <w:t>результаты научных исследований в сфере педагогической деятельности</w:t>
            </w:r>
          </w:p>
          <w:p w:rsidR="005D368E" w:rsidRPr="003D14DD" w:rsidRDefault="005D368E" w:rsidP="004D69F2">
            <w:pPr>
              <w:rPr>
                <w:sz w:val="20"/>
                <w:szCs w:val="20"/>
              </w:rPr>
            </w:pPr>
          </w:p>
          <w:p w:rsidR="005D368E" w:rsidRPr="003D14DD" w:rsidRDefault="005D368E" w:rsidP="004D69F2">
            <w:pPr>
              <w:shd w:val="clear" w:color="auto" w:fill="FFFFFF"/>
              <w:rPr>
                <w:sz w:val="20"/>
                <w:szCs w:val="20"/>
              </w:rPr>
            </w:pPr>
            <w:r w:rsidRPr="003D14DD">
              <w:rPr>
                <w:sz w:val="20"/>
                <w:szCs w:val="20"/>
              </w:rPr>
              <w:t>ОПК-8.2. Уметь:</w:t>
            </w:r>
          </w:p>
          <w:p w:rsidR="005D368E" w:rsidRPr="003D14DD" w:rsidRDefault="005D368E"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5D368E" w:rsidRPr="003D14DD" w:rsidRDefault="005D368E" w:rsidP="004D69F2">
            <w:pPr>
              <w:rPr>
                <w:sz w:val="20"/>
                <w:szCs w:val="20"/>
              </w:rPr>
            </w:pPr>
          </w:p>
          <w:p w:rsidR="005D368E" w:rsidRPr="003D14DD" w:rsidRDefault="005D368E" w:rsidP="004D69F2">
            <w:pPr>
              <w:shd w:val="clear" w:color="auto" w:fill="FFFFFF"/>
              <w:rPr>
                <w:sz w:val="20"/>
                <w:szCs w:val="20"/>
              </w:rPr>
            </w:pPr>
            <w:r w:rsidRPr="003D14DD">
              <w:rPr>
                <w:sz w:val="20"/>
                <w:szCs w:val="20"/>
              </w:rPr>
              <w:t xml:space="preserve">ОПК-8.3. Владеть: </w:t>
            </w:r>
          </w:p>
          <w:p w:rsidR="005D368E" w:rsidRPr="003D14DD" w:rsidRDefault="005D368E"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5D368E" w:rsidRPr="003D14DD" w:rsidRDefault="005D368E"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2880" w:type="dxa"/>
          </w:tcPr>
          <w:p w:rsidR="005D368E" w:rsidRPr="003D14DD" w:rsidRDefault="005D368E" w:rsidP="004D69F2">
            <w:pPr>
              <w:pStyle w:val="5"/>
              <w:numPr>
                <w:ilvl w:val="0"/>
                <w:numId w:val="0"/>
              </w:numPr>
              <w:tabs>
                <w:tab w:val="left" w:pos="282"/>
              </w:tabs>
              <w:rPr>
                <w:b/>
                <w:sz w:val="20"/>
                <w:szCs w:val="20"/>
                <w:u w:val="single"/>
              </w:rPr>
            </w:pPr>
            <w:r w:rsidRPr="003D14DD">
              <w:rPr>
                <w:b/>
                <w:sz w:val="20"/>
                <w:szCs w:val="20"/>
                <w:u w:val="single"/>
              </w:rPr>
              <w:t>Знать:</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происходящие п</w:t>
            </w:r>
            <w:r w:rsidRPr="003D14DD">
              <w:rPr>
                <w:bCs/>
                <w:sz w:val="20"/>
                <w:szCs w:val="20"/>
              </w:rPr>
              <w:t>роцессы в европейском образовательном пространстве и их влияние на систему образования России</w:t>
            </w:r>
            <w:r w:rsidRPr="003D14DD">
              <w:rPr>
                <w:sz w:val="20"/>
                <w:szCs w:val="20"/>
              </w:rPr>
              <w:t xml:space="preserve">; </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проблемы, особенности, тенденции и перспективы развития теории и практики менеджмента в образовании;</w:t>
            </w:r>
          </w:p>
          <w:p w:rsidR="005D368E" w:rsidRPr="003D14DD" w:rsidRDefault="005D368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проблемы подготовки менеджеров для системы образования;</w:t>
            </w:r>
          </w:p>
        </w:tc>
      </w:tr>
      <w:tr w:rsidR="005D368E" w:rsidRPr="003D14DD" w:rsidTr="004D69F2">
        <w:trPr>
          <w:trHeight w:val="2114"/>
        </w:trPr>
        <w:tc>
          <w:tcPr>
            <w:tcW w:w="3348" w:type="dxa"/>
            <w:vMerge/>
          </w:tcPr>
          <w:p w:rsidR="005D368E" w:rsidRPr="003D14DD" w:rsidRDefault="005D368E" w:rsidP="004D69F2">
            <w:pPr>
              <w:tabs>
                <w:tab w:val="left" w:pos="900"/>
              </w:tabs>
              <w:suppressAutoHyphens/>
              <w:jc w:val="both"/>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Уметь</w:t>
            </w:r>
          </w:p>
          <w:p w:rsidR="005D368E" w:rsidRPr="003D14DD" w:rsidRDefault="005D368E" w:rsidP="004D69F2">
            <w:pPr>
              <w:numPr>
                <w:ilvl w:val="0"/>
                <w:numId w:val="19"/>
              </w:numPr>
              <w:tabs>
                <w:tab w:val="left" w:pos="282"/>
                <w:tab w:val="left" w:pos="900"/>
              </w:tabs>
              <w:suppressAutoHyphens/>
              <w:ind w:left="0" w:firstLine="0"/>
              <w:jc w:val="both"/>
              <w:rPr>
                <w:b/>
                <w:i/>
                <w:sz w:val="20"/>
                <w:szCs w:val="20"/>
              </w:rPr>
            </w:pPr>
            <w:r w:rsidRPr="003D14DD">
              <w:rPr>
                <w:sz w:val="20"/>
                <w:szCs w:val="20"/>
              </w:rPr>
              <w:t>использовать знание современных проблем науки и образования при решении образовательных и профессиональных задач;</w:t>
            </w:r>
          </w:p>
          <w:p w:rsidR="005D368E" w:rsidRPr="003D14DD" w:rsidRDefault="005D368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осуществлять профессиональное и личностное самообразование, проектировать дальнейший образовательный маршрут и профессиональную карьеру исходя из тенденций и перспектив развития менеджмента в образовании; </w:t>
            </w:r>
          </w:p>
          <w:p w:rsidR="005D368E" w:rsidRPr="003D14DD" w:rsidRDefault="005D368E" w:rsidP="004D69F2">
            <w:pPr>
              <w:numPr>
                <w:ilvl w:val="0"/>
                <w:numId w:val="19"/>
              </w:numPr>
              <w:tabs>
                <w:tab w:val="left" w:pos="282"/>
                <w:tab w:val="left" w:pos="900"/>
              </w:tabs>
              <w:suppressAutoHyphens/>
              <w:ind w:left="0" w:firstLine="0"/>
              <w:jc w:val="both"/>
              <w:rPr>
                <w:b/>
                <w:sz w:val="20"/>
                <w:szCs w:val="20"/>
                <w:u w:val="single"/>
              </w:rPr>
            </w:pPr>
            <w:r w:rsidRPr="003D14DD">
              <w:rPr>
                <w:sz w:val="20"/>
                <w:szCs w:val="20"/>
              </w:rPr>
              <w:t>использовать свои способности в реализации задач инновационной образовательной политики в качестве руководителя системы образования на разных уровнях;</w:t>
            </w:r>
          </w:p>
        </w:tc>
      </w:tr>
      <w:tr w:rsidR="005D368E" w:rsidRPr="003D14DD" w:rsidTr="004D69F2">
        <w:trPr>
          <w:trHeight w:val="2114"/>
        </w:trPr>
        <w:tc>
          <w:tcPr>
            <w:tcW w:w="3348" w:type="dxa"/>
            <w:vMerge/>
          </w:tcPr>
          <w:p w:rsidR="005D368E" w:rsidRPr="003D14DD" w:rsidRDefault="005D368E" w:rsidP="004D69F2">
            <w:pPr>
              <w:tabs>
                <w:tab w:val="left" w:pos="900"/>
              </w:tabs>
              <w:suppressAutoHyphens/>
              <w:jc w:val="both"/>
              <w:rPr>
                <w:sz w:val="20"/>
                <w:szCs w:val="20"/>
              </w:rPr>
            </w:pPr>
          </w:p>
        </w:tc>
        <w:tc>
          <w:tcPr>
            <w:tcW w:w="3420" w:type="dxa"/>
            <w:vMerge/>
          </w:tcPr>
          <w:p w:rsidR="005D368E" w:rsidRPr="003D14DD" w:rsidRDefault="005D368E" w:rsidP="004D69F2">
            <w:pPr>
              <w:rPr>
                <w:sz w:val="20"/>
                <w:szCs w:val="20"/>
              </w:rPr>
            </w:pPr>
          </w:p>
        </w:tc>
        <w:tc>
          <w:tcPr>
            <w:tcW w:w="2880" w:type="dxa"/>
          </w:tcPr>
          <w:p w:rsidR="005D368E" w:rsidRPr="003D14DD" w:rsidRDefault="005D368E" w:rsidP="004D69F2">
            <w:pPr>
              <w:tabs>
                <w:tab w:val="left" w:pos="252"/>
                <w:tab w:val="left" w:pos="282"/>
              </w:tabs>
              <w:rPr>
                <w:b/>
                <w:sz w:val="20"/>
                <w:szCs w:val="20"/>
                <w:u w:val="single"/>
              </w:rPr>
            </w:pPr>
            <w:r w:rsidRPr="003D14DD">
              <w:rPr>
                <w:b/>
                <w:sz w:val="20"/>
                <w:szCs w:val="20"/>
                <w:u w:val="single"/>
              </w:rPr>
              <w:t>Владеть</w:t>
            </w:r>
          </w:p>
          <w:p w:rsidR="005D368E" w:rsidRPr="003D14DD" w:rsidRDefault="005D368E" w:rsidP="004D69F2">
            <w:pPr>
              <w:pStyle w:val="aff9"/>
              <w:numPr>
                <w:ilvl w:val="0"/>
                <w:numId w:val="15"/>
              </w:numPr>
              <w:tabs>
                <w:tab w:val="clear" w:pos="360"/>
                <w:tab w:val="left" w:pos="282"/>
                <w:tab w:val="left" w:pos="900"/>
              </w:tabs>
              <w:suppressAutoHyphens/>
              <w:spacing w:after="0"/>
              <w:ind w:left="0" w:firstLine="0"/>
              <w:jc w:val="both"/>
              <w:rPr>
                <w:sz w:val="20"/>
                <w:szCs w:val="20"/>
              </w:rPr>
            </w:pPr>
            <w:r w:rsidRPr="003D14DD">
              <w:rPr>
                <w:sz w:val="20"/>
                <w:szCs w:val="20"/>
              </w:rPr>
              <w:t>теоретико-методологическими подходами в решении актуальных проблем в сфере образования и управления образовательными (педагогическими) системами;</w:t>
            </w:r>
          </w:p>
          <w:p w:rsidR="005D368E" w:rsidRPr="003D14DD" w:rsidRDefault="005D368E" w:rsidP="004D69F2">
            <w:pPr>
              <w:pStyle w:val="aff9"/>
              <w:numPr>
                <w:ilvl w:val="0"/>
                <w:numId w:val="15"/>
              </w:numPr>
              <w:tabs>
                <w:tab w:val="clear" w:pos="360"/>
                <w:tab w:val="left" w:pos="282"/>
                <w:tab w:val="left" w:pos="900"/>
              </w:tabs>
              <w:suppressAutoHyphens/>
              <w:spacing w:after="0"/>
              <w:ind w:left="0" w:firstLine="0"/>
              <w:jc w:val="both"/>
              <w:rPr>
                <w:b/>
                <w:sz w:val="20"/>
                <w:szCs w:val="20"/>
                <w:u w:val="single"/>
              </w:rPr>
            </w:pPr>
            <w:r w:rsidRPr="003D14DD">
              <w:rPr>
                <w:sz w:val="20"/>
                <w:szCs w:val="20"/>
              </w:rPr>
              <w:t>современными методами, формами, приемами, средствами и технологиями управления образовательными (педагогическими) системами.</w:t>
            </w:r>
          </w:p>
        </w:tc>
      </w:tr>
    </w:tbl>
    <w:p w:rsidR="005D368E" w:rsidRPr="003D14DD" w:rsidRDefault="005D368E" w:rsidP="005D368E">
      <w:pPr>
        <w:suppressAutoHyphens/>
        <w:ind w:firstLine="709"/>
        <w:jc w:val="both"/>
        <w:rPr>
          <w:sz w:val="20"/>
          <w:szCs w:val="20"/>
        </w:rPr>
      </w:pPr>
    </w:p>
    <w:p w:rsidR="005D368E" w:rsidRPr="003D14DD" w:rsidRDefault="005D368E" w:rsidP="005D368E">
      <w:pPr>
        <w:tabs>
          <w:tab w:val="left" w:pos="900"/>
          <w:tab w:val="left" w:pos="1080"/>
        </w:tabs>
        <w:suppressAutoHyphens/>
        <w:ind w:firstLine="709"/>
        <w:jc w:val="both"/>
        <w:rPr>
          <w:sz w:val="20"/>
          <w:szCs w:val="20"/>
        </w:rPr>
      </w:pPr>
      <w:r w:rsidRPr="003D14DD">
        <w:rPr>
          <w:sz w:val="20"/>
          <w:szCs w:val="20"/>
        </w:rPr>
        <w:t xml:space="preserve">Знания, умения и навыки, формируемые дисциплиной «Современные проблемы науки и образования», являются необходимыми для изучения последующих дисциплин </w:t>
      </w:r>
    </w:p>
    <w:p w:rsidR="005D368E" w:rsidRPr="003D14DD" w:rsidRDefault="005D368E" w:rsidP="005D368E">
      <w:pPr>
        <w:tabs>
          <w:tab w:val="left" w:pos="900"/>
          <w:tab w:val="left" w:pos="1080"/>
        </w:tabs>
        <w:suppressAutoHyphens/>
        <w:jc w:val="both"/>
        <w:rPr>
          <w:sz w:val="20"/>
          <w:szCs w:val="20"/>
        </w:rPr>
      </w:pPr>
    </w:p>
    <w:p w:rsidR="005D368E" w:rsidRPr="003D14DD" w:rsidRDefault="005D368E" w:rsidP="005D368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5D368E" w:rsidRPr="003D14DD" w:rsidRDefault="005D368E" w:rsidP="005D368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2559"/>
        <w:gridCol w:w="2444"/>
        <w:gridCol w:w="2410"/>
      </w:tblGrid>
      <w:tr w:rsidR="005D368E" w:rsidRPr="003D14DD" w:rsidTr="00013DDC">
        <w:trPr>
          <w:tblHeader/>
        </w:trPr>
        <w:tc>
          <w:tcPr>
            <w:tcW w:w="2158" w:type="dxa"/>
            <w:vMerge w:val="restart"/>
            <w:vAlign w:val="center"/>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3" w:type="dxa"/>
            <w:gridSpan w:val="3"/>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5D368E" w:rsidRPr="003D14DD" w:rsidTr="00013DDC">
        <w:trPr>
          <w:tblHeader/>
        </w:trPr>
        <w:tc>
          <w:tcPr>
            <w:tcW w:w="2158" w:type="dxa"/>
            <w:vMerge/>
          </w:tcPr>
          <w:p w:rsidR="005D368E" w:rsidRPr="003D14DD" w:rsidRDefault="005D368E" w:rsidP="004D69F2">
            <w:pPr>
              <w:suppressAutoHyphens/>
              <w:overflowPunct w:val="0"/>
              <w:autoSpaceDE w:val="0"/>
              <w:autoSpaceDN w:val="0"/>
              <w:adjustRightInd w:val="0"/>
              <w:jc w:val="both"/>
              <w:rPr>
                <w:sz w:val="20"/>
                <w:szCs w:val="20"/>
              </w:rPr>
            </w:pPr>
          </w:p>
        </w:tc>
        <w:tc>
          <w:tcPr>
            <w:tcW w:w="2559"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4"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r w:rsidRPr="003D14DD">
              <w:rPr>
                <w:sz w:val="20"/>
                <w:szCs w:val="20"/>
              </w:rPr>
              <w:t>итоговый</w:t>
            </w:r>
          </w:p>
        </w:tc>
      </w:tr>
      <w:tr w:rsidR="005D368E" w:rsidRPr="003D14DD" w:rsidTr="00013DDC">
        <w:tc>
          <w:tcPr>
            <w:tcW w:w="2158" w:type="dxa"/>
            <w:vMerge w:val="restart"/>
          </w:tcPr>
          <w:p w:rsidR="005D368E" w:rsidRPr="003D14DD" w:rsidRDefault="005D368E" w:rsidP="004D69F2">
            <w:pPr>
              <w:suppressAutoHyphens/>
              <w:overflowPunct w:val="0"/>
              <w:autoSpaceDE w:val="0"/>
              <w:autoSpaceDN w:val="0"/>
              <w:adjustRightInd w:val="0"/>
              <w:rPr>
                <w:b/>
                <w:sz w:val="20"/>
                <w:szCs w:val="20"/>
              </w:rPr>
            </w:pPr>
            <w:r w:rsidRPr="003D14DD">
              <w:rPr>
                <w:b/>
                <w:sz w:val="20"/>
                <w:szCs w:val="20"/>
              </w:rPr>
              <w:t>УК-1</w:t>
            </w:r>
          </w:p>
          <w:p w:rsidR="005D368E" w:rsidRPr="003D14DD" w:rsidRDefault="005D368E" w:rsidP="004D69F2">
            <w:pPr>
              <w:suppressAutoHyphens/>
              <w:overflowPunct w:val="0"/>
              <w:autoSpaceDE w:val="0"/>
              <w:autoSpaceDN w:val="0"/>
              <w:adjustRightInd w:val="0"/>
              <w:jc w:val="both"/>
              <w:rPr>
                <w:sz w:val="20"/>
                <w:szCs w:val="20"/>
              </w:rPr>
            </w:pPr>
            <w:r w:rsidRPr="003D14DD">
              <w:rPr>
                <w:sz w:val="20"/>
                <w:szCs w:val="20"/>
              </w:rPr>
              <w:t xml:space="preserve">Способен осуществлять критический анализ проблемных ситуаций </w:t>
            </w:r>
            <w:r w:rsidRPr="003D14DD">
              <w:rPr>
                <w:sz w:val="20"/>
                <w:szCs w:val="20"/>
              </w:rPr>
              <w:lastRenderedPageBreak/>
              <w:t>на основе системного подхода, вырабатывать стратегию действий</w:t>
            </w:r>
          </w:p>
        </w:tc>
        <w:tc>
          <w:tcPr>
            <w:tcW w:w="2559" w:type="dxa"/>
            <w:vAlign w:val="center"/>
          </w:tcPr>
          <w:p w:rsidR="005D368E" w:rsidRPr="003D14DD" w:rsidRDefault="005D368E" w:rsidP="004D69F2">
            <w:pPr>
              <w:rPr>
                <w:sz w:val="20"/>
                <w:szCs w:val="20"/>
              </w:rPr>
            </w:pPr>
            <w:r w:rsidRPr="003D14DD">
              <w:rPr>
                <w:sz w:val="20"/>
                <w:szCs w:val="20"/>
              </w:rPr>
              <w:lastRenderedPageBreak/>
              <w:t>Современные проблемы науки и образования</w:t>
            </w:r>
          </w:p>
        </w:tc>
        <w:tc>
          <w:tcPr>
            <w:tcW w:w="2444" w:type="dxa"/>
            <w:vAlign w:val="center"/>
          </w:tcPr>
          <w:p w:rsidR="005D368E" w:rsidRPr="003D14DD" w:rsidRDefault="005D368E" w:rsidP="004D69F2">
            <w:pPr>
              <w:rPr>
                <w:sz w:val="20"/>
                <w:szCs w:val="20"/>
              </w:rPr>
            </w:pPr>
            <w:r w:rsidRPr="003D14DD">
              <w:rPr>
                <w:sz w:val="20"/>
                <w:szCs w:val="20"/>
              </w:rPr>
              <w:t>Обучение в электронной информационно-образовательной среде</w:t>
            </w:r>
          </w:p>
        </w:tc>
        <w:tc>
          <w:tcPr>
            <w:tcW w:w="2410" w:type="dxa"/>
            <w:vAlign w:val="center"/>
          </w:tcPr>
          <w:p w:rsidR="005D368E" w:rsidRPr="003D14DD" w:rsidRDefault="005D368E" w:rsidP="004D69F2">
            <w:pPr>
              <w:rPr>
                <w:sz w:val="20"/>
                <w:szCs w:val="20"/>
              </w:rPr>
            </w:pPr>
            <w:r w:rsidRPr="003D14DD">
              <w:rPr>
                <w:sz w:val="20"/>
                <w:szCs w:val="20"/>
              </w:rPr>
              <w:t>Разработка и применение оценочных материалов в образовании</w:t>
            </w: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 xml:space="preserve">Методология и методы научного исследования в </w:t>
            </w:r>
            <w:r w:rsidRPr="003D14DD">
              <w:rPr>
                <w:sz w:val="20"/>
                <w:szCs w:val="20"/>
              </w:rPr>
              <w:lastRenderedPageBreak/>
              <w:t>профессиональной деятельности педагогического профиля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Выполнение и защита выпускной </w:t>
            </w:r>
            <w:r w:rsidRPr="003D14DD">
              <w:rPr>
                <w:sz w:val="20"/>
                <w:szCs w:val="20"/>
              </w:rPr>
              <w:lastRenderedPageBreak/>
              <w:t>квалификационной работы</w:t>
            </w: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Разработка программного обеспечения для информационных образовательных систем</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Разработка электронных образовательных ресурсов</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c>
          <w:tcPr>
            <w:tcW w:w="2158" w:type="dxa"/>
            <w:vMerge/>
          </w:tcPr>
          <w:p w:rsidR="005D368E" w:rsidRPr="003D14DD" w:rsidRDefault="005D368E" w:rsidP="004D69F2">
            <w:pPr>
              <w:suppressAutoHyphens/>
              <w:overflowPunct w:val="0"/>
              <w:autoSpaceDE w:val="0"/>
              <w:autoSpaceDN w:val="0"/>
              <w:adjustRightInd w:val="0"/>
              <w:rPr>
                <w:b/>
                <w:sz w:val="20"/>
                <w:szCs w:val="20"/>
              </w:rPr>
            </w:pPr>
          </w:p>
        </w:tc>
        <w:tc>
          <w:tcPr>
            <w:tcW w:w="2559" w:type="dxa"/>
            <w:vAlign w:val="center"/>
          </w:tcPr>
          <w:p w:rsidR="005D368E" w:rsidRPr="003D14DD" w:rsidRDefault="005D368E" w:rsidP="004D69F2">
            <w:pPr>
              <w:rPr>
                <w:sz w:val="20"/>
                <w:szCs w:val="20"/>
              </w:rPr>
            </w:pPr>
            <w:r w:rsidRPr="003D14DD">
              <w:rPr>
                <w:sz w:val="20"/>
                <w:szCs w:val="20"/>
              </w:rPr>
              <w:t>Адаптивные информационные и коммуникационные технологии</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center"/>
              <w:rPr>
                <w:sz w:val="20"/>
                <w:szCs w:val="20"/>
              </w:rPr>
            </w:pPr>
          </w:p>
        </w:tc>
      </w:tr>
      <w:tr w:rsidR="005D368E" w:rsidRPr="003D14DD" w:rsidTr="00013DDC">
        <w:trPr>
          <w:trHeight w:val="190"/>
        </w:trPr>
        <w:tc>
          <w:tcPr>
            <w:tcW w:w="2158" w:type="dxa"/>
            <w:vMerge w:val="restart"/>
          </w:tcPr>
          <w:p w:rsidR="005D368E" w:rsidRPr="003D14DD" w:rsidRDefault="005D368E" w:rsidP="004D69F2">
            <w:pPr>
              <w:suppressAutoHyphens/>
              <w:overflowPunct w:val="0"/>
              <w:autoSpaceDE w:val="0"/>
              <w:autoSpaceDN w:val="0"/>
              <w:adjustRightInd w:val="0"/>
              <w:jc w:val="both"/>
              <w:rPr>
                <w:b/>
                <w:sz w:val="20"/>
                <w:szCs w:val="20"/>
              </w:rPr>
            </w:pPr>
            <w:r w:rsidRPr="003D14DD">
              <w:rPr>
                <w:b/>
                <w:sz w:val="20"/>
                <w:szCs w:val="20"/>
              </w:rPr>
              <w:t>ОПК-8</w:t>
            </w:r>
          </w:p>
          <w:p w:rsidR="005D368E" w:rsidRPr="003D14DD" w:rsidRDefault="005D368E"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559" w:type="dxa"/>
            <w:vAlign w:val="center"/>
          </w:tcPr>
          <w:p w:rsidR="005D368E" w:rsidRPr="003D14DD" w:rsidRDefault="005D368E" w:rsidP="004D69F2">
            <w:pPr>
              <w:rPr>
                <w:sz w:val="20"/>
                <w:szCs w:val="20"/>
              </w:rPr>
            </w:pPr>
            <w:r w:rsidRPr="003D14DD">
              <w:rPr>
                <w:sz w:val="20"/>
                <w:szCs w:val="20"/>
              </w:rPr>
              <w:t>Современные проблемы науки и образования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Производственная практика, научно-исследовательская работа </w:t>
            </w:r>
          </w:p>
        </w:tc>
      </w:tr>
      <w:tr w:rsidR="005D368E" w:rsidRPr="003D14DD" w:rsidTr="00013DDC">
        <w:trPr>
          <w:trHeight w:val="258"/>
        </w:trPr>
        <w:tc>
          <w:tcPr>
            <w:tcW w:w="2158" w:type="dxa"/>
            <w:vMerge/>
          </w:tcPr>
          <w:p w:rsidR="005D368E" w:rsidRPr="003D14DD" w:rsidRDefault="005D368E" w:rsidP="004D69F2">
            <w:pPr>
              <w:suppressAutoHyphens/>
              <w:overflowPunct w:val="0"/>
              <w:autoSpaceDE w:val="0"/>
              <w:autoSpaceDN w:val="0"/>
              <w:adjustRightInd w:val="0"/>
              <w:jc w:val="both"/>
              <w:rPr>
                <w:b/>
                <w:sz w:val="20"/>
                <w:szCs w:val="20"/>
              </w:rPr>
            </w:pPr>
          </w:p>
        </w:tc>
        <w:tc>
          <w:tcPr>
            <w:tcW w:w="2559" w:type="dxa"/>
            <w:vAlign w:val="center"/>
          </w:tcPr>
          <w:p w:rsidR="005D368E" w:rsidRPr="003D14DD" w:rsidRDefault="005D368E"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4" w:type="dxa"/>
            <w:vAlign w:val="center"/>
          </w:tcPr>
          <w:p w:rsidR="005D368E" w:rsidRPr="003D14DD" w:rsidRDefault="005D368E" w:rsidP="004D69F2">
            <w:pPr>
              <w:rPr>
                <w:sz w:val="20"/>
                <w:szCs w:val="20"/>
              </w:rPr>
            </w:pPr>
          </w:p>
        </w:tc>
        <w:tc>
          <w:tcPr>
            <w:tcW w:w="2410" w:type="dxa"/>
            <w:vAlign w:val="center"/>
          </w:tcPr>
          <w:p w:rsidR="005D368E" w:rsidRPr="003D14DD" w:rsidRDefault="005D368E" w:rsidP="004D69F2">
            <w:pPr>
              <w:rPr>
                <w:sz w:val="20"/>
                <w:szCs w:val="20"/>
              </w:rPr>
            </w:pPr>
            <w:r w:rsidRPr="003D14DD">
              <w:rPr>
                <w:sz w:val="20"/>
                <w:szCs w:val="20"/>
              </w:rPr>
              <w:t xml:space="preserve">Выполнение и защита выпускной квалификационной работы </w:t>
            </w:r>
          </w:p>
        </w:tc>
      </w:tr>
      <w:tr w:rsidR="005D368E" w:rsidRPr="003D14DD" w:rsidTr="00013DDC">
        <w:trPr>
          <w:trHeight w:val="258"/>
        </w:trPr>
        <w:tc>
          <w:tcPr>
            <w:tcW w:w="2158" w:type="dxa"/>
            <w:vMerge/>
          </w:tcPr>
          <w:p w:rsidR="005D368E" w:rsidRPr="003D14DD" w:rsidRDefault="005D368E" w:rsidP="004D69F2">
            <w:pPr>
              <w:suppressAutoHyphens/>
              <w:overflowPunct w:val="0"/>
              <w:autoSpaceDE w:val="0"/>
              <w:autoSpaceDN w:val="0"/>
              <w:adjustRightInd w:val="0"/>
              <w:jc w:val="both"/>
              <w:rPr>
                <w:b/>
                <w:sz w:val="20"/>
                <w:szCs w:val="20"/>
              </w:rPr>
            </w:pPr>
          </w:p>
        </w:tc>
        <w:tc>
          <w:tcPr>
            <w:tcW w:w="2559" w:type="dxa"/>
            <w:vAlign w:val="center"/>
          </w:tcPr>
          <w:p w:rsidR="005D368E" w:rsidRPr="003D14DD" w:rsidRDefault="005D368E" w:rsidP="004D69F2">
            <w:pPr>
              <w:rPr>
                <w:sz w:val="20"/>
                <w:szCs w:val="20"/>
              </w:rPr>
            </w:pPr>
            <w:r w:rsidRPr="003D14DD">
              <w:rPr>
                <w:sz w:val="20"/>
                <w:szCs w:val="20"/>
              </w:rPr>
              <w:t>Математические методы в психолого-педагогическом исследовании</w:t>
            </w:r>
          </w:p>
        </w:tc>
        <w:tc>
          <w:tcPr>
            <w:tcW w:w="2444" w:type="dxa"/>
            <w:vAlign w:val="center"/>
          </w:tcPr>
          <w:p w:rsidR="005D368E" w:rsidRPr="003D14DD" w:rsidRDefault="005D368E" w:rsidP="004D69F2">
            <w:pPr>
              <w:rPr>
                <w:sz w:val="20"/>
                <w:szCs w:val="20"/>
              </w:rPr>
            </w:pPr>
          </w:p>
        </w:tc>
        <w:tc>
          <w:tcPr>
            <w:tcW w:w="2410" w:type="dxa"/>
          </w:tcPr>
          <w:p w:rsidR="005D368E" w:rsidRPr="003D14DD" w:rsidRDefault="005D368E" w:rsidP="004D69F2">
            <w:pPr>
              <w:suppressAutoHyphens/>
              <w:overflowPunct w:val="0"/>
              <w:autoSpaceDE w:val="0"/>
              <w:autoSpaceDN w:val="0"/>
              <w:adjustRightInd w:val="0"/>
              <w:jc w:val="both"/>
              <w:rPr>
                <w:sz w:val="20"/>
                <w:szCs w:val="20"/>
              </w:rPr>
            </w:pPr>
          </w:p>
        </w:tc>
      </w:tr>
    </w:tbl>
    <w:p w:rsidR="005D368E" w:rsidRPr="003D14DD" w:rsidRDefault="005D368E" w:rsidP="005D368E">
      <w:pPr>
        <w:tabs>
          <w:tab w:val="left" w:pos="900"/>
          <w:tab w:val="left" w:pos="1080"/>
        </w:tabs>
        <w:suppressAutoHyphens/>
        <w:ind w:firstLine="709"/>
        <w:jc w:val="both"/>
        <w:rPr>
          <w:sz w:val="20"/>
          <w:szCs w:val="20"/>
        </w:rPr>
      </w:pPr>
    </w:p>
    <w:p w:rsidR="005D368E" w:rsidRPr="003D14DD" w:rsidRDefault="005D368E" w:rsidP="005D368E">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5D368E" w:rsidRPr="003D14DD" w:rsidRDefault="005D368E" w:rsidP="005D368E">
      <w:pPr>
        <w:ind w:firstLine="680"/>
        <w:rPr>
          <w:sz w:val="20"/>
          <w:szCs w:val="20"/>
        </w:rPr>
      </w:pPr>
    </w:p>
    <w:p w:rsidR="005D368E" w:rsidRPr="003D14DD" w:rsidRDefault="005D368E" w:rsidP="005D368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5D368E" w:rsidRPr="003D14DD" w:rsidRDefault="005D368E" w:rsidP="005D368E">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5D368E" w:rsidRPr="003D14DD" w:rsidTr="004D69F2">
        <w:tc>
          <w:tcPr>
            <w:tcW w:w="766" w:type="dxa"/>
            <w:vMerge w:val="restart"/>
            <w:vAlign w:val="center"/>
          </w:tcPr>
          <w:p w:rsidR="005D368E" w:rsidRPr="003D14DD" w:rsidRDefault="005D368E"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5D368E" w:rsidRPr="003D14DD" w:rsidRDefault="005D368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5D368E" w:rsidRPr="003D14DD" w:rsidRDefault="005D368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5D368E" w:rsidRPr="003D14DD" w:rsidTr="004D69F2">
        <w:tc>
          <w:tcPr>
            <w:tcW w:w="766" w:type="dxa"/>
            <w:vMerge/>
          </w:tcPr>
          <w:p w:rsidR="005D368E" w:rsidRPr="003D14DD" w:rsidRDefault="005D368E" w:rsidP="004D69F2">
            <w:pPr>
              <w:tabs>
                <w:tab w:val="left" w:pos="900"/>
              </w:tabs>
              <w:rPr>
                <w:b/>
                <w:sz w:val="20"/>
                <w:szCs w:val="20"/>
              </w:rPr>
            </w:pPr>
          </w:p>
        </w:tc>
        <w:tc>
          <w:tcPr>
            <w:tcW w:w="4922" w:type="dxa"/>
            <w:vMerge/>
          </w:tcPr>
          <w:p w:rsidR="005D368E" w:rsidRPr="003D14DD" w:rsidRDefault="005D368E" w:rsidP="004D69F2">
            <w:pPr>
              <w:tabs>
                <w:tab w:val="left" w:pos="900"/>
              </w:tabs>
              <w:rPr>
                <w:b/>
                <w:sz w:val="20"/>
                <w:szCs w:val="20"/>
              </w:rPr>
            </w:pPr>
          </w:p>
        </w:tc>
        <w:tc>
          <w:tcPr>
            <w:tcW w:w="2139" w:type="dxa"/>
            <w:gridSpan w:val="2"/>
            <w:vAlign w:val="center"/>
          </w:tcPr>
          <w:p w:rsidR="005D368E" w:rsidRPr="003D14DD" w:rsidRDefault="005D368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5D368E" w:rsidRPr="003D14DD" w:rsidRDefault="005D368E" w:rsidP="004D69F2">
            <w:pPr>
              <w:pStyle w:val="afff7"/>
              <w:suppressAutoHyphens/>
              <w:snapToGrid w:val="0"/>
              <w:ind w:right="-80"/>
              <w:jc w:val="center"/>
              <w:rPr>
                <w:b/>
                <w:sz w:val="20"/>
                <w:szCs w:val="20"/>
              </w:rPr>
            </w:pPr>
            <w:r w:rsidRPr="003D14DD">
              <w:rPr>
                <w:b/>
                <w:sz w:val="20"/>
                <w:szCs w:val="20"/>
              </w:rPr>
              <w:t>Заочная</w:t>
            </w:r>
          </w:p>
        </w:tc>
      </w:tr>
      <w:tr w:rsidR="005D368E" w:rsidRPr="003D14DD" w:rsidTr="004D69F2">
        <w:tc>
          <w:tcPr>
            <w:tcW w:w="766" w:type="dxa"/>
            <w:vMerge/>
          </w:tcPr>
          <w:p w:rsidR="005D368E" w:rsidRPr="003D14DD" w:rsidRDefault="005D368E" w:rsidP="004D69F2">
            <w:pPr>
              <w:tabs>
                <w:tab w:val="left" w:pos="900"/>
              </w:tabs>
              <w:rPr>
                <w:b/>
                <w:sz w:val="20"/>
                <w:szCs w:val="20"/>
              </w:rPr>
            </w:pPr>
          </w:p>
        </w:tc>
        <w:tc>
          <w:tcPr>
            <w:tcW w:w="4922" w:type="dxa"/>
            <w:vMerge/>
          </w:tcPr>
          <w:p w:rsidR="005D368E" w:rsidRPr="003D14DD" w:rsidRDefault="005D368E" w:rsidP="004D69F2">
            <w:pPr>
              <w:tabs>
                <w:tab w:val="left" w:pos="900"/>
              </w:tabs>
              <w:rPr>
                <w:b/>
                <w:sz w:val="20"/>
                <w:szCs w:val="20"/>
              </w:rPr>
            </w:pPr>
          </w:p>
        </w:tc>
        <w:tc>
          <w:tcPr>
            <w:tcW w:w="1069" w:type="dxa"/>
            <w:vAlign w:val="center"/>
          </w:tcPr>
          <w:p w:rsidR="005D368E" w:rsidRPr="003D14DD" w:rsidRDefault="005D368E" w:rsidP="004D69F2">
            <w:pPr>
              <w:tabs>
                <w:tab w:val="left" w:pos="900"/>
              </w:tabs>
              <w:jc w:val="center"/>
              <w:rPr>
                <w:b/>
                <w:sz w:val="20"/>
                <w:szCs w:val="20"/>
              </w:rPr>
            </w:pPr>
            <w:r w:rsidRPr="003D14DD">
              <w:rPr>
                <w:b/>
                <w:sz w:val="20"/>
                <w:szCs w:val="20"/>
              </w:rPr>
              <w:t>всего</w:t>
            </w:r>
          </w:p>
        </w:tc>
        <w:tc>
          <w:tcPr>
            <w:tcW w:w="1070" w:type="dxa"/>
            <w:vAlign w:val="center"/>
          </w:tcPr>
          <w:p w:rsidR="005D368E" w:rsidRPr="003D14DD" w:rsidRDefault="005D368E" w:rsidP="004D69F2">
            <w:pPr>
              <w:tabs>
                <w:tab w:val="left" w:pos="900"/>
              </w:tabs>
              <w:jc w:val="center"/>
              <w:rPr>
                <w:b/>
                <w:sz w:val="20"/>
                <w:szCs w:val="20"/>
              </w:rPr>
            </w:pPr>
            <w:r w:rsidRPr="003D14DD">
              <w:rPr>
                <w:b/>
                <w:sz w:val="20"/>
                <w:szCs w:val="20"/>
              </w:rPr>
              <w:t>в том числе</w:t>
            </w:r>
          </w:p>
        </w:tc>
        <w:tc>
          <w:tcPr>
            <w:tcW w:w="1069" w:type="dxa"/>
            <w:vAlign w:val="center"/>
          </w:tcPr>
          <w:p w:rsidR="005D368E" w:rsidRPr="003D14DD" w:rsidRDefault="005D368E" w:rsidP="004D69F2">
            <w:pPr>
              <w:tabs>
                <w:tab w:val="left" w:pos="900"/>
              </w:tabs>
              <w:jc w:val="center"/>
              <w:rPr>
                <w:b/>
                <w:sz w:val="20"/>
                <w:szCs w:val="20"/>
              </w:rPr>
            </w:pPr>
            <w:r w:rsidRPr="003D14DD">
              <w:rPr>
                <w:b/>
                <w:sz w:val="20"/>
                <w:szCs w:val="20"/>
              </w:rPr>
              <w:t>всего</w:t>
            </w:r>
          </w:p>
        </w:tc>
        <w:tc>
          <w:tcPr>
            <w:tcW w:w="1070" w:type="dxa"/>
            <w:vAlign w:val="center"/>
          </w:tcPr>
          <w:p w:rsidR="005D368E" w:rsidRPr="003D14DD" w:rsidRDefault="005D368E" w:rsidP="004D69F2">
            <w:pPr>
              <w:tabs>
                <w:tab w:val="left" w:pos="900"/>
              </w:tabs>
              <w:jc w:val="center"/>
              <w:rPr>
                <w:b/>
                <w:sz w:val="20"/>
                <w:szCs w:val="20"/>
              </w:rPr>
            </w:pPr>
            <w:r w:rsidRPr="003D14DD">
              <w:rPr>
                <w:b/>
                <w:sz w:val="20"/>
                <w:szCs w:val="20"/>
              </w:rPr>
              <w:t>в том числе</w:t>
            </w:r>
          </w:p>
        </w:tc>
      </w:tr>
      <w:tr w:rsidR="005D368E" w:rsidRPr="003D14DD" w:rsidTr="004D69F2">
        <w:tc>
          <w:tcPr>
            <w:tcW w:w="766" w:type="dxa"/>
          </w:tcPr>
          <w:p w:rsidR="005D368E" w:rsidRPr="003D14DD" w:rsidRDefault="005D368E" w:rsidP="004D69F2">
            <w:pPr>
              <w:suppressAutoHyphens/>
              <w:snapToGrid w:val="0"/>
              <w:rPr>
                <w:b/>
                <w:sz w:val="20"/>
                <w:szCs w:val="20"/>
              </w:rPr>
            </w:pPr>
            <w:r w:rsidRPr="003D14DD">
              <w:rPr>
                <w:b/>
                <w:sz w:val="20"/>
                <w:szCs w:val="20"/>
              </w:rPr>
              <w:t>1</w:t>
            </w:r>
          </w:p>
        </w:tc>
        <w:tc>
          <w:tcPr>
            <w:tcW w:w="4922" w:type="dxa"/>
          </w:tcPr>
          <w:p w:rsidR="005D368E" w:rsidRPr="003D14DD" w:rsidRDefault="005D368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ind w:right="312"/>
              <w:jc w:val="center"/>
              <w:rPr>
                <w:b/>
                <w:sz w:val="20"/>
                <w:szCs w:val="20"/>
              </w:rPr>
            </w:pPr>
          </w:p>
        </w:tc>
        <w:tc>
          <w:tcPr>
            <w:tcW w:w="1069" w:type="dxa"/>
          </w:tcPr>
          <w:p w:rsidR="005D368E" w:rsidRPr="003D14DD" w:rsidRDefault="005D368E" w:rsidP="004D69F2">
            <w:pPr>
              <w:pStyle w:val="afff7"/>
              <w:suppressAutoHyphens/>
              <w:snapToGrid w:val="0"/>
              <w:jc w:val="center"/>
              <w:rPr>
                <w:b/>
                <w:sz w:val="20"/>
                <w:szCs w:val="20"/>
              </w:rPr>
            </w:pPr>
            <w:r w:rsidRPr="003D14DD">
              <w:rPr>
                <w:b/>
                <w:sz w:val="20"/>
                <w:szCs w:val="20"/>
              </w:rPr>
              <w:t>14,2</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1.1</w:t>
            </w:r>
          </w:p>
        </w:tc>
        <w:tc>
          <w:tcPr>
            <w:tcW w:w="4922" w:type="dxa"/>
          </w:tcPr>
          <w:p w:rsidR="005D368E" w:rsidRPr="003D14DD" w:rsidRDefault="005D368E" w:rsidP="004D69F2">
            <w:pPr>
              <w:suppressAutoHyphens/>
              <w:snapToGrid w:val="0"/>
              <w:rPr>
                <w:sz w:val="20"/>
                <w:szCs w:val="20"/>
              </w:rPr>
            </w:pPr>
            <w:r w:rsidRPr="003D14DD">
              <w:rPr>
                <w:sz w:val="20"/>
                <w:szCs w:val="20"/>
              </w:rPr>
              <w:t>занятия лекционного типа (лекции)</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sz w:val="20"/>
                <w:szCs w:val="20"/>
              </w:rPr>
              <w:t>2</w:t>
            </w: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w:t>
            </w:r>
          </w:p>
        </w:tc>
        <w:tc>
          <w:tcPr>
            <w:tcW w:w="4922" w:type="dxa"/>
          </w:tcPr>
          <w:p w:rsidR="005D368E" w:rsidRPr="003D14DD" w:rsidRDefault="005D368E" w:rsidP="004D69F2">
            <w:pPr>
              <w:suppressAutoHyphens/>
              <w:snapToGrid w:val="0"/>
              <w:rPr>
                <w:sz w:val="20"/>
                <w:szCs w:val="20"/>
              </w:rPr>
            </w:pPr>
            <w:r w:rsidRPr="003D14DD">
              <w:rPr>
                <w:sz w:val="20"/>
                <w:szCs w:val="20"/>
              </w:rPr>
              <w:t xml:space="preserve">занятия семинарского типа (практические)*, </w:t>
            </w:r>
          </w:p>
          <w:p w:rsidR="005D368E" w:rsidRPr="003D14DD" w:rsidRDefault="005D368E" w:rsidP="004D69F2">
            <w:pPr>
              <w:suppressAutoHyphens/>
              <w:snapToGrid w:val="0"/>
              <w:rPr>
                <w:sz w:val="20"/>
                <w:szCs w:val="20"/>
              </w:rPr>
            </w:pPr>
            <w:r w:rsidRPr="003D14DD">
              <w:rPr>
                <w:sz w:val="20"/>
                <w:szCs w:val="20"/>
              </w:rPr>
              <w:t xml:space="preserve">в том числе: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sz w:val="20"/>
                <w:szCs w:val="20"/>
              </w:rPr>
              <w:t>10</w:t>
            </w: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rPr>
          <w:trHeight w:val="403"/>
        </w:trPr>
        <w:tc>
          <w:tcPr>
            <w:tcW w:w="766" w:type="dxa"/>
          </w:tcPr>
          <w:p w:rsidR="005D368E" w:rsidRPr="003D14DD" w:rsidRDefault="005D368E" w:rsidP="004D69F2">
            <w:pPr>
              <w:suppressAutoHyphens/>
              <w:snapToGrid w:val="0"/>
              <w:rPr>
                <w:sz w:val="20"/>
                <w:szCs w:val="20"/>
              </w:rPr>
            </w:pPr>
            <w:r w:rsidRPr="003D14DD">
              <w:rPr>
                <w:sz w:val="20"/>
                <w:szCs w:val="20"/>
              </w:rPr>
              <w:t>1.2.1</w:t>
            </w:r>
          </w:p>
        </w:tc>
        <w:tc>
          <w:tcPr>
            <w:tcW w:w="4922" w:type="dxa"/>
          </w:tcPr>
          <w:p w:rsidR="005D368E" w:rsidRPr="003D14DD" w:rsidRDefault="005D368E" w:rsidP="004D69F2">
            <w:pPr>
              <w:suppressAutoHyphens/>
              <w:snapToGrid w:val="0"/>
              <w:rPr>
                <w:sz w:val="20"/>
                <w:szCs w:val="20"/>
              </w:rPr>
            </w:pPr>
            <w:r w:rsidRPr="003D14DD">
              <w:rPr>
                <w:sz w:val="20"/>
                <w:szCs w:val="20"/>
              </w:rPr>
              <w:t xml:space="preserve">семинар-дискуссия, </w:t>
            </w:r>
          </w:p>
          <w:p w:rsidR="005D368E" w:rsidRPr="003D14DD" w:rsidRDefault="005D368E" w:rsidP="004D69F2">
            <w:pPr>
              <w:suppressAutoHyphens/>
              <w:snapToGrid w:val="0"/>
              <w:rPr>
                <w:sz w:val="20"/>
                <w:szCs w:val="20"/>
              </w:rPr>
            </w:pPr>
            <w:r w:rsidRPr="003D14DD">
              <w:rPr>
                <w:sz w:val="20"/>
                <w:szCs w:val="20"/>
              </w:rPr>
              <w:t>практические занятия</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r w:rsidRPr="003D14DD">
              <w:rPr>
                <w:sz w:val="20"/>
                <w:szCs w:val="20"/>
              </w:rPr>
              <w:t>0</w:t>
            </w:r>
          </w:p>
          <w:p w:rsidR="005D368E" w:rsidRPr="003D14DD" w:rsidRDefault="005D368E" w:rsidP="004D69F2">
            <w:pPr>
              <w:pStyle w:val="afff7"/>
              <w:suppressAutoHyphens/>
              <w:snapToGrid w:val="0"/>
              <w:jc w:val="center"/>
              <w:rPr>
                <w:sz w:val="20"/>
                <w:szCs w:val="20"/>
              </w:rPr>
            </w:pPr>
            <w:r w:rsidRPr="003D14DD">
              <w:rPr>
                <w:sz w:val="20"/>
                <w:szCs w:val="20"/>
              </w:rPr>
              <w:t>10</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1.2.2</w:t>
            </w:r>
          </w:p>
        </w:tc>
        <w:tc>
          <w:tcPr>
            <w:tcW w:w="4922" w:type="dxa"/>
          </w:tcPr>
          <w:p w:rsidR="005D368E" w:rsidRPr="003D14DD" w:rsidRDefault="005D368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1.2.3</w:t>
            </w:r>
          </w:p>
        </w:tc>
        <w:tc>
          <w:tcPr>
            <w:tcW w:w="4922" w:type="dxa"/>
          </w:tcPr>
          <w:p w:rsidR="005D368E" w:rsidRPr="003D14DD" w:rsidRDefault="005D368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w:t>
            </w:r>
          </w:p>
        </w:tc>
        <w:tc>
          <w:tcPr>
            <w:tcW w:w="4922" w:type="dxa"/>
          </w:tcPr>
          <w:p w:rsidR="005D368E" w:rsidRPr="003D14DD" w:rsidRDefault="005D368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5D368E" w:rsidRPr="003D14DD" w:rsidRDefault="005D368E" w:rsidP="004D69F2">
            <w:pPr>
              <w:pStyle w:val="afff7"/>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r w:rsidRPr="003D14DD">
              <w:rPr>
                <w:sz w:val="20"/>
                <w:szCs w:val="20"/>
              </w:rPr>
              <w:t>2,2</w:t>
            </w: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1.3.1</w:t>
            </w:r>
          </w:p>
        </w:tc>
        <w:tc>
          <w:tcPr>
            <w:tcW w:w="4922" w:type="dxa"/>
          </w:tcPr>
          <w:p w:rsidR="005D368E" w:rsidRPr="003D14DD" w:rsidRDefault="005D368E" w:rsidP="004D69F2">
            <w:pPr>
              <w:suppressAutoHyphens/>
              <w:snapToGrid w:val="0"/>
              <w:rPr>
                <w:sz w:val="20"/>
                <w:szCs w:val="20"/>
              </w:rPr>
            </w:pPr>
            <w:r w:rsidRPr="003D14DD">
              <w:rPr>
                <w:sz w:val="20"/>
                <w:szCs w:val="20"/>
              </w:rPr>
              <w:t xml:space="preserve">консультации групповые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r w:rsidRPr="003D14DD">
              <w:rPr>
                <w:sz w:val="20"/>
                <w:szCs w:val="20"/>
              </w:rPr>
              <w:t>2</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sz w:val="20"/>
                <w:szCs w:val="20"/>
              </w:rPr>
              <w:t>1.3.2</w:t>
            </w:r>
          </w:p>
        </w:tc>
        <w:tc>
          <w:tcPr>
            <w:tcW w:w="4922" w:type="dxa"/>
          </w:tcPr>
          <w:p w:rsidR="005D368E" w:rsidRPr="003D14DD" w:rsidRDefault="005D368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r w:rsidRPr="003D14DD">
              <w:rPr>
                <w:sz w:val="20"/>
                <w:szCs w:val="20"/>
              </w:rPr>
              <w:t>0,2</w:t>
            </w:r>
          </w:p>
        </w:tc>
      </w:tr>
      <w:tr w:rsidR="005D368E" w:rsidRPr="003D14DD" w:rsidTr="004D69F2">
        <w:tc>
          <w:tcPr>
            <w:tcW w:w="766" w:type="dxa"/>
          </w:tcPr>
          <w:p w:rsidR="005D368E" w:rsidRPr="003D14DD" w:rsidRDefault="005D368E" w:rsidP="004D69F2">
            <w:pPr>
              <w:suppressAutoHyphens/>
              <w:snapToGrid w:val="0"/>
              <w:rPr>
                <w:sz w:val="20"/>
                <w:szCs w:val="20"/>
              </w:rPr>
            </w:pPr>
            <w:r w:rsidRPr="003D14DD">
              <w:rPr>
                <w:b/>
                <w:sz w:val="20"/>
                <w:szCs w:val="20"/>
              </w:rPr>
              <w:t>2</w:t>
            </w:r>
          </w:p>
        </w:tc>
        <w:tc>
          <w:tcPr>
            <w:tcW w:w="4922" w:type="dxa"/>
          </w:tcPr>
          <w:p w:rsidR="005D368E" w:rsidRPr="003D14DD" w:rsidRDefault="005D368E" w:rsidP="004D69F2">
            <w:pPr>
              <w:suppressAutoHyphens/>
              <w:snapToGrid w:val="0"/>
              <w:rPr>
                <w:sz w:val="20"/>
                <w:szCs w:val="20"/>
              </w:rPr>
            </w:pPr>
            <w:r w:rsidRPr="003D14DD">
              <w:rPr>
                <w:b/>
                <w:sz w:val="20"/>
                <w:szCs w:val="20"/>
              </w:rPr>
              <w:t>Самостоятельная работа (всего)</w:t>
            </w:r>
          </w:p>
        </w:tc>
        <w:tc>
          <w:tcPr>
            <w:tcW w:w="1069" w:type="dxa"/>
          </w:tcPr>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suppressAutoHyphens/>
              <w:snapToGrid w:val="0"/>
              <w:jc w:val="center"/>
              <w:rPr>
                <w:sz w:val="20"/>
                <w:szCs w:val="20"/>
              </w:rPr>
            </w:pPr>
          </w:p>
        </w:tc>
        <w:tc>
          <w:tcPr>
            <w:tcW w:w="1069" w:type="dxa"/>
          </w:tcPr>
          <w:p w:rsidR="005D368E" w:rsidRPr="003D14DD" w:rsidRDefault="005D368E" w:rsidP="004D69F2">
            <w:pPr>
              <w:suppressAutoHyphens/>
              <w:snapToGrid w:val="0"/>
              <w:jc w:val="center"/>
              <w:rPr>
                <w:sz w:val="20"/>
                <w:szCs w:val="20"/>
              </w:rPr>
            </w:pPr>
            <w:r w:rsidRPr="003D14DD">
              <w:rPr>
                <w:b/>
                <w:sz w:val="20"/>
                <w:szCs w:val="20"/>
              </w:rPr>
              <w:t>87</w:t>
            </w:r>
          </w:p>
        </w:tc>
        <w:tc>
          <w:tcPr>
            <w:tcW w:w="1070" w:type="dxa"/>
          </w:tcPr>
          <w:p w:rsidR="005D368E" w:rsidRPr="003D14DD" w:rsidRDefault="005D368E" w:rsidP="004D69F2">
            <w:pPr>
              <w:suppressAutoHyphens/>
              <w:snapToGrid w:val="0"/>
              <w:jc w:val="center"/>
              <w:rPr>
                <w:sz w:val="20"/>
                <w:szCs w:val="20"/>
              </w:rPr>
            </w:pPr>
          </w:p>
        </w:tc>
      </w:tr>
      <w:tr w:rsidR="005D368E" w:rsidRPr="003D14DD" w:rsidTr="004D69F2">
        <w:tc>
          <w:tcPr>
            <w:tcW w:w="766" w:type="dxa"/>
          </w:tcPr>
          <w:p w:rsidR="005D368E" w:rsidRPr="003D14DD" w:rsidRDefault="005D368E" w:rsidP="004D69F2">
            <w:pPr>
              <w:tabs>
                <w:tab w:val="center" w:pos="4677"/>
                <w:tab w:val="right" w:pos="9355"/>
              </w:tabs>
              <w:suppressAutoHyphens/>
              <w:rPr>
                <w:b/>
                <w:sz w:val="20"/>
                <w:szCs w:val="20"/>
              </w:rPr>
            </w:pPr>
            <w:r w:rsidRPr="003D14DD">
              <w:rPr>
                <w:sz w:val="20"/>
                <w:szCs w:val="20"/>
              </w:rPr>
              <w:t>2.1</w:t>
            </w:r>
          </w:p>
        </w:tc>
        <w:tc>
          <w:tcPr>
            <w:tcW w:w="4922" w:type="dxa"/>
          </w:tcPr>
          <w:p w:rsidR="005D368E" w:rsidRPr="003D14DD" w:rsidRDefault="005D368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sz w:val="20"/>
                <w:szCs w:val="20"/>
              </w:rPr>
            </w:pPr>
          </w:p>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sz w:val="20"/>
                <w:szCs w:val="20"/>
              </w:rPr>
            </w:pPr>
          </w:p>
          <w:p w:rsidR="005D368E" w:rsidRPr="003D14DD" w:rsidRDefault="005D368E" w:rsidP="004D69F2">
            <w:pPr>
              <w:pStyle w:val="afff7"/>
              <w:suppressAutoHyphens/>
              <w:snapToGrid w:val="0"/>
              <w:jc w:val="center"/>
              <w:rPr>
                <w:b/>
                <w:sz w:val="20"/>
                <w:szCs w:val="20"/>
              </w:rPr>
            </w:pPr>
            <w:r w:rsidRPr="003D14DD">
              <w:rPr>
                <w:sz w:val="20"/>
                <w:szCs w:val="20"/>
              </w:rPr>
              <w:t>87</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tcPr>
          <w:p w:rsidR="005D368E" w:rsidRPr="003D14DD" w:rsidRDefault="005D368E" w:rsidP="004D69F2">
            <w:pPr>
              <w:suppressAutoHyphens/>
              <w:rPr>
                <w:sz w:val="20"/>
                <w:szCs w:val="20"/>
              </w:rPr>
            </w:pPr>
            <w:r w:rsidRPr="003D14DD">
              <w:rPr>
                <w:sz w:val="20"/>
                <w:szCs w:val="20"/>
              </w:rPr>
              <w:t>2.2</w:t>
            </w:r>
          </w:p>
        </w:tc>
        <w:tc>
          <w:tcPr>
            <w:tcW w:w="4922" w:type="dxa"/>
          </w:tcPr>
          <w:p w:rsidR="005D368E" w:rsidRPr="003D14DD" w:rsidRDefault="005D368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5D368E" w:rsidRPr="003D14DD" w:rsidRDefault="005D368E" w:rsidP="004D69F2">
            <w:pPr>
              <w:pStyle w:val="afff7"/>
              <w:suppressAutoHyphens/>
              <w:snapToGrid w:val="0"/>
              <w:jc w:val="center"/>
              <w:rPr>
                <w:b/>
                <w:sz w:val="20"/>
                <w:szCs w:val="20"/>
              </w:rPr>
            </w:pPr>
          </w:p>
          <w:p w:rsidR="005D368E" w:rsidRPr="003D14DD" w:rsidRDefault="005D368E" w:rsidP="004D69F2">
            <w:pPr>
              <w:suppressAutoHyphens/>
              <w:snapToGrid w:val="0"/>
              <w:jc w:val="center"/>
              <w:rPr>
                <w:sz w:val="20"/>
                <w:szCs w:val="20"/>
              </w:rPr>
            </w:pPr>
          </w:p>
        </w:tc>
        <w:tc>
          <w:tcPr>
            <w:tcW w:w="1070" w:type="dxa"/>
          </w:tcPr>
          <w:p w:rsidR="005D368E" w:rsidRPr="003D14DD" w:rsidRDefault="005D368E" w:rsidP="004D69F2">
            <w:pPr>
              <w:pStyle w:val="afff7"/>
              <w:suppressAutoHyphens/>
              <w:snapToGrid w:val="0"/>
              <w:jc w:val="center"/>
              <w:rPr>
                <w:sz w:val="20"/>
                <w:szCs w:val="20"/>
              </w:rPr>
            </w:pPr>
          </w:p>
        </w:tc>
        <w:tc>
          <w:tcPr>
            <w:tcW w:w="1069" w:type="dxa"/>
          </w:tcPr>
          <w:p w:rsidR="005D368E" w:rsidRPr="003D14DD" w:rsidRDefault="005D368E" w:rsidP="004D69F2">
            <w:pPr>
              <w:pStyle w:val="afff7"/>
              <w:suppressAutoHyphens/>
              <w:snapToGrid w:val="0"/>
              <w:jc w:val="center"/>
              <w:rPr>
                <w:sz w:val="20"/>
                <w:szCs w:val="20"/>
              </w:rPr>
            </w:pPr>
            <w:r w:rsidRPr="003D14DD">
              <w:rPr>
                <w:b/>
                <w:sz w:val="20"/>
                <w:szCs w:val="20"/>
              </w:rPr>
              <w:t>6,8</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rPr>
          <w:trHeight w:val="249"/>
        </w:trPr>
        <w:tc>
          <w:tcPr>
            <w:tcW w:w="766" w:type="dxa"/>
            <w:vMerge w:val="restart"/>
          </w:tcPr>
          <w:p w:rsidR="005D368E" w:rsidRPr="003D14DD" w:rsidRDefault="005D368E" w:rsidP="004D69F2">
            <w:pPr>
              <w:suppressAutoHyphens/>
              <w:snapToGrid w:val="0"/>
              <w:rPr>
                <w:b/>
                <w:sz w:val="20"/>
                <w:szCs w:val="20"/>
              </w:rPr>
            </w:pPr>
            <w:r w:rsidRPr="003D14DD">
              <w:rPr>
                <w:b/>
                <w:sz w:val="20"/>
                <w:szCs w:val="20"/>
              </w:rPr>
              <w:lastRenderedPageBreak/>
              <w:t>3</w:t>
            </w:r>
          </w:p>
        </w:tc>
        <w:tc>
          <w:tcPr>
            <w:tcW w:w="4922" w:type="dxa"/>
            <w:vMerge w:val="restart"/>
          </w:tcPr>
          <w:p w:rsidR="005D368E" w:rsidRPr="003D14DD" w:rsidRDefault="005D368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5D368E" w:rsidRPr="003D14DD" w:rsidRDefault="005D368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5D368E" w:rsidRPr="003D14DD" w:rsidRDefault="005D368E" w:rsidP="004D69F2">
            <w:pPr>
              <w:suppressAutoHyphens/>
              <w:rPr>
                <w:sz w:val="20"/>
                <w:szCs w:val="20"/>
              </w:rPr>
            </w:pPr>
            <w:r w:rsidRPr="003D14DD">
              <w:rPr>
                <w:sz w:val="20"/>
                <w:szCs w:val="20"/>
              </w:rPr>
              <w:t>форма промежуточной аттестации</w:t>
            </w: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suppressAutoHyphens/>
              <w:snapToGrid w:val="0"/>
              <w:jc w:val="center"/>
              <w:rPr>
                <w:b/>
                <w:sz w:val="20"/>
                <w:szCs w:val="20"/>
              </w:rPr>
            </w:pPr>
            <w:r w:rsidRPr="003D14DD">
              <w:rPr>
                <w:b/>
                <w:sz w:val="20"/>
                <w:szCs w:val="20"/>
              </w:rPr>
              <w:t>108</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vMerge/>
          </w:tcPr>
          <w:p w:rsidR="005D368E" w:rsidRPr="003D14DD" w:rsidRDefault="005D368E" w:rsidP="004D69F2">
            <w:pPr>
              <w:suppressAutoHyphens/>
              <w:snapToGrid w:val="0"/>
              <w:rPr>
                <w:b/>
                <w:sz w:val="20"/>
                <w:szCs w:val="20"/>
              </w:rPr>
            </w:pPr>
          </w:p>
        </w:tc>
        <w:tc>
          <w:tcPr>
            <w:tcW w:w="4922" w:type="dxa"/>
            <w:vMerge/>
            <w:vAlign w:val="center"/>
          </w:tcPr>
          <w:p w:rsidR="005D368E" w:rsidRPr="003D14DD" w:rsidRDefault="005D368E" w:rsidP="004D69F2">
            <w:pPr>
              <w:suppressAutoHyphens/>
              <w:rPr>
                <w:sz w:val="20"/>
                <w:szCs w:val="20"/>
              </w:rPr>
            </w:pPr>
          </w:p>
        </w:tc>
        <w:tc>
          <w:tcPr>
            <w:tcW w:w="1069" w:type="dxa"/>
          </w:tcPr>
          <w:p w:rsidR="005D368E" w:rsidRPr="003D14DD" w:rsidRDefault="005D368E" w:rsidP="004D69F2">
            <w:pPr>
              <w:suppressAutoHyphens/>
              <w:snapToGrid w:val="0"/>
              <w:jc w:val="center"/>
              <w:rPr>
                <w:b/>
                <w:sz w:val="20"/>
                <w:szCs w:val="20"/>
              </w:rPr>
            </w:pPr>
          </w:p>
        </w:tc>
        <w:tc>
          <w:tcPr>
            <w:tcW w:w="1070" w:type="dxa"/>
          </w:tcPr>
          <w:p w:rsidR="005D368E" w:rsidRPr="003D14DD" w:rsidRDefault="005D368E" w:rsidP="004D69F2">
            <w:pPr>
              <w:pStyle w:val="afff7"/>
              <w:suppressAutoHyphens/>
              <w:snapToGrid w:val="0"/>
              <w:jc w:val="center"/>
              <w:rPr>
                <w:b/>
                <w:sz w:val="20"/>
                <w:szCs w:val="20"/>
              </w:rPr>
            </w:pPr>
          </w:p>
        </w:tc>
        <w:tc>
          <w:tcPr>
            <w:tcW w:w="1069" w:type="dxa"/>
          </w:tcPr>
          <w:p w:rsidR="005D368E" w:rsidRPr="003D14DD" w:rsidRDefault="005D368E" w:rsidP="004D69F2">
            <w:pPr>
              <w:suppressAutoHyphens/>
              <w:snapToGrid w:val="0"/>
              <w:jc w:val="center"/>
              <w:rPr>
                <w:b/>
                <w:sz w:val="20"/>
                <w:szCs w:val="20"/>
              </w:rPr>
            </w:pPr>
            <w:r w:rsidRPr="003D14DD">
              <w:rPr>
                <w:sz w:val="20"/>
                <w:szCs w:val="20"/>
              </w:rPr>
              <w:t>3</w:t>
            </w:r>
          </w:p>
        </w:tc>
        <w:tc>
          <w:tcPr>
            <w:tcW w:w="1070" w:type="dxa"/>
          </w:tcPr>
          <w:p w:rsidR="005D368E" w:rsidRPr="003D14DD" w:rsidRDefault="005D368E" w:rsidP="004D69F2">
            <w:pPr>
              <w:pStyle w:val="afff7"/>
              <w:suppressAutoHyphens/>
              <w:snapToGrid w:val="0"/>
              <w:jc w:val="center"/>
              <w:rPr>
                <w:b/>
                <w:sz w:val="20"/>
                <w:szCs w:val="20"/>
              </w:rPr>
            </w:pPr>
          </w:p>
        </w:tc>
      </w:tr>
      <w:tr w:rsidR="005D368E" w:rsidRPr="003D14DD" w:rsidTr="004D69F2">
        <w:tc>
          <w:tcPr>
            <w:tcW w:w="766" w:type="dxa"/>
            <w:vMerge/>
          </w:tcPr>
          <w:p w:rsidR="005D368E" w:rsidRPr="003D14DD" w:rsidRDefault="005D368E" w:rsidP="004D69F2">
            <w:pPr>
              <w:suppressAutoHyphens/>
              <w:snapToGrid w:val="0"/>
              <w:rPr>
                <w:b/>
                <w:sz w:val="20"/>
                <w:szCs w:val="20"/>
              </w:rPr>
            </w:pPr>
          </w:p>
        </w:tc>
        <w:tc>
          <w:tcPr>
            <w:tcW w:w="4922" w:type="dxa"/>
            <w:vMerge/>
            <w:vAlign w:val="center"/>
          </w:tcPr>
          <w:p w:rsidR="005D368E" w:rsidRPr="003D14DD" w:rsidRDefault="005D368E" w:rsidP="004D69F2">
            <w:pPr>
              <w:rPr>
                <w:sz w:val="20"/>
                <w:szCs w:val="20"/>
              </w:rPr>
            </w:pPr>
          </w:p>
        </w:tc>
        <w:tc>
          <w:tcPr>
            <w:tcW w:w="4278" w:type="dxa"/>
            <w:gridSpan w:val="4"/>
          </w:tcPr>
          <w:p w:rsidR="005D368E" w:rsidRPr="003D14DD" w:rsidRDefault="005D368E" w:rsidP="004D69F2">
            <w:pPr>
              <w:pStyle w:val="afff7"/>
              <w:suppressAutoHyphens/>
              <w:snapToGrid w:val="0"/>
              <w:jc w:val="center"/>
              <w:rPr>
                <w:sz w:val="20"/>
                <w:szCs w:val="20"/>
              </w:rPr>
            </w:pPr>
            <w:r w:rsidRPr="003D14DD">
              <w:rPr>
                <w:sz w:val="20"/>
                <w:szCs w:val="20"/>
              </w:rPr>
              <w:t>экзамен</w:t>
            </w:r>
          </w:p>
        </w:tc>
      </w:tr>
    </w:tbl>
    <w:p w:rsidR="005D368E" w:rsidRPr="003D14DD" w:rsidRDefault="005D368E" w:rsidP="005D368E">
      <w:pPr>
        <w:suppressAutoHyphens/>
        <w:ind w:firstLine="709"/>
        <w:jc w:val="both"/>
        <w:rPr>
          <w:b/>
          <w:sz w:val="20"/>
          <w:szCs w:val="20"/>
        </w:rPr>
      </w:pPr>
    </w:p>
    <w:p w:rsidR="005D368E" w:rsidRPr="003D14DD" w:rsidRDefault="005D368E" w:rsidP="005D368E">
      <w:pPr>
        <w:rPr>
          <w:sz w:val="20"/>
          <w:szCs w:val="20"/>
        </w:rPr>
      </w:pPr>
      <w:r w:rsidRPr="003D14DD">
        <w:rPr>
          <w:sz w:val="20"/>
          <w:szCs w:val="20"/>
        </w:rPr>
        <w:t>*</w:t>
      </w:r>
    </w:p>
    <w:p w:rsidR="005D368E" w:rsidRPr="003D14DD" w:rsidRDefault="005D368E" w:rsidP="005D368E">
      <w:pPr>
        <w:rPr>
          <w:sz w:val="20"/>
          <w:szCs w:val="20"/>
        </w:rPr>
      </w:pPr>
      <w:r w:rsidRPr="003D14DD">
        <w:rPr>
          <w:sz w:val="20"/>
          <w:szCs w:val="20"/>
        </w:rPr>
        <w:t>Семинар – семинар-дискуссия</w:t>
      </w:r>
    </w:p>
    <w:p w:rsidR="005D368E" w:rsidRPr="003D14DD" w:rsidRDefault="005D368E" w:rsidP="005D368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5D368E" w:rsidRPr="003D14DD" w:rsidRDefault="005D368E" w:rsidP="005D368E">
      <w:pPr>
        <w:rPr>
          <w:sz w:val="20"/>
          <w:szCs w:val="20"/>
        </w:rPr>
      </w:pPr>
      <w:r w:rsidRPr="003D14DD">
        <w:rPr>
          <w:sz w:val="20"/>
          <w:szCs w:val="20"/>
        </w:rPr>
        <w:t xml:space="preserve">ТТ - практическое занятие - тест-тренинг </w:t>
      </w:r>
    </w:p>
    <w:p w:rsidR="005D368E" w:rsidRPr="003D14DD" w:rsidRDefault="005D368E" w:rsidP="005D368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5D368E" w:rsidRPr="003D14DD" w:rsidRDefault="005D368E" w:rsidP="005D368E">
      <w:pPr>
        <w:rPr>
          <w:sz w:val="20"/>
          <w:szCs w:val="20"/>
        </w:rPr>
      </w:pPr>
      <w:r w:rsidRPr="003D14DD">
        <w:rPr>
          <w:sz w:val="20"/>
          <w:szCs w:val="20"/>
        </w:rPr>
        <w:t>ЛС - практическое занятие - логическая схема</w:t>
      </w:r>
    </w:p>
    <w:p w:rsidR="005D368E" w:rsidRPr="003D14DD" w:rsidRDefault="005D368E" w:rsidP="005D368E">
      <w:pPr>
        <w:rPr>
          <w:sz w:val="20"/>
          <w:szCs w:val="20"/>
        </w:rPr>
      </w:pPr>
      <w:r w:rsidRPr="003D14DD">
        <w:rPr>
          <w:sz w:val="20"/>
          <w:szCs w:val="20"/>
        </w:rPr>
        <w:t>УД - семинар-обсуждение устного доклада</w:t>
      </w:r>
    </w:p>
    <w:p w:rsidR="005D368E" w:rsidRPr="003D14DD" w:rsidRDefault="005D368E" w:rsidP="005D368E">
      <w:pPr>
        <w:rPr>
          <w:sz w:val="20"/>
          <w:szCs w:val="20"/>
        </w:rPr>
      </w:pPr>
      <w:r w:rsidRPr="003D14DD">
        <w:rPr>
          <w:sz w:val="20"/>
          <w:szCs w:val="20"/>
        </w:rPr>
        <w:t xml:space="preserve">РФ – семинар-обсуждение реферата </w:t>
      </w:r>
    </w:p>
    <w:p w:rsidR="005D368E" w:rsidRPr="003D14DD" w:rsidRDefault="005D368E" w:rsidP="005D368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5D368E" w:rsidRPr="003D14DD" w:rsidRDefault="005D368E" w:rsidP="005D368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5D368E" w:rsidRPr="003D14DD" w:rsidRDefault="005D368E" w:rsidP="005D368E">
      <w:pPr>
        <w:rPr>
          <w:sz w:val="20"/>
          <w:szCs w:val="20"/>
        </w:rPr>
      </w:pPr>
      <w:r w:rsidRPr="003D14DD">
        <w:rPr>
          <w:sz w:val="20"/>
          <w:szCs w:val="20"/>
        </w:rPr>
        <w:t xml:space="preserve">УЭ - семинар-обсуждение устного эссе </w:t>
      </w:r>
    </w:p>
    <w:p w:rsidR="005D368E" w:rsidRPr="003D14DD" w:rsidRDefault="005D368E" w:rsidP="005D368E">
      <w:pPr>
        <w:rPr>
          <w:sz w:val="20"/>
          <w:szCs w:val="20"/>
        </w:rPr>
      </w:pPr>
      <w:r w:rsidRPr="003D14DD">
        <w:rPr>
          <w:sz w:val="20"/>
          <w:szCs w:val="20"/>
        </w:rPr>
        <w:t xml:space="preserve">АЛТ - практическое занятие - алгоритмический тренинг  </w:t>
      </w:r>
    </w:p>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b/>
          <w:sz w:val="20"/>
          <w:szCs w:val="20"/>
        </w:rPr>
      </w:pPr>
      <w:r w:rsidRPr="003D14DD">
        <w:rPr>
          <w:b/>
          <w:sz w:val="20"/>
          <w:szCs w:val="20"/>
        </w:rPr>
        <w:t>5. Содержание дисциплины</w:t>
      </w:r>
    </w:p>
    <w:p w:rsidR="005D368E" w:rsidRPr="003D14DD" w:rsidRDefault="005D368E" w:rsidP="005D368E">
      <w:pPr>
        <w:suppressAutoHyphens/>
        <w:ind w:firstLine="709"/>
        <w:jc w:val="both"/>
        <w:rPr>
          <w:b/>
          <w:sz w:val="20"/>
          <w:szCs w:val="20"/>
        </w:rPr>
      </w:pPr>
      <w:r w:rsidRPr="003D14DD">
        <w:rPr>
          <w:b/>
          <w:sz w:val="20"/>
          <w:szCs w:val="20"/>
        </w:rPr>
        <w:t>5.1 Содержание разделов и тем</w:t>
      </w:r>
    </w:p>
    <w:p w:rsidR="005D368E" w:rsidRPr="003D14DD" w:rsidRDefault="005D368E" w:rsidP="005D368E">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5D368E" w:rsidRPr="003D14DD" w:rsidTr="004D69F2">
        <w:trPr>
          <w:tblHeader/>
        </w:trPr>
        <w:tc>
          <w:tcPr>
            <w:tcW w:w="265" w:type="pct"/>
            <w:vAlign w:val="center"/>
          </w:tcPr>
          <w:p w:rsidR="005D368E" w:rsidRPr="003D14DD" w:rsidRDefault="005D368E" w:rsidP="004D69F2">
            <w:pPr>
              <w:suppressAutoHyphens/>
              <w:jc w:val="center"/>
              <w:rPr>
                <w:sz w:val="20"/>
                <w:szCs w:val="20"/>
              </w:rPr>
            </w:pPr>
            <w:r w:rsidRPr="003D14DD">
              <w:rPr>
                <w:sz w:val="20"/>
                <w:szCs w:val="20"/>
              </w:rPr>
              <w:t>№ п/п</w:t>
            </w:r>
          </w:p>
        </w:tc>
        <w:tc>
          <w:tcPr>
            <w:tcW w:w="905" w:type="pct"/>
            <w:vAlign w:val="center"/>
          </w:tcPr>
          <w:p w:rsidR="005D368E" w:rsidRPr="003D14DD" w:rsidRDefault="005D368E"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5D368E" w:rsidRPr="003D14DD" w:rsidRDefault="005D368E" w:rsidP="004D69F2">
            <w:pPr>
              <w:suppressAutoHyphens/>
              <w:jc w:val="center"/>
              <w:rPr>
                <w:bCs/>
                <w:sz w:val="20"/>
                <w:szCs w:val="20"/>
              </w:rPr>
            </w:pPr>
            <w:r w:rsidRPr="003D14DD">
              <w:rPr>
                <w:bCs/>
                <w:sz w:val="20"/>
                <w:szCs w:val="20"/>
              </w:rPr>
              <w:t>Содержание раздела дисциплины</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t>1</w:t>
            </w:r>
          </w:p>
        </w:tc>
        <w:tc>
          <w:tcPr>
            <w:tcW w:w="905" w:type="pct"/>
          </w:tcPr>
          <w:p w:rsidR="005D368E" w:rsidRPr="003D14DD" w:rsidRDefault="005D368E" w:rsidP="004D69F2">
            <w:pPr>
              <w:suppressAutoHyphens/>
              <w:rPr>
                <w:sz w:val="20"/>
                <w:szCs w:val="20"/>
              </w:rPr>
            </w:pPr>
            <w:r w:rsidRPr="003D14DD">
              <w:rPr>
                <w:bCs/>
                <w:sz w:val="20"/>
                <w:szCs w:val="20"/>
              </w:rPr>
              <w:t>Педагогическая наука и образование на современном этапе развития</w:t>
            </w:r>
          </w:p>
        </w:tc>
        <w:tc>
          <w:tcPr>
            <w:tcW w:w="3830" w:type="pct"/>
          </w:tcPr>
          <w:p w:rsidR="005D368E" w:rsidRPr="003D14DD" w:rsidRDefault="005D368E" w:rsidP="004D69F2">
            <w:pPr>
              <w:suppressAutoHyphens/>
              <w:jc w:val="both"/>
              <w:rPr>
                <w:b/>
                <w:bCs/>
                <w:sz w:val="20"/>
                <w:szCs w:val="20"/>
              </w:rPr>
            </w:pPr>
            <w:r w:rsidRPr="003D14DD">
              <w:rPr>
                <w:b/>
                <w:bCs/>
                <w:sz w:val="20"/>
                <w:szCs w:val="20"/>
              </w:rPr>
              <w:t>Состояние педагогической науки в начале XXI века</w:t>
            </w:r>
          </w:p>
          <w:p w:rsidR="005D368E" w:rsidRPr="003D14DD" w:rsidRDefault="005D368E" w:rsidP="004D69F2">
            <w:pPr>
              <w:suppressAutoHyphens/>
              <w:jc w:val="both"/>
              <w:rPr>
                <w:bCs/>
                <w:sz w:val="20"/>
                <w:szCs w:val="20"/>
              </w:rPr>
            </w:pPr>
            <w:r w:rsidRPr="003D14DD">
              <w:rPr>
                <w:bCs/>
                <w:sz w:val="20"/>
                <w:szCs w:val="20"/>
              </w:rPr>
              <w:t>Современная наука как сфера общественного сознания, как специфическое знание и деятельность человека. Черты и формы научного знания. Формы организации науки. Наука, культура и образование. Эмпирическое и теоретическое знание. Понятие «научная картина мира». Основные картины мира: натурфилософская, механическая, электродинамическая, квантово-релятивистская. Природа научного познания, его типы и уровни, предметная, мировоззренческая и методологическая специфика естественных и гуманитарных наук. Общество знаний и экономика знаний.</w:t>
            </w:r>
          </w:p>
          <w:p w:rsidR="005D368E" w:rsidRPr="003D14DD" w:rsidRDefault="005D368E" w:rsidP="004D69F2">
            <w:pPr>
              <w:suppressAutoHyphens/>
              <w:jc w:val="both"/>
              <w:rPr>
                <w:bCs/>
                <w:sz w:val="20"/>
                <w:szCs w:val="20"/>
              </w:rPr>
            </w:pPr>
            <w:r w:rsidRPr="003D14DD">
              <w:rPr>
                <w:bCs/>
                <w:sz w:val="20"/>
                <w:szCs w:val="20"/>
              </w:rPr>
              <w:t xml:space="preserve">Упрочение методологии педагогики на основах личностного, </w:t>
            </w:r>
            <w:proofErr w:type="spellStart"/>
            <w:r w:rsidRPr="003D14DD">
              <w:rPr>
                <w:bCs/>
                <w:sz w:val="20"/>
                <w:szCs w:val="20"/>
              </w:rPr>
              <w:t>деятельностного</w:t>
            </w:r>
            <w:proofErr w:type="spellEnd"/>
            <w:r w:rsidRPr="003D14DD">
              <w:rPr>
                <w:bCs/>
                <w:sz w:val="20"/>
                <w:szCs w:val="20"/>
              </w:rPr>
              <w:t xml:space="preserve">, аксиологического, системного и других подходов. Совершенствование теории, разработка технологий научных исследований актуальных педагогических проблем. </w:t>
            </w:r>
          </w:p>
          <w:p w:rsidR="005D368E" w:rsidRPr="003D14DD" w:rsidRDefault="005D368E" w:rsidP="004D69F2">
            <w:pPr>
              <w:suppressAutoHyphens/>
              <w:jc w:val="both"/>
              <w:rPr>
                <w:bCs/>
                <w:sz w:val="20"/>
                <w:szCs w:val="20"/>
              </w:rPr>
            </w:pPr>
            <w:r w:rsidRPr="003D14DD">
              <w:rPr>
                <w:bCs/>
                <w:sz w:val="20"/>
                <w:szCs w:val="20"/>
              </w:rPr>
              <w:t xml:space="preserve">Достижения современной педагогической науки в уточнении и разработке конкретно-научных категорий и понятий. Развитие общей дидактики и частных дидактик. Обогащение теории воспитания новым содержанием, современными формами, методами, приемами и средствами. Развитие теории управления образовательными системами. </w:t>
            </w:r>
          </w:p>
          <w:p w:rsidR="005D368E" w:rsidRPr="003D14DD" w:rsidRDefault="005D368E" w:rsidP="004D69F2">
            <w:pPr>
              <w:suppressAutoHyphens/>
              <w:jc w:val="both"/>
              <w:rPr>
                <w:bCs/>
                <w:sz w:val="20"/>
                <w:szCs w:val="20"/>
              </w:rPr>
            </w:pPr>
            <w:r w:rsidRPr="003D14DD">
              <w:rPr>
                <w:bCs/>
                <w:sz w:val="20"/>
                <w:szCs w:val="20"/>
              </w:rPr>
              <w:t>Усиление функций педагогики по отношению к системе образования общества, воспитанию подрастающего поколения. Выявление основных тенденций современного развития общества, науки и педагогической науки, позволяющих предсказать общую направленность движения в будущем педагогической теории и практики. Резервы, перспективы и пути развития современной педагогической науки.</w:t>
            </w:r>
          </w:p>
          <w:p w:rsidR="005D368E" w:rsidRPr="003D14DD" w:rsidRDefault="005D368E" w:rsidP="004D69F2">
            <w:pPr>
              <w:suppressAutoHyphens/>
              <w:jc w:val="both"/>
              <w:rPr>
                <w:bCs/>
                <w:sz w:val="20"/>
                <w:szCs w:val="20"/>
              </w:rPr>
            </w:pPr>
            <w:r w:rsidRPr="003D14DD">
              <w:rPr>
                <w:b/>
                <w:bCs/>
                <w:sz w:val="20"/>
                <w:szCs w:val="20"/>
              </w:rPr>
              <w:t>Современные тенденции развития педагогической науки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Тенденция усиления интеграции академической (фундаментальной) педагогической науки с вузовской (прикладной) и с педагогической практиками. Педагогическая наука и практика функционирования различных уровней образования. Поиск и привлечение новых средств целенаправленного и организованного формирования личности человека, заложенных в содержании гуманитарного, естественно-научного, технической и другого знания, в сферах культуры, спорта, здравоохранения, религии и др. </w:t>
            </w:r>
          </w:p>
          <w:p w:rsidR="005D368E" w:rsidRPr="003D14DD" w:rsidRDefault="005D368E" w:rsidP="004D69F2">
            <w:pPr>
              <w:suppressAutoHyphens/>
              <w:jc w:val="both"/>
              <w:rPr>
                <w:bCs/>
                <w:sz w:val="20"/>
                <w:szCs w:val="20"/>
              </w:rPr>
            </w:pPr>
            <w:r w:rsidRPr="003D14DD">
              <w:rPr>
                <w:bCs/>
                <w:sz w:val="20"/>
                <w:szCs w:val="20"/>
              </w:rPr>
              <w:t xml:space="preserve">Тенденция генерирования нового педагогического знания исходя из динамично меняющегося современного общества, развития общего и профессионального образования. Усиление связи педагогики с психологией. Развитие комплексного психолого-педагогического научного знания (возрастная педагогика, педагогическая психология, специальная психология и педагогика и др. </w:t>
            </w:r>
          </w:p>
          <w:p w:rsidR="005D368E" w:rsidRPr="003D14DD" w:rsidRDefault="005D368E" w:rsidP="004D69F2">
            <w:pPr>
              <w:suppressAutoHyphens/>
              <w:jc w:val="both"/>
              <w:rPr>
                <w:bCs/>
                <w:sz w:val="20"/>
                <w:szCs w:val="20"/>
              </w:rPr>
            </w:pPr>
            <w:r w:rsidRPr="003D14DD">
              <w:rPr>
                <w:bCs/>
                <w:sz w:val="20"/>
                <w:szCs w:val="20"/>
              </w:rPr>
              <w:t xml:space="preserve">Тенденция усиления практической направленности и значимости педагогики как науки для человека, общества, государства. Педагогическая наука и задачи </w:t>
            </w:r>
            <w:r w:rsidRPr="003D14DD">
              <w:rPr>
                <w:bCs/>
                <w:sz w:val="20"/>
                <w:szCs w:val="20"/>
              </w:rPr>
              <w:lastRenderedPageBreak/>
              <w:t xml:space="preserve">модернизации. </w:t>
            </w:r>
          </w:p>
          <w:p w:rsidR="005D368E" w:rsidRPr="003D14DD" w:rsidRDefault="005D368E" w:rsidP="004D69F2">
            <w:pPr>
              <w:suppressAutoHyphens/>
              <w:jc w:val="both"/>
              <w:rPr>
                <w:bCs/>
                <w:sz w:val="20"/>
                <w:szCs w:val="20"/>
              </w:rPr>
            </w:pPr>
            <w:r w:rsidRPr="003D14DD">
              <w:rPr>
                <w:bCs/>
                <w:sz w:val="20"/>
                <w:szCs w:val="20"/>
              </w:rPr>
              <w:t xml:space="preserve">Тенденция упрочения теоретической и технологической функций педагогики. Реализация теоретических положений в педагогических технологиях, разработка и внедрение в педагогический процесс инновационных образовательных технологий. </w:t>
            </w:r>
          </w:p>
          <w:p w:rsidR="005D368E" w:rsidRPr="003D14DD" w:rsidRDefault="005D368E" w:rsidP="004D69F2">
            <w:pPr>
              <w:suppressAutoHyphens/>
              <w:jc w:val="both"/>
              <w:rPr>
                <w:bCs/>
                <w:sz w:val="20"/>
                <w:szCs w:val="20"/>
              </w:rPr>
            </w:pPr>
            <w:r w:rsidRPr="003D14DD">
              <w:rPr>
                <w:b/>
                <w:bCs/>
                <w:sz w:val="20"/>
                <w:szCs w:val="20"/>
              </w:rPr>
              <w:t>Тенденция дальнейшей дифференциации педагогики, устойчивого развития новых направлений педагогической науки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Педагогика дошкольного образования, педагогика начального образования, педагогика высшей школы, семейная педагогика, социальная педагогика, педагогика социально-культурной деятельности, </w:t>
            </w:r>
            <w:proofErr w:type="spellStart"/>
            <w:r w:rsidRPr="003D14DD">
              <w:rPr>
                <w:bCs/>
                <w:sz w:val="20"/>
                <w:szCs w:val="20"/>
              </w:rPr>
              <w:t>андрагогика</w:t>
            </w:r>
            <w:proofErr w:type="spellEnd"/>
            <w:r w:rsidRPr="003D14DD">
              <w:rPr>
                <w:bCs/>
                <w:sz w:val="20"/>
                <w:szCs w:val="20"/>
              </w:rPr>
              <w:t xml:space="preserve">, музейная педагогика, </w:t>
            </w:r>
            <w:proofErr w:type="spellStart"/>
            <w:r w:rsidRPr="003D14DD">
              <w:rPr>
                <w:bCs/>
                <w:sz w:val="20"/>
                <w:szCs w:val="20"/>
              </w:rPr>
              <w:t>когномика</w:t>
            </w:r>
            <w:proofErr w:type="spellEnd"/>
            <w:r w:rsidRPr="003D14DD">
              <w:rPr>
                <w:bCs/>
                <w:sz w:val="20"/>
                <w:szCs w:val="20"/>
              </w:rPr>
              <w:t xml:space="preserve"> и др.</w:t>
            </w:r>
          </w:p>
          <w:p w:rsidR="005D368E" w:rsidRPr="003D14DD" w:rsidRDefault="005D368E" w:rsidP="004D69F2">
            <w:pPr>
              <w:suppressAutoHyphens/>
              <w:jc w:val="both"/>
              <w:rPr>
                <w:bCs/>
                <w:sz w:val="20"/>
                <w:szCs w:val="20"/>
              </w:rPr>
            </w:pPr>
            <w:r w:rsidRPr="003D14DD">
              <w:rPr>
                <w:b/>
                <w:bCs/>
                <w:sz w:val="20"/>
                <w:szCs w:val="20"/>
              </w:rPr>
              <w:t>Современное состояние и направления модернизации системы образования в Российской Федерации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Нормативно-правовое обеспечение системы образования в РФ. Совершенствование законодательства в сфере образования. Сохранение государственных гарантий прав граждан на получение общедоступного и бесплатного образования в любых формах, возможность обучения на родном языке. </w:t>
            </w:r>
          </w:p>
          <w:p w:rsidR="005D368E" w:rsidRPr="003D14DD" w:rsidRDefault="005D368E" w:rsidP="004D69F2">
            <w:pPr>
              <w:suppressAutoHyphens/>
              <w:jc w:val="both"/>
              <w:rPr>
                <w:bCs/>
                <w:sz w:val="20"/>
                <w:szCs w:val="20"/>
              </w:rPr>
            </w:pPr>
            <w:r w:rsidRPr="003D14DD">
              <w:rPr>
                <w:bCs/>
                <w:sz w:val="20"/>
                <w:szCs w:val="20"/>
              </w:rPr>
              <w:t xml:space="preserve">Состояние системы дошкольного образования. Функционирование системы общего образования. Результаты реализации национального проекта «Наша новая школа». </w:t>
            </w:r>
          </w:p>
          <w:p w:rsidR="005D368E" w:rsidRPr="003D14DD" w:rsidRDefault="005D368E" w:rsidP="004D69F2">
            <w:pPr>
              <w:suppressAutoHyphens/>
              <w:jc w:val="both"/>
              <w:rPr>
                <w:bCs/>
                <w:sz w:val="20"/>
                <w:szCs w:val="20"/>
              </w:rPr>
            </w:pPr>
            <w:r w:rsidRPr="003D14DD">
              <w:rPr>
                <w:bCs/>
                <w:sz w:val="20"/>
                <w:szCs w:val="20"/>
              </w:rPr>
              <w:t xml:space="preserve">Характеристика начального профессионального, среднего профессионального, высшего профессионального, послевузовского профессионального образования. Состояние дополнительного образования. Характеристика негосударственного сектора образования. </w:t>
            </w:r>
          </w:p>
          <w:p w:rsidR="005D368E" w:rsidRPr="003D14DD" w:rsidRDefault="005D368E" w:rsidP="004D69F2">
            <w:pPr>
              <w:suppressAutoHyphens/>
              <w:jc w:val="both"/>
              <w:rPr>
                <w:bCs/>
                <w:sz w:val="20"/>
                <w:szCs w:val="20"/>
              </w:rPr>
            </w:pPr>
            <w:r w:rsidRPr="003D14DD">
              <w:rPr>
                <w:bCs/>
                <w:sz w:val="20"/>
                <w:szCs w:val="20"/>
              </w:rPr>
              <w:t>Роль ЕГЭ в повышении качества общего образования и обеспечения доступности высшего профессионального образования (ВО).</w:t>
            </w:r>
          </w:p>
          <w:p w:rsidR="005D368E" w:rsidRPr="003D14DD" w:rsidRDefault="005D368E" w:rsidP="004D69F2">
            <w:pPr>
              <w:suppressAutoHyphens/>
              <w:jc w:val="both"/>
              <w:rPr>
                <w:bCs/>
                <w:sz w:val="20"/>
                <w:szCs w:val="20"/>
              </w:rPr>
            </w:pPr>
            <w:r w:rsidRPr="003D14DD">
              <w:rPr>
                <w:bCs/>
                <w:sz w:val="20"/>
                <w:szCs w:val="20"/>
              </w:rPr>
              <w:t xml:space="preserve">Переход системы образования на </w:t>
            </w:r>
            <w:proofErr w:type="spellStart"/>
            <w:r w:rsidRPr="003D14DD">
              <w:rPr>
                <w:bCs/>
                <w:sz w:val="20"/>
                <w:szCs w:val="20"/>
              </w:rPr>
              <w:t>компетентностный</w:t>
            </w:r>
            <w:proofErr w:type="spellEnd"/>
            <w:r w:rsidRPr="003D14DD">
              <w:rPr>
                <w:bCs/>
                <w:sz w:val="20"/>
                <w:szCs w:val="20"/>
              </w:rPr>
              <w:t xml:space="preserve"> подход к результатам образования. Введение федеральных государственных образовательных стандартов общего и профессионального образования.</w:t>
            </w:r>
          </w:p>
          <w:p w:rsidR="005D368E" w:rsidRPr="003D14DD" w:rsidRDefault="005D368E" w:rsidP="004D69F2">
            <w:pPr>
              <w:suppressAutoHyphens/>
              <w:jc w:val="both"/>
              <w:rPr>
                <w:bCs/>
                <w:sz w:val="20"/>
                <w:szCs w:val="20"/>
              </w:rPr>
            </w:pPr>
            <w:r w:rsidRPr="003D14DD">
              <w:rPr>
                <w:b/>
                <w:bCs/>
                <w:sz w:val="20"/>
                <w:szCs w:val="20"/>
              </w:rPr>
              <w:t>Переход ВО на уровневый подход</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Подготовка бакалавров, специалистов, магистров. Состояние системы подготовки научных и научно-педагогических кадров.</w:t>
            </w:r>
          </w:p>
          <w:p w:rsidR="005D368E" w:rsidRPr="003D14DD" w:rsidRDefault="005D368E" w:rsidP="004D69F2">
            <w:pPr>
              <w:suppressAutoHyphens/>
              <w:jc w:val="both"/>
              <w:rPr>
                <w:bCs/>
                <w:sz w:val="20"/>
                <w:szCs w:val="20"/>
              </w:rPr>
            </w:pPr>
            <w:r w:rsidRPr="003D14DD">
              <w:rPr>
                <w:bCs/>
                <w:sz w:val="20"/>
                <w:szCs w:val="20"/>
              </w:rPr>
              <w:t xml:space="preserve">Основные направления модернизации системы образования. Совершенствование социальной поддержки, подготовки и повышения квалификации педагогических работников. Создание системы образования для одарённых детей, граждан с ограниченными возможностями здоровья. Реализация новых финансово-экономических механизмов в сфере образования (нормативное </w:t>
            </w:r>
            <w:proofErr w:type="spellStart"/>
            <w:r w:rsidRPr="003D14DD">
              <w:rPr>
                <w:bCs/>
                <w:sz w:val="20"/>
                <w:szCs w:val="20"/>
              </w:rPr>
              <w:t>подушевое</w:t>
            </w:r>
            <w:proofErr w:type="spellEnd"/>
            <w:r w:rsidRPr="003D14DD">
              <w:rPr>
                <w:bCs/>
                <w:sz w:val="20"/>
                <w:szCs w:val="20"/>
              </w:rPr>
              <w:t xml:space="preserve"> финансирование, финансирование программ развития, государственная поддержка образовательного кредитования, дифференцированная оплата труда педагогов, государственные именные финансовые обязательства и др.). Применение новых образовательных технологий (в т.ч. дистанционных образовательных технологий), внедрение электронных образовательных ресурсов, кредитно-модульной организации образовательного процесса, сетевых форм реализации образовательных программ. Признание равенства и конкуренции субъектов образовательной деятельности, в т.ч. негосударственных образовательных учреждений (ОУ).</w:t>
            </w:r>
          </w:p>
          <w:p w:rsidR="005D368E" w:rsidRPr="003D14DD" w:rsidRDefault="005D368E" w:rsidP="004D69F2">
            <w:pPr>
              <w:suppressAutoHyphens/>
              <w:jc w:val="both"/>
              <w:rPr>
                <w:bCs/>
                <w:sz w:val="20"/>
                <w:szCs w:val="20"/>
              </w:rPr>
            </w:pPr>
            <w:r w:rsidRPr="003D14DD">
              <w:rPr>
                <w:b/>
                <w:bCs/>
                <w:sz w:val="20"/>
                <w:szCs w:val="20"/>
              </w:rPr>
              <w:t>Интеграция систем образования в Европе. Россия и Болонский процесс</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Цели и задачи сближения и гармонизации систем образования стран Европы. Болонский процесс, увеличение конкурентоспособности и привлекательности европейского высшего образования. Развитие мобильности обучающихся и преподавателей вузов. Помощь трудоустройству выпускников. Введение единой системы определения уровня подготовки выпускников. Обеспечение высокого качества образования. Разработка основных положений единого европейского образовательного пространства, концепции общественного контроля высшего образования как основа политики в области европейского высшего образования.</w:t>
            </w:r>
          </w:p>
          <w:p w:rsidR="005D368E" w:rsidRPr="003D14DD" w:rsidRDefault="005D368E" w:rsidP="004D69F2">
            <w:pPr>
              <w:suppressAutoHyphens/>
              <w:jc w:val="both"/>
              <w:rPr>
                <w:bCs/>
                <w:sz w:val="20"/>
                <w:szCs w:val="20"/>
              </w:rPr>
            </w:pPr>
            <w:r w:rsidRPr="003D14DD">
              <w:rPr>
                <w:bCs/>
                <w:sz w:val="20"/>
                <w:szCs w:val="20"/>
              </w:rPr>
              <w:t xml:space="preserve">Из истории формирования единого европейского образовательного пространства. Сорбонская декларация (1998). Болонская декларация (1999). Присоединение России (2003), Украины (2005) и Казахстана (2010) к Болонской декларации (Болонскому процессу). Конференции министров образования стран Болонского соглашения и развитие процесса интеграции. Организационные форумы в рамках Болонского процесса в интересах развития образования. </w:t>
            </w:r>
          </w:p>
          <w:p w:rsidR="005D368E" w:rsidRPr="003D14DD" w:rsidRDefault="005D368E" w:rsidP="004D69F2">
            <w:pPr>
              <w:suppressAutoHyphens/>
              <w:jc w:val="both"/>
              <w:rPr>
                <w:bCs/>
                <w:sz w:val="20"/>
                <w:szCs w:val="20"/>
              </w:rPr>
            </w:pPr>
            <w:r w:rsidRPr="003D14DD">
              <w:rPr>
                <w:bCs/>
                <w:sz w:val="20"/>
                <w:szCs w:val="20"/>
              </w:rPr>
              <w:t xml:space="preserve">Основные положения Болонской декларации: принятие системы сопоставимых </w:t>
            </w:r>
            <w:r w:rsidRPr="003D14DD">
              <w:rPr>
                <w:bCs/>
                <w:sz w:val="20"/>
                <w:szCs w:val="20"/>
              </w:rPr>
              <w:lastRenderedPageBreak/>
              <w:t xml:space="preserve">степеней. Введение </w:t>
            </w:r>
            <w:proofErr w:type="spellStart"/>
            <w:r w:rsidRPr="003D14DD">
              <w:rPr>
                <w:bCs/>
                <w:sz w:val="20"/>
                <w:szCs w:val="20"/>
              </w:rPr>
              <w:t>двухциклового</w:t>
            </w:r>
            <w:proofErr w:type="spellEnd"/>
            <w:r w:rsidRPr="003D14DD">
              <w:rPr>
                <w:bCs/>
                <w:sz w:val="20"/>
                <w:szCs w:val="20"/>
              </w:rPr>
              <w:t xml:space="preserve"> обучения: предварительного (не менее 3-х лет) и выпускного (получение степени магистра или степени доктора наук). Внедрение системы кредитов, обеспечение права выбора обучающимся изучаемых дисциплин. Существенное развитие мобильности учащихся и расширение мобильности преподавательского и иного персонала. Содействие европейскому сотрудничеству в обеспечении качества с целью разработки сопоставимых критериев и методологий. Внедрение </w:t>
            </w:r>
            <w:proofErr w:type="spellStart"/>
            <w:r w:rsidRPr="003D14DD">
              <w:rPr>
                <w:bCs/>
                <w:sz w:val="20"/>
                <w:szCs w:val="20"/>
              </w:rPr>
              <w:t>внутривузовских</w:t>
            </w:r>
            <w:proofErr w:type="spellEnd"/>
            <w:r w:rsidRPr="003D14DD">
              <w:rPr>
                <w:bCs/>
                <w:sz w:val="20"/>
                <w:szCs w:val="20"/>
              </w:rPr>
              <w:t xml:space="preserve"> систем контроля качества образования, привлечение к внешней оценке деятельности вузов студентов и работодателей. Содействие европейским воззрениям в высшем образовании (развитие учебных планов, </w:t>
            </w:r>
            <w:proofErr w:type="spellStart"/>
            <w:r w:rsidRPr="003D14DD">
              <w:rPr>
                <w:bCs/>
                <w:sz w:val="20"/>
                <w:szCs w:val="20"/>
              </w:rPr>
              <w:t>межинституционального</w:t>
            </w:r>
            <w:proofErr w:type="spellEnd"/>
            <w:r w:rsidRPr="003D14DD">
              <w:rPr>
                <w:bCs/>
                <w:sz w:val="20"/>
                <w:szCs w:val="20"/>
              </w:rPr>
              <w:t xml:space="preserve"> сотрудничества, схем мобильности, совместных программ обучения, практической подготовки, проведения научных исследований.</w:t>
            </w:r>
          </w:p>
          <w:p w:rsidR="005D368E" w:rsidRPr="003D14DD" w:rsidRDefault="005D368E" w:rsidP="004D69F2">
            <w:pPr>
              <w:pStyle w:val="af3"/>
              <w:suppressAutoHyphens/>
              <w:jc w:val="both"/>
              <w:rPr>
                <w:rFonts w:ascii="Times New Roman" w:hAnsi="Times New Roman" w:cs="Times New Roman"/>
              </w:rPr>
            </w:pPr>
            <w:r w:rsidRPr="003D14DD">
              <w:rPr>
                <w:rFonts w:ascii="Times New Roman" w:hAnsi="Times New Roman" w:cs="Times New Roman"/>
                <w:bCs/>
              </w:rPr>
              <w:t xml:space="preserve">Выполнение Россией целей Болонского процесса и положений Болонской декларации: переход на уровневое образование и на федеральные государственные образовательные стандарты, основанные на </w:t>
            </w:r>
            <w:proofErr w:type="spellStart"/>
            <w:r w:rsidRPr="003D14DD">
              <w:rPr>
                <w:rFonts w:ascii="Times New Roman" w:hAnsi="Times New Roman" w:cs="Times New Roman"/>
                <w:bCs/>
              </w:rPr>
              <w:t>компетентностном</w:t>
            </w:r>
            <w:proofErr w:type="spellEnd"/>
            <w:r w:rsidRPr="003D14DD">
              <w:rPr>
                <w:rFonts w:ascii="Times New Roman" w:hAnsi="Times New Roman" w:cs="Times New Roman"/>
                <w:bCs/>
              </w:rPr>
              <w:t xml:space="preserve"> подходе к результатам образования; создание условий для конкуренции в системе образования (государственные и негосударственные образовательные учреждения, федеральные университеты, национальные исследовательские университеты, инновационные образовательные учреждения и др.), для мобильности студентов и преподавателей; создание в вузах систем качества образования</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lastRenderedPageBreak/>
              <w:t>2</w:t>
            </w:r>
          </w:p>
        </w:tc>
        <w:tc>
          <w:tcPr>
            <w:tcW w:w="905" w:type="pct"/>
          </w:tcPr>
          <w:p w:rsidR="005D368E" w:rsidRPr="003D14DD" w:rsidRDefault="005D368E" w:rsidP="004D69F2">
            <w:pPr>
              <w:suppressAutoHyphens/>
              <w:jc w:val="both"/>
              <w:rPr>
                <w:sz w:val="20"/>
                <w:szCs w:val="20"/>
              </w:rPr>
            </w:pPr>
            <w:r w:rsidRPr="003D14DD">
              <w:rPr>
                <w:bCs/>
                <w:sz w:val="20"/>
                <w:szCs w:val="20"/>
              </w:rPr>
              <w:t>Основные проблемы развития современной педагогической науки</w:t>
            </w:r>
            <w:r w:rsidRPr="003D14DD">
              <w:rPr>
                <w:sz w:val="20"/>
                <w:szCs w:val="20"/>
              </w:rPr>
              <w:t xml:space="preserve"> </w:t>
            </w:r>
          </w:p>
        </w:tc>
        <w:tc>
          <w:tcPr>
            <w:tcW w:w="3830" w:type="pct"/>
          </w:tcPr>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Источники и ключевые педагогические проблемы</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Источники возникновения современных педагогических проблем: потребности социального и научно-технического прогресса, модернизации общества, изменение целей, характера и методов современной науки, усложнение научных проблем, необходимость поиска и применения форм, методов и средств, адекватных сложившейся ситуации в социуме. Потребность повышения методологического и теоретического уровня педагогических исследований.</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Основные источники определения педагогических проблем: запросы общества; современные и перспективные задачи в области образования (воспитания, обучения, развития); логика развития педагогики как науки в целом, ее разделов и отдельных отраслей; непосредственные потребности образовательных учреждений; неизученные области целостного педагогического процесса, истории и теории педагогики, дидактики, теории воспитания и теории управления образовательными системами.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Ключевые проблемы современной педагогической науки: создание методологии педагогики и педагогических исследований на научной антропологической основе; научное обоснование актуальных проблем общей теории обучения и частных дидактик для образовательных учреждений различных типов; создание теории воспитания на новых идейных и нравственных основах; обоснование концептуальных положений управления современными образовательными системами.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Основные теоретико-методологические проблемы педагогики</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Критический анализ, осмысление и обоснование методологии педагогики и методологии педагогических исследований на новых основаниях, в т.ч. на основе диалектической логики в контексте синергетики, на научной антропологической основе. Разработка методологии научного педагогического исследования как практики интеллектуальной деятельности, предполагающей общие требования к способу, структуре и характеру организации научной работы, регулирующей процесс познания на основе выполнения обязательных научных принципов (развития, системности, историзма, </w:t>
            </w:r>
            <w:proofErr w:type="spellStart"/>
            <w:r w:rsidRPr="000F2430">
              <w:rPr>
                <w:rFonts w:ascii="Times New Roman" w:hAnsi="Times New Roman" w:cs="Times New Roman"/>
                <w:sz w:val="20"/>
                <w:szCs w:val="20"/>
                <w:lang w:eastAsia="ru-RU"/>
              </w:rPr>
              <w:t>подтверждаемости</w:t>
            </w:r>
            <w:proofErr w:type="spellEnd"/>
            <w:r w:rsidRPr="000F2430">
              <w:rPr>
                <w:rFonts w:ascii="Times New Roman" w:hAnsi="Times New Roman" w:cs="Times New Roman"/>
                <w:sz w:val="20"/>
                <w:szCs w:val="20"/>
                <w:lang w:eastAsia="ru-RU"/>
              </w:rPr>
              <w:t xml:space="preserve"> и др.). Соотношение общей методологии научного познания и специальной методологии педагогики, теоретических и прикладных педагогических знаний, теоретических и эмпирических исследований, взаимосвязь логического и исторического в педагогическом исследовании. Связь истории педагогики и образования с современностью.</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Системный подход и комплексное изучение педагогических явлений средствами различных наук</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Антропология, психология, социология, культурология и др. Соотношение социального и биологического в образовании человека; о приоритете воспитания или обучения в образовании; о роли коллектива на формирование личности. Всестороннее, гармоничное и целостное развитие личности в интересах реализации </w:t>
            </w:r>
            <w:r w:rsidRPr="000F2430">
              <w:rPr>
                <w:rFonts w:ascii="Times New Roman" w:hAnsi="Times New Roman" w:cs="Times New Roman"/>
                <w:sz w:val="20"/>
                <w:szCs w:val="20"/>
                <w:lang w:eastAsia="ru-RU"/>
              </w:rPr>
              <w:lastRenderedPageBreak/>
              <w:t>задатков и способностей человека. Раннее развитие ребенка. Педагогическое обоснование профилактики и коррекции нарушений в развитии личности. Проблема непрерывного образования современного человека.</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Уточнение имеющегося и разработка нового категориального аппарата и понятий педагогической науки. Развитие теории целостного педагогического процесса применительно к новым возможностям и особенностям получения современного образования. Обоснование законов, закономерностей, принципов, форм и методов функционирования целостного педагогического процесса.</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Актуальные проблемы общей дидактики</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Новые нормативные основания теории обучения. Социокультурные основы дидактики в XXI веке. </w:t>
            </w:r>
            <w:proofErr w:type="spellStart"/>
            <w:r w:rsidRPr="000F2430">
              <w:rPr>
                <w:rFonts w:ascii="Times New Roman" w:hAnsi="Times New Roman" w:cs="Times New Roman"/>
                <w:sz w:val="20"/>
                <w:szCs w:val="20"/>
                <w:lang w:eastAsia="ru-RU"/>
              </w:rPr>
              <w:t>Психо</w:t>
            </w:r>
            <w:proofErr w:type="spellEnd"/>
            <w:r w:rsidRPr="000F2430">
              <w:rPr>
                <w:rFonts w:ascii="Times New Roman" w:hAnsi="Times New Roman" w:cs="Times New Roman"/>
                <w:sz w:val="20"/>
                <w:szCs w:val="20"/>
                <w:lang w:eastAsia="ru-RU"/>
              </w:rPr>
              <w:t xml:space="preserve">-физиологические основы дидактики в свете новых открытий в естественнонаучной сфере, в области когнитивной </w:t>
            </w:r>
            <w:proofErr w:type="spellStart"/>
            <w:r w:rsidRPr="000F2430">
              <w:rPr>
                <w:rFonts w:ascii="Times New Roman" w:hAnsi="Times New Roman" w:cs="Times New Roman"/>
                <w:sz w:val="20"/>
                <w:szCs w:val="20"/>
                <w:lang w:eastAsia="ru-RU"/>
              </w:rPr>
              <w:t>нейрологии</w:t>
            </w:r>
            <w:proofErr w:type="spellEnd"/>
            <w:r w:rsidRPr="000F2430">
              <w:rPr>
                <w:rFonts w:ascii="Times New Roman" w:hAnsi="Times New Roman" w:cs="Times New Roman"/>
                <w:sz w:val="20"/>
                <w:szCs w:val="20"/>
                <w:lang w:eastAsia="ru-RU"/>
              </w:rPr>
              <w:t xml:space="preserve"> и психологии.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Информационные основы дидактики. Развитие дидактики в информационно-коммуникационной среде обучения – </w:t>
            </w:r>
            <w:proofErr w:type="spellStart"/>
            <w:r w:rsidRPr="000F2430">
              <w:rPr>
                <w:rFonts w:ascii="Times New Roman" w:hAnsi="Times New Roman" w:cs="Times New Roman"/>
                <w:sz w:val="20"/>
                <w:szCs w:val="20"/>
                <w:lang w:eastAsia="ru-RU"/>
              </w:rPr>
              <w:t>инфокогнитивной</w:t>
            </w:r>
            <w:proofErr w:type="spellEnd"/>
            <w:r w:rsidRPr="000F2430">
              <w:rPr>
                <w:rFonts w:ascii="Times New Roman" w:hAnsi="Times New Roman" w:cs="Times New Roman"/>
                <w:sz w:val="20"/>
                <w:szCs w:val="20"/>
                <w:lang w:eastAsia="ru-RU"/>
              </w:rPr>
              <w:t xml:space="preserve"> дидактики (М.П. Карпенко). Дидактика и электронное обучение.</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Осмысление традиционных теорий обучения</w:t>
            </w:r>
            <w:r w:rsidRPr="000F2430">
              <w:rPr>
                <w:rFonts w:ascii="Times New Roman" w:hAnsi="Times New Roman" w:cs="Times New Roman"/>
                <w:sz w:val="20"/>
                <w:szCs w:val="20"/>
                <w:lang w:eastAsia="ru-RU"/>
              </w:rPr>
              <w:t xml:space="preserve"> Ассоциативно-рефлекторной, проблемного обучения, развивающего обучения, теории поэтапного формирования умственных действий и понятий, программированного обучения, оптимизации обучения, концепции суггестопедии и др.) применительно к современному общему и профессиональному образованию.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Уточнение категориального аппарата общей дидактики. Формулирование современных законов, закономерностей, принципов обучения. Обоснование форм инновационного обучения, методов активного и интерактивного обучения.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Разработка эффективных дидактических технологий. Методическое обеспечение различных этапов обучения, формирования компетенций и компетентности.</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b/>
                <w:sz w:val="20"/>
                <w:szCs w:val="20"/>
                <w:lang w:eastAsia="ru-RU"/>
              </w:rPr>
              <w:t>Проблемное поле теории воспитания</w:t>
            </w:r>
            <w:r w:rsidRPr="000F2430">
              <w:rPr>
                <w:rFonts w:ascii="Times New Roman" w:hAnsi="Times New Roman" w:cs="Times New Roman"/>
                <w:sz w:val="20"/>
                <w:szCs w:val="20"/>
                <w:lang w:eastAsia="ru-RU"/>
              </w:rPr>
              <w:t xml:space="preserve"> </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Проблема изучения человека и его воспитания с позиций педагогической антропологии (К.Д. Ушинский). Реализация принципов </w:t>
            </w:r>
            <w:proofErr w:type="spellStart"/>
            <w:r w:rsidRPr="000F2430">
              <w:rPr>
                <w:rFonts w:ascii="Times New Roman" w:hAnsi="Times New Roman" w:cs="Times New Roman"/>
                <w:sz w:val="20"/>
                <w:szCs w:val="20"/>
                <w:lang w:eastAsia="ru-RU"/>
              </w:rPr>
              <w:t>культуросообразности</w:t>
            </w:r>
            <w:proofErr w:type="spellEnd"/>
            <w:r w:rsidRPr="000F2430">
              <w:rPr>
                <w:rFonts w:ascii="Times New Roman" w:hAnsi="Times New Roman" w:cs="Times New Roman"/>
                <w:sz w:val="20"/>
                <w:szCs w:val="20"/>
                <w:lang w:eastAsia="ru-RU"/>
              </w:rPr>
              <w:t xml:space="preserve"> и </w:t>
            </w:r>
            <w:proofErr w:type="spellStart"/>
            <w:r w:rsidRPr="000F2430">
              <w:rPr>
                <w:rFonts w:ascii="Times New Roman" w:hAnsi="Times New Roman" w:cs="Times New Roman"/>
                <w:sz w:val="20"/>
                <w:szCs w:val="20"/>
                <w:lang w:eastAsia="ru-RU"/>
              </w:rPr>
              <w:t>природосообразности</w:t>
            </w:r>
            <w:proofErr w:type="spellEnd"/>
            <w:r w:rsidRPr="000F2430">
              <w:rPr>
                <w:rFonts w:ascii="Times New Roman" w:hAnsi="Times New Roman" w:cs="Times New Roman"/>
                <w:sz w:val="20"/>
                <w:szCs w:val="20"/>
                <w:lang w:eastAsia="ru-RU"/>
              </w:rPr>
              <w:t xml:space="preserve"> в теории и на практике современного воспитания. Проблемы педагогического осмысления процессов аккультурации, </w:t>
            </w:r>
            <w:proofErr w:type="spellStart"/>
            <w:r w:rsidRPr="000F2430">
              <w:rPr>
                <w:rFonts w:ascii="Times New Roman" w:hAnsi="Times New Roman" w:cs="Times New Roman"/>
                <w:sz w:val="20"/>
                <w:szCs w:val="20"/>
                <w:lang w:eastAsia="ru-RU"/>
              </w:rPr>
              <w:t>инкультурации</w:t>
            </w:r>
            <w:proofErr w:type="spellEnd"/>
            <w:r w:rsidRPr="000F2430">
              <w:rPr>
                <w:rFonts w:ascii="Times New Roman" w:hAnsi="Times New Roman" w:cs="Times New Roman"/>
                <w:sz w:val="20"/>
                <w:szCs w:val="20"/>
                <w:lang w:eastAsia="ru-RU"/>
              </w:rPr>
              <w:t xml:space="preserve"> и социализации. Соотношение личностно-ориентированного и </w:t>
            </w:r>
            <w:proofErr w:type="spellStart"/>
            <w:r w:rsidRPr="000F2430">
              <w:rPr>
                <w:rFonts w:ascii="Times New Roman" w:hAnsi="Times New Roman" w:cs="Times New Roman"/>
                <w:sz w:val="20"/>
                <w:szCs w:val="20"/>
                <w:lang w:eastAsia="ru-RU"/>
              </w:rPr>
              <w:t>деятельностно</w:t>
            </w:r>
            <w:proofErr w:type="spellEnd"/>
            <w:r w:rsidRPr="000F2430">
              <w:rPr>
                <w:rFonts w:ascii="Times New Roman" w:hAnsi="Times New Roman" w:cs="Times New Roman"/>
                <w:sz w:val="20"/>
                <w:szCs w:val="20"/>
                <w:lang w:eastAsia="ru-RU"/>
              </w:rPr>
              <w:t>-ориентированного воспитания. Усиление превентивной функции воспитания.</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Проблемы культуры в образовании и воспитании. Концепция культурно-исторического развития личности (Л.С. Выготский). Концепция активности личности </w:t>
            </w:r>
            <w:r w:rsidRPr="000F2430">
              <w:rPr>
                <w:rFonts w:ascii="Times New Roman" w:hAnsi="Times New Roman" w:cs="Times New Roman"/>
                <w:sz w:val="20"/>
                <w:szCs w:val="20"/>
                <w:lang w:eastAsia="ru-RU"/>
              </w:rPr>
              <w:br/>
              <w:t xml:space="preserve">(С.Л. Рубинштейн). Методологическая концепция </w:t>
            </w:r>
            <w:proofErr w:type="spellStart"/>
            <w:r w:rsidRPr="000F2430">
              <w:rPr>
                <w:rFonts w:ascii="Times New Roman" w:hAnsi="Times New Roman" w:cs="Times New Roman"/>
                <w:sz w:val="20"/>
                <w:szCs w:val="20"/>
                <w:lang w:eastAsia="ru-RU"/>
              </w:rPr>
              <w:t>мыследеятельности</w:t>
            </w:r>
            <w:proofErr w:type="spellEnd"/>
            <w:r w:rsidRPr="000F2430">
              <w:rPr>
                <w:rFonts w:ascii="Times New Roman" w:hAnsi="Times New Roman" w:cs="Times New Roman"/>
                <w:sz w:val="20"/>
                <w:szCs w:val="20"/>
                <w:lang w:eastAsia="ru-RU"/>
              </w:rPr>
              <w:t xml:space="preserve"> (Г.П. Щедровицкий). Диалог культур (В.С. </w:t>
            </w:r>
            <w:proofErr w:type="spellStart"/>
            <w:r w:rsidRPr="000F2430">
              <w:rPr>
                <w:rFonts w:ascii="Times New Roman" w:hAnsi="Times New Roman" w:cs="Times New Roman"/>
                <w:sz w:val="20"/>
                <w:szCs w:val="20"/>
                <w:lang w:eastAsia="ru-RU"/>
              </w:rPr>
              <w:t>Библер</w:t>
            </w:r>
            <w:proofErr w:type="spellEnd"/>
            <w:r w:rsidRPr="000F2430">
              <w:rPr>
                <w:rFonts w:ascii="Times New Roman" w:hAnsi="Times New Roman" w:cs="Times New Roman"/>
                <w:sz w:val="20"/>
                <w:szCs w:val="20"/>
                <w:lang w:eastAsia="ru-RU"/>
              </w:rPr>
              <w:t>) как философско-культурологическая парадигма педагогики и воспитания.</w:t>
            </w:r>
          </w:p>
          <w:p w:rsidR="005D368E" w:rsidRPr="000F2430" w:rsidRDefault="005D368E" w:rsidP="004D69F2">
            <w:pPr>
              <w:pStyle w:val="afffb"/>
              <w:suppressAutoHyphens/>
              <w:spacing w:line="240" w:lineRule="auto"/>
              <w:ind w:firstLine="0"/>
              <w:rPr>
                <w:rFonts w:ascii="Times New Roman" w:hAnsi="Times New Roman" w:cs="Times New Roman"/>
                <w:sz w:val="20"/>
                <w:szCs w:val="20"/>
                <w:lang w:eastAsia="ru-RU"/>
              </w:rPr>
            </w:pPr>
            <w:r w:rsidRPr="000F2430">
              <w:rPr>
                <w:rFonts w:ascii="Times New Roman" w:hAnsi="Times New Roman" w:cs="Times New Roman"/>
                <w:sz w:val="20"/>
                <w:szCs w:val="20"/>
                <w:lang w:eastAsia="ru-RU"/>
              </w:rPr>
              <w:t xml:space="preserve">Формулировка и обоснование целей и ценностей современного воспитания. Семейное воспитание как основа становления личности. Воспитание в общеобразовательной школе. Специфика профессионального воспитания. Воспитание толерантности, дружбы между нациями и народами. </w:t>
            </w:r>
          </w:p>
          <w:p w:rsidR="005D368E" w:rsidRPr="000F2430" w:rsidRDefault="005D368E" w:rsidP="004D69F2">
            <w:pPr>
              <w:pStyle w:val="af3"/>
              <w:suppressAutoHyphens/>
              <w:jc w:val="both"/>
              <w:rPr>
                <w:rFonts w:ascii="Times New Roman" w:hAnsi="Times New Roman" w:cs="Times New Roman"/>
              </w:rPr>
            </w:pPr>
            <w:r w:rsidRPr="000F2430">
              <w:rPr>
                <w:rFonts w:ascii="Times New Roman" w:hAnsi="Times New Roman" w:cs="Times New Roman"/>
              </w:rPr>
              <w:t>Наполнение новым содержанием, обоснование форм, методов и средств нравственного, гражданско-патриотического, эстетического, этического, трудового, физического и других видов воспитания</w:t>
            </w:r>
          </w:p>
        </w:tc>
      </w:tr>
      <w:tr w:rsidR="005D368E" w:rsidRPr="003D14DD" w:rsidTr="004D69F2">
        <w:tc>
          <w:tcPr>
            <w:tcW w:w="265" w:type="pct"/>
          </w:tcPr>
          <w:p w:rsidR="005D368E" w:rsidRPr="003D14DD" w:rsidRDefault="005D368E" w:rsidP="004D69F2">
            <w:pPr>
              <w:suppressAutoHyphens/>
              <w:jc w:val="center"/>
              <w:rPr>
                <w:sz w:val="20"/>
                <w:szCs w:val="20"/>
              </w:rPr>
            </w:pPr>
            <w:r w:rsidRPr="003D14DD">
              <w:rPr>
                <w:sz w:val="20"/>
                <w:szCs w:val="20"/>
              </w:rPr>
              <w:lastRenderedPageBreak/>
              <w:t>3</w:t>
            </w:r>
          </w:p>
        </w:tc>
        <w:tc>
          <w:tcPr>
            <w:tcW w:w="905" w:type="pct"/>
          </w:tcPr>
          <w:p w:rsidR="005D368E" w:rsidRPr="003D14DD" w:rsidRDefault="005D368E" w:rsidP="004D69F2">
            <w:pPr>
              <w:suppressAutoHyphens/>
              <w:rPr>
                <w:bCs/>
                <w:sz w:val="20"/>
                <w:szCs w:val="20"/>
              </w:rPr>
            </w:pPr>
            <w:r w:rsidRPr="003D14DD">
              <w:rPr>
                <w:bCs/>
                <w:sz w:val="20"/>
                <w:szCs w:val="20"/>
              </w:rPr>
              <w:t xml:space="preserve">Современные </w:t>
            </w:r>
          </w:p>
          <w:p w:rsidR="005D368E" w:rsidRPr="003D14DD" w:rsidRDefault="005D368E" w:rsidP="004D69F2">
            <w:pPr>
              <w:suppressAutoHyphens/>
              <w:rPr>
                <w:bCs/>
                <w:sz w:val="20"/>
                <w:szCs w:val="20"/>
              </w:rPr>
            </w:pPr>
            <w:r w:rsidRPr="003D14DD">
              <w:rPr>
                <w:bCs/>
                <w:sz w:val="20"/>
                <w:szCs w:val="20"/>
              </w:rPr>
              <w:t xml:space="preserve">проблемы </w:t>
            </w:r>
          </w:p>
          <w:p w:rsidR="005D368E" w:rsidRPr="003D14DD" w:rsidRDefault="005D368E" w:rsidP="004D69F2">
            <w:pPr>
              <w:suppressAutoHyphens/>
              <w:rPr>
                <w:bCs/>
                <w:sz w:val="20"/>
                <w:szCs w:val="20"/>
              </w:rPr>
            </w:pPr>
            <w:r w:rsidRPr="003D14DD">
              <w:rPr>
                <w:bCs/>
                <w:sz w:val="20"/>
                <w:szCs w:val="20"/>
              </w:rPr>
              <w:t xml:space="preserve">менеджмента </w:t>
            </w:r>
          </w:p>
          <w:p w:rsidR="005D368E" w:rsidRPr="003D14DD" w:rsidRDefault="005D368E" w:rsidP="004D69F2">
            <w:pPr>
              <w:suppressAutoHyphens/>
              <w:jc w:val="both"/>
              <w:rPr>
                <w:bCs/>
                <w:sz w:val="20"/>
                <w:szCs w:val="20"/>
              </w:rPr>
            </w:pPr>
            <w:r w:rsidRPr="003D14DD">
              <w:rPr>
                <w:bCs/>
                <w:sz w:val="20"/>
                <w:szCs w:val="20"/>
              </w:rPr>
              <w:t>в образовании</w:t>
            </w:r>
          </w:p>
        </w:tc>
        <w:tc>
          <w:tcPr>
            <w:tcW w:w="3830" w:type="pct"/>
          </w:tcPr>
          <w:p w:rsidR="005D368E" w:rsidRPr="003D14DD" w:rsidRDefault="005D368E" w:rsidP="004D69F2">
            <w:pPr>
              <w:suppressAutoHyphens/>
              <w:jc w:val="both"/>
              <w:rPr>
                <w:bCs/>
                <w:sz w:val="20"/>
                <w:szCs w:val="20"/>
              </w:rPr>
            </w:pPr>
            <w:r w:rsidRPr="003D14DD">
              <w:rPr>
                <w:b/>
                <w:bCs/>
                <w:sz w:val="20"/>
                <w:szCs w:val="20"/>
              </w:rPr>
              <w:t>Формирование концептуальных положений менеджмента в образовании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Менеджмент в образовании как новая сфера теории и практики на стыке общей педагогики и общего менеджмента. Сущность и социальная значимость менеджмента в образовании. Менеджмент в образовании: цель, функции и технологии. Концепции менеджмента в образовании: общественно-государственное управление образованием; разделение компетенций между субъектами управления и их реализация в сфере образования; децентрализация управления образованием; привлечение экономических механизмов повышения эффективности управления образовательными системами (ОУ).</w:t>
            </w:r>
          </w:p>
          <w:p w:rsidR="005D368E" w:rsidRPr="003D14DD" w:rsidRDefault="005D368E" w:rsidP="004D69F2">
            <w:pPr>
              <w:suppressAutoHyphens/>
              <w:jc w:val="both"/>
              <w:rPr>
                <w:bCs/>
                <w:sz w:val="20"/>
                <w:szCs w:val="20"/>
              </w:rPr>
            </w:pPr>
            <w:r w:rsidRPr="003D14DD">
              <w:rPr>
                <w:bCs/>
                <w:sz w:val="20"/>
                <w:szCs w:val="20"/>
              </w:rPr>
              <w:t>Практические проблемы менеджмента в сфере образования: влияние рыночной экономики на образование; зависимость целей, содержания и стиля управления от современных тенденций развития образовательных систем и глобализации образования, роста международной конкуренции в сфере образования; подготовка и эффективность деятельности управленческих кадров в образовании.</w:t>
            </w:r>
          </w:p>
          <w:p w:rsidR="005D368E" w:rsidRPr="003D14DD" w:rsidRDefault="005D368E" w:rsidP="004D69F2">
            <w:pPr>
              <w:suppressAutoHyphens/>
              <w:jc w:val="both"/>
              <w:rPr>
                <w:bCs/>
                <w:sz w:val="20"/>
                <w:szCs w:val="20"/>
              </w:rPr>
            </w:pPr>
            <w:r w:rsidRPr="003D14DD">
              <w:rPr>
                <w:bCs/>
                <w:sz w:val="20"/>
                <w:szCs w:val="20"/>
              </w:rPr>
              <w:lastRenderedPageBreak/>
              <w:t xml:space="preserve">Сущность управления ОУ в рыночных отношениях. Методология и методы стратегического менеджмента, способы их использования для решения задач, стоящих перед ОУ. </w:t>
            </w:r>
          </w:p>
          <w:p w:rsidR="005D368E" w:rsidRPr="003D14DD" w:rsidRDefault="005D368E" w:rsidP="004D69F2">
            <w:pPr>
              <w:suppressAutoHyphens/>
              <w:jc w:val="both"/>
              <w:rPr>
                <w:bCs/>
                <w:sz w:val="20"/>
                <w:szCs w:val="20"/>
              </w:rPr>
            </w:pPr>
            <w:r w:rsidRPr="003D14DD">
              <w:rPr>
                <w:bCs/>
                <w:sz w:val="20"/>
                <w:szCs w:val="20"/>
              </w:rPr>
              <w:t>Основные направления деятельности менеджера в системе образования: анализ сильных и слабых сторон деятельности ОУ в конкурентной образовательной среде; выработка стратегии и тактики развития ОУ; целеполагание и организация управления ОУ; контроль и оценка выполнения принятых решений, стимулирование деятельности персонала.</w:t>
            </w:r>
          </w:p>
          <w:p w:rsidR="005D368E" w:rsidRPr="003D14DD" w:rsidRDefault="005D368E" w:rsidP="004D69F2">
            <w:pPr>
              <w:suppressAutoHyphens/>
              <w:jc w:val="both"/>
              <w:rPr>
                <w:bCs/>
                <w:sz w:val="20"/>
                <w:szCs w:val="20"/>
              </w:rPr>
            </w:pPr>
            <w:r w:rsidRPr="003D14DD">
              <w:rPr>
                <w:bCs/>
                <w:sz w:val="20"/>
                <w:szCs w:val="20"/>
              </w:rPr>
              <w:t xml:space="preserve">Профессиональные навыки и умения (компетенции) управленческого аппарата ОУ общего образования (директоров и завучей). Формирование, поддержание и коррекция имиджа ОУ на основе PR-технологий. Продвижение ОУ на рынке образовательных услуг, лоббирование его законных интересов. </w:t>
            </w:r>
          </w:p>
          <w:p w:rsidR="005D368E" w:rsidRPr="003D14DD" w:rsidRDefault="005D368E" w:rsidP="004D69F2">
            <w:pPr>
              <w:suppressAutoHyphens/>
              <w:jc w:val="both"/>
              <w:rPr>
                <w:bCs/>
                <w:sz w:val="20"/>
                <w:szCs w:val="20"/>
              </w:rPr>
            </w:pPr>
            <w:r w:rsidRPr="003D14DD">
              <w:rPr>
                <w:bCs/>
                <w:sz w:val="20"/>
                <w:szCs w:val="20"/>
              </w:rPr>
              <w:t>Цель, задачи, содержание, формы и методы управления качеством образования.</w:t>
            </w:r>
          </w:p>
          <w:p w:rsidR="005D368E" w:rsidRPr="003D14DD" w:rsidRDefault="005D368E" w:rsidP="004D69F2">
            <w:pPr>
              <w:suppressAutoHyphens/>
              <w:jc w:val="both"/>
              <w:rPr>
                <w:bCs/>
                <w:sz w:val="20"/>
                <w:szCs w:val="20"/>
              </w:rPr>
            </w:pPr>
            <w:r w:rsidRPr="003D14DD">
              <w:rPr>
                <w:b/>
                <w:bCs/>
                <w:sz w:val="20"/>
                <w:szCs w:val="20"/>
              </w:rPr>
              <w:t>Особенности менеджмента на различных уровнях системы образования</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Уровни систем образования: федеральный; региональный; муниципальный; образовательного учреждения. Органы управления образованием в Российской Федерации (РФ). Законодательство о компетенции РФ в области образования и органов управления образованием. Компетенции субъектов РФ в области образования. Разграничение компетенций органов государственной власти и органов управления образованием. Полномочия органов местного самоуправления в области управления образованием. Компетенция, ответственность и органы управления ОУ. </w:t>
            </w:r>
          </w:p>
          <w:p w:rsidR="005D368E" w:rsidRPr="003D14DD" w:rsidRDefault="005D368E" w:rsidP="004D69F2">
            <w:pPr>
              <w:suppressAutoHyphens/>
              <w:jc w:val="both"/>
              <w:rPr>
                <w:bCs/>
                <w:sz w:val="20"/>
                <w:szCs w:val="20"/>
              </w:rPr>
            </w:pPr>
            <w:r w:rsidRPr="003D14DD">
              <w:rPr>
                <w:bCs/>
                <w:sz w:val="20"/>
                <w:szCs w:val="20"/>
              </w:rPr>
              <w:t>Общие основы управления государственными и муниципальными ОУ: принципы единоначалия и самоуправления; формы самоуправления (совет ОУ, попечительский совет, общее собрание, педагогический совет и др.). Порядок выборов органов самоуправления.</w:t>
            </w:r>
          </w:p>
          <w:p w:rsidR="005D368E" w:rsidRPr="003D14DD" w:rsidRDefault="005D368E" w:rsidP="004D69F2">
            <w:pPr>
              <w:suppressAutoHyphens/>
              <w:jc w:val="both"/>
              <w:rPr>
                <w:bCs/>
                <w:sz w:val="20"/>
                <w:szCs w:val="20"/>
              </w:rPr>
            </w:pPr>
            <w:r w:rsidRPr="003D14DD">
              <w:rPr>
                <w:bCs/>
                <w:sz w:val="20"/>
                <w:szCs w:val="20"/>
              </w:rPr>
              <w:t>Особенности управления ОУ общего образования; среднего профессионального образования, высшего профессионального образования и др. Управление негосударственным ОУ.</w:t>
            </w:r>
          </w:p>
          <w:p w:rsidR="005D368E" w:rsidRPr="003D14DD" w:rsidRDefault="005D368E" w:rsidP="004D69F2">
            <w:pPr>
              <w:suppressAutoHyphens/>
              <w:jc w:val="both"/>
              <w:rPr>
                <w:bCs/>
                <w:sz w:val="20"/>
                <w:szCs w:val="20"/>
              </w:rPr>
            </w:pPr>
            <w:r w:rsidRPr="003D14DD">
              <w:rPr>
                <w:b/>
                <w:bCs/>
                <w:sz w:val="20"/>
                <w:szCs w:val="20"/>
              </w:rPr>
              <w:t>Проблемы подготовки менеджеров для системы образования</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Необходимость современного менеджмента в образовании и инновационной подготовки менеджеров для образования. Содержание, условия и требования к результатам подготовки студентов на основе федеральных государственных образовательных стандартов по профилю подготовки «Менеджмент в образовании», Квалификация -  «бакалавр» и «магистр». Специфика повышения квалификации педагогических работников и профессиональной переподготовки специалистов по дополнительной профессиональной образовательной программе «Менеджмент в образовании».</w:t>
            </w:r>
          </w:p>
          <w:p w:rsidR="005D368E" w:rsidRPr="003D14DD" w:rsidRDefault="005D368E" w:rsidP="004D69F2">
            <w:pPr>
              <w:suppressAutoHyphens/>
              <w:jc w:val="both"/>
              <w:rPr>
                <w:bCs/>
                <w:sz w:val="20"/>
                <w:szCs w:val="20"/>
              </w:rPr>
            </w:pPr>
            <w:r w:rsidRPr="003D14DD">
              <w:rPr>
                <w:bCs/>
                <w:sz w:val="20"/>
                <w:szCs w:val="20"/>
              </w:rPr>
              <w:t xml:space="preserve">Подготовка специалистов – менеджеров для системы образования, владеющих умениями (компетенциями) управления человеческими ресурсами, принимать управленческие решения в образовании, организации учебно-воспитательной и </w:t>
            </w:r>
            <w:proofErr w:type="spellStart"/>
            <w:r w:rsidRPr="003D14DD">
              <w:rPr>
                <w:bCs/>
                <w:sz w:val="20"/>
                <w:szCs w:val="20"/>
              </w:rPr>
              <w:t>внеучебной</w:t>
            </w:r>
            <w:proofErr w:type="spellEnd"/>
            <w:r w:rsidRPr="003D14DD">
              <w:rPr>
                <w:bCs/>
                <w:sz w:val="20"/>
                <w:szCs w:val="20"/>
              </w:rPr>
              <w:t xml:space="preserve"> работы на правовых основах, оптимально расходовать финансы и развивать экономическую деятельность ОУ, устанавливать международные отношения, применять компьютерные технологии в образовании, следовать профессиональной этике и повышать свою культуру как руководителя ОУ, управления инновациями и качеством образования.</w:t>
            </w:r>
          </w:p>
          <w:p w:rsidR="005D368E" w:rsidRPr="003D14DD" w:rsidRDefault="005D368E" w:rsidP="004D69F2">
            <w:pPr>
              <w:suppressAutoHyphens/>
              <w:jc w:val="both"/>
              <w:rPr>
                <w:bCs/>
                <w:sz w:val="20"/>
                <w:szCs w:val="20"/>
              </w:rPr>
            </w:pPr>
            <w:r w:rsidRPr="003D14DD">
              <w:rPr>
                <w:bCs/>
                <w:sz w:val="20"/>
                <w:szCs w:val="20"/>
              </w:rPr>
              <w:t>Подготовка аналитиков-экспертов, специалистов планирования, прогнозирования, оценки качества различных видов образования. Специалисты-предприниматели для системы бизнес-образования. Специалисты для разработки и реализации профильных образовательных программ по менеджменту в образовании.</w:t>
            </w:r>
          </w:p>
          <w:p w:rsidR="005D368E" w:rsidRPr="003D14DD" w:rsidRDefault="005D368E" w:rsidP="004D69F2">
            <w:pPr>
              <w:suppressAutoHyphens/>
              <w:jc w:val="both"/>
              <w:rPr>
                <w:bCs/>
                <w:sz w:val="20"/>
                <w:szCs w:val="20"/>
              </w:rPr>
            </w:pPr>
            <w:r w:rsidRPr="003D14DD">
              <w:rPr>
                <w:bCs/>
                <w:sz w:val="20"/>
                <w:szCs w:val="20"/>
              </w:rPr>
              <w:t xml:space="preserve">Проблема </w:t>
            </w:r>
            <w:r w:rsidRPr="003D14DD">
              <w:rPr>
                <w:sz w:val="20"/>
                <w:szCs w:val="20"/>
              </w:rPr>
              <w:t xml:space="preserve">готовности менеджеров использовать знание современных проблем науки и образования при решении образовательных и профессиональных задач. Цели, формы, методы, средства профессионально-личностного самообразования руководителя образованием, выбор и движение по индивидуальному образовательному маршруту, построение собственной профессиональной карьеры. Готовность и способность применять современные методики и технологии организации образовательного процесса на различных образовательных ступенях и в различных типах ОУ. Способность и готовность формировать образовательную среду, проектировать образовательные программы и индивидуальные образовательные маршруты, использовать свои умения в целях реализации задач </w:t>
            </w:r>
            <w:r w:rsidRPr="003D14DD">
              <w:rPr>
                <w:sz w:val="20"/>
                <w:szCs w:val="20"/>
              </w:rPr>
              <w:lastRenderedPageBreak/>
              <w:t>инновационной образовательной политики.</w:t>
            </w:r>
          </w:p>
          <w:p w:rsidR="005D368E" w:rsidRPr="003D14DD" w:rsidRDefault="005D368E" w:rsidP="004D69F2">
            <w:pPr>
              <w:suppressAutoHyphens/>
              <w:jc w:val="both"/>
              <w:rPr>
                <w:sz w:val="20"/>
                <w:szCs w:val="20"/>
              </w:rPr>
            </w:pPr>
            <w:r w:rsidRPr="003D14DD">
              <w:rPr>
                <w:sz w:val="20"/>
                <w:szCs w:val="20"/>
              </w:rPr>
              <w:t>Проблема готовности специалистов менеджмента в образовании исследовать, проектировать, организовывать и оценивать реализацию управленческого процесса с использованием инновационных технологий менеджмента, соответствующих общим и специфическим закономерностям развития управляемой образовательной системы.</w:t>
            </w:r>
          </w:p>
          <w:p w:rsidR="005D368E" w:rsidRPr="003D14DD" w:rsidRDefault="005D368E" w:rsidP="004D69F2">
            <w:pPr>
              <w:suppressAutoHyphens/>
              <w:jc w:val="both"/>
              <w:rPr>
                <w:bCs/>
                <w:sz w:val="20"/>
                <w:szCs w:val="20"/>
              </w:rPr>
            </w:pPr>
            <w:r w:rsidRPr="003D14DD">
              <w:rPr>
                <w:b/>
                <w:bCs/>
                <w:sz w:val="20"/>
                <w:szCs w:val="20"/>
              </w:rPr>
              <w:t>Тенденции и перспективы развития менеджмента в образовании</w:t>
            </w:r>
            <w:r w:rsidRPr="003D14DD">
              <w:rPr>
                <w:bCs/>
                <w:sz w:val="20"/>
                <w:szCs w:val="20"/>
              </w:rPr>
              <w:t xml:space="preserve"> </w:t>
            </w:r>
          </w:p>
          <w:p w:rsidR="005D368E" w:rsidRPr="003D14DD" w:rsidRDefault="005D368E" w:rsidP="004D69F2">
            <w:pPr>
              <w:suppressAutoHyphens/>
              <w:jc w:val="both"/>
              <w:rPr>
                <w:bCs/>
                <w:sz w:val="20"/>
                <w:szCs w:val="20"/>
              </w:rPr>
            </w:pPr>
            <w:r w:rsidRPr="003D14DD">
              <w:rPr>
                <w:bCs/>
                <w:sz w:val="20"/>
                <w:szCs w:val="20"/>
              </w:rPr>
              <w:t xml:space="preserve">Развитие менеджмента в условиях глобализации образовательного пространства и интеграции систем образования, диверсификации ОУ, децентрализации управления, активного участия в образовании объединений юридических лиц, общественных и государственно-общественных объединений. </w:t>
            </w:r>
          </w:p>
          <w:p w:rsidR="005D368E" w:rsidRPr="003D14DD" w:rsidRDefault="005D368E" w:rsidP="004D69F2">
            <w:pPr>
              <w:suppressAutoHyphens/>
              <w:jc w:val="both"/>
              <w:rPr>
                <w:bCs/>
                <w:sz w:val="20"/>
                <w:szCs w:val="20"/>
              </w:rPr>
            </w:pPr>
            <w:r w:rsidRPr="003D14DD">
              <w:rPr>
                <w:bCs/>
                <w:sz w:val="20"/>
                <w:szCs w:val="20"/>
              </w:rPr>
              <w:t xml:space="preserve">Развитие менеджмента в образовании в совокупности с образовательным маркетингом и логистикой в сфере образования. Проектирование управления в образовании. Управление персоналом ОУ на основе инновационных методов и психологических механизмов. Информационно-коммуникационные и РR-технологии в управлении образованием. </w:t>
            </w:r>
          </w:p>
          <w:p w:rsidR="005D368E" w:rsidRPr="003D14DD" w:rsidRDefault="005D368E" w:rsidP="004D69F2">
            <w:pPr>
              <w:pStyle w:val="afffb"/>
              <w:suppressAutoHyphens/>
              <w:spacing w:line="240" w:lineRule="auto"/>
              <w:ind w:firstLine="0"/>
              <w:rPr>
                <w:b/>
                <w:sz w:val="20"/>
                <w:szCs w:val="20"/>
                <w:lang w:eastAsia="ru-RU"/>
              </w:rPr>
            </w:pPr>
            <w:r w:rsidRPr="003D14DD">
              <w:rPr>
                <w:bCs/>
                <w:sz w:val="20"/>
                <w:szCs w:val="20"/>
                <w:lang w:eastAsia="ru-RU"/>
              </w:rPr>
              <w:t xml:space="preserve">Реализация продуктивной коммуникации управленческих кадров с обществом, в т.ч. средствами современных информационных технологий. Современные технологии в определении динамики академических достижений обучающихся (образованности, </w:t>
            </w:r>
            <w:proofErr w:type="spellStart"/>
            <w:r w:rsidRPr="003D14DD">
              <w:rPr>
                <w:bCs/>
                <w:sz w:val="20"/>
                <w:szCs w:val="20"/>
                <w:lang w:eastAsia="ru-RU"/>
              </w:rPr>
              <w:t>обученности</w:t>
            </w:r>
            <w:proofErr w:type="spellEnd"/>
            <w:r w:rsidRPr="003D14DD">
              <w:rPr>
                <w:bCs/>
                <w:sz w:val="20"/>
                <w:szCs w:val="20"/>
                <w:lang w:eastAsia="ru-RU"/>
              </w:rPr>
              <w:t xml:space="preserve"> и воспитанности), качества управления и образования.</w:t>
            </w:r>
          </w:p>
        </w:tc>
      </w:tr>
    </w:tbl>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b/>
          <w:sz w:val="20"/>
          <w:szCs w:val="20"/>
        </w:rPr>
      </w:pPr>
      <w:r w:rsidRPr="003D14DD">
        <w:rPr>
          <w:b/>
          <w:sz w:val="20"/>
          <w:szCs w:val="20"/>
        </w:rPr>
        <w:t>5.2 Занятия лекционного и семинарского типа</w:t>
      </w:r>
    </w:p>
    <w:p w:rsidR="005D368E" w:rsidRPr="003D14DD" w:rsidRDefault="005D368E" w:rsidP="005D368E">
      <w:pPr>
        <w:tabs>
          <w:tab w:val="left" w:pos="993"/>
        </w:tabs>
        <w:suppressAutoHyphens/>
        <w:ind w:firstLine="709"/>
        <w:jc w:val="both"/>
        <w:rPr>
          <w:b/>
          <w:sz w:val="20"/>
          <w:szCs w:val="20"/>
        </w:rPr>
      </w:pPr>
      <w:r w:rsidRPr="003D14DD">
        <w:rPr>
          <w:b/>
          <w:sz w:val="20"/>
          <w:szCs w:val="20"/>
        </w:rPr>
        <w:t>5.2.1 Темы лекций</w:t>
      </w: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1 «Педагогическая наука и образование на современном этапе развития»</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Состояние педагогической науки в начале XXI века</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Современное состояние и направления модернизации системы образования в РФ</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2 «Основные проблемы развития современной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Основные теоретико-методологические проблемы педагогики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Комплексное изучение педагогических явлений средствами различных наук</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3 «Современные проблемы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Особенности менеджмента на различных уровнях системы образования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Проблемы подготовки менеджеров для системы образования</w:t>
      </w:r>
    </w:p>
    <w:p w:rsidR="005D368E" w:rsidRPr="003D14DD" w:rsidRDefault="005D368E" w:rsidP="005D368E">
      <w:pPr>
        <w:tabs>
          <w:tab w:val="left" w:pos="993"/>
        </w:tabs>
        <w:suppressAutoHyphens/>
        <w:ind w:firstLine="709"/>
        <w:jc w:val="both"/>
        <w:rPr>
          <w:b/>
          <w:sz w:val="20"/>
          <w:szCs w:val="20"/>
        </w:rPr>
      </w:pPr>
      <w:r w:rsidRPr="003D14DD">
        <w:rPr>
          <w:b/>
          <w:sz w:val="20"/>
          <w:szCs w:val="20"/>
        </w:rPr>
        <w:t xml:space="preserve"> </w:t>
      </w:r>
    </w:p>
    <w:p w:rsidR="005D368E" w:rsidRPr="003D14DD" w:rsidRDefault="005D368E" w:rsidP="005D368E">
      <w:pPr>
        <w:tabs>
          <w:tab w:val="left" w:pos="993"/>
        </w:tabs>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1 «Педагогическая наука и образование на современном этапе развития»</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Чем характеризуется состояние педагогической науки в начале XXI века?</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Обоснуйте современные тенденции развития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В чем заключается сущность тенденции усиления практической направленности и значимости педагогики как науки для человека, общества, государства?</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Раскройте содержание тенденции дальнейшей дифференциации педагогики, устойчивого развития новых направлений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Раскройте современное состояние системы образования в Российской Федерации.</w:t>
      </w:r>
    </w:p>
    <w:p w:rsidR="005D368E" w:rsidRPr="003D14DD" w:rsidRDefault="005D368E" w:rsidP="005D368E">
      <w:pPr>
        <w:tabs>
          <w:tab w:val="left" w:pos="993"/>
        </w:tabs>
        <w:suppressAutoHyphens/>
        <w:ind w:firstLine="709"/>
        <w:jc w:val="both"/>
        <w:rPr>
          <w:sz w:val="20"/>
          <w:szCs w:val="20"/>
        </w:rPr>
      </w:pPr>
      <w:r w:rsidRPr="003D14DD">
        <w:rPr>
          <w:sz w:val="20"/>
          <w:szCs w:val="20"/>
        </w:rPr>
        <w:t>6.</w:t>
      </w:r>
      <w:r w:rsidRPr="003D14DD">
        <w:rPr>
          <w:sz w:val="20"/>
          <w:szCs w:val="20"/>
        </w:rPr>
        <w:tab/>
        <w:t>По каким направлениям осуществляется модернизация системы образования в современной России?</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 xml:space="preserve">Раскройте суть перехода системы образования страны на </w:t>
      </w:r>
      <w:proofErr w:type="spellStart"/>
      <w:r w:rsidRPr="003D14DD">
        <w:rPr>
          <w:sz w:val="20"/>
          <w:szCs w:val="20"/>
        </w:rPr>
        <w:t>компетентностный</w:t>
      </w:r>
      <w:proofErr w:type="spellEnd"/>
      <w:r w:rsidRPr="003D14DD">
        <w:rPr>
          <w:sz w:val="20"/>
          <w:szCs w:val="20"/>
        </w:rPr>
        <w:t xml:space="preserve"> подход к результатам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8.</w:t>
      </w:r>
      <w:r w:rsidRPr="003D14DD">
        <w:rPr>
          <w:sz w:val="20"/>
          <w:szCs w:val="20"/>
        </w:rPr>
        <w:tab/>
        <w:t>Какие изменения происходят в системе общего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9.</w:t>
      </w:r>
      <w:r w:rsidRPr="003D14DD">
        <w:rPr>
          <w:sz w:val="20"/>
          <w:szCs w:val="20"/>
        </w:rPr>
        <w:tab/>
        <w:t>Покажите особенности перехода высшего профессионального образования на уровневый подход (подготовка бакалавров, специалистов, магистров).</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2 «Основные проблемы развития современной педагогической науки»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 xml:space="preserve">Проанализируйте проблему интеграции систем образования в Европе. </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Какие основные положения включает Болонская декларация 1999г.?</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Покажите ход и результаты сближения и гармонизации систем образования России и Европы.</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Обоснуйте источники возникновения и современные проблемы педагогики.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Охарактеризуйте основные теоретико-методологические проблемы педагогики.</w:t>
      </w:r>
    </w:p>
    <w:p w:rsidR="005D368E" w:rsidRPr="003D14DD" w:rsidRDefault="005D368E" w:rsidP="005D368E">
      <w:pPr>
        <w:tabs>
          <w:tab w:val="left" w:pos="993"/>
        </w:tabs>
        <w:suppressAutoHyphens/>
        <w:ind w:firstLine="709"/>
        <w:jc w:val="both"/>
        <w:rPr>
          <w:sz w:val="20"/>
          <w:szCs w:val="20"/>
        </w:rPr>
      </w:pPr>
      <w:r w:rsidRPr="003D14DD">
        <w:rPr>
          <w:sz w:val="20"/>
          <w:szCs w:val="20"/>
        </w:rPr>
        <w:lastRenderedPageBreak/>
        <w:t>6.</w:t>
      </w:r>
      <w:r w:rsidRPr="003D14DD">
        <w:rPr>
          <w:sz w:val="20"/>
          <w:szCs w:val="20"/>
        </w:rPr>
        <w:tab/>
        <w:t>Что означают системный подход и комплексное изучение педагогических явлений средствами различных наук?</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Какие существуют актуальные проблемы общей дидактики?</w:t>
      </w:r>
    </w:p>
    <w:p w:rsidR="005D368E" w:rsidRPr="003D14DD" w:rsidRDefault="005D368E" w:rsidP="005D368E">
      <w:pPr>
        <w:tabs>
          <w:tab w:val="left" w:pos="993"/>
        </w:tabs>
        <w:suppressAutoHyphens/>
        <w:ind w:firstLine="709"/>
        <w:jc w:val="both"/>
        <w:rPr>
          <w:sz w:val="20"/>
          <w:szCs w:val="20"/>
        </w:rPr>
      </w:pPr>
      <w:r w:rsidRPr="003D14DD">
        <w:rPr>
          <w:sz w:val="20"/>
          <w:szCs w:val="20"/>
        </w:rPr>
        <w:t>8.</w:t>
      </w:r>
      <w:r w:rsidRPr="003D14DD">
        <w:rPr>
          <w:sz w:val="20"/>
          <w:szCs w:val="20"/>
        </w:rPr>
        <w:tab/>
        <w:t xml:space="preserve">Что включают информационные основы дидактики, и в чем суть </w:t>
      </w:r>
      <w:proofErr w:type="spellStart"/>
      <w:r w:rsidRPr="003D14DD">
        <w:rPr>
          <w:sz w:val="20"/>
          <w:szCs w:val="20"/>
        </w:rPr>
        <w:t>инфокогнитивной</w:t>
      </w:r>
      <w:proofErr w:type="spellEnd"/>
      <w:r w:rsidRPr="003D14DD">
        <w:rPr>
          <w:sz w:val="20"/>
          <w:szCs w:val="20"/>
        </w:rPr>
        <w:t xml:space="preserve"> дидактики?</w:t>
      </w:r>
    </w:p>
    <w:p w:rsidR="005D368E" w:rsidRPr="003D14DD" w:rsidRDefault="005D368E" w:rsidP="005D368E">
      <w:pPr>
        <w:tabs>
          <w:tab w:val="left" w:pos="993"/>
        </w:tabs>
        <w:suppressAutoHyphens/>
        <w:ind w:firstLine="709"/>
        <w:jc w:val="both"/>
        <w:rPr>
          <w:b/>
          <w:sz w:val="20"/>
          <w:szCs w:val="20"/>
        </w:rPr>
      </w:pPr>
    </w:p>
    <w:p w:rsidR="005D368E" w:rsidRPr="003D14DD" w:rsidRDefault="005D368E" w:rsidP="005D368E">
      <w:pPr>
        <w:tabs>
          <w:tab w:val="left" w:pos="993"/>
        </w:tabs>
        <w:suppressAutoHyphens/>
        <w:ind w:firstLine="709"/>
        <w:jc w:val="both"/>
        <w:rPr>
          <w:b/>
          <w:sz w:val="20"/>
          <w:szCs w:val="20"/>
        </w:rPr>
      </w:pPr>
      <w:r w:rsidRPr="003D14DD">
        <w:rPr>
          <w:b/>
          <w:sz w:val="20"/>
          <w:szCs w:val="20"/>
        </w:rPr>
        <w:t>Раздел 3 «Современные проблемы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1.</w:t>
      </w:r>
      <w:r w:rsidRPr="003D14DD">
        <w:rPr>
          <w:sz w:val="20"/>
          <w:szCs w:val="20"/>
        </w:rPr>
        <w:tab/>
        <w:t>Какие концептуальные положения менеджмента в образовании сложились в современных условиях?</w:t>
      </w:r>
    </w:p>
    <w:p w:rsidR="005D368E" w:rsidRPr="003D14DD" w:rsidRDefault="005D368E" w:rsidP="005D368E">
      <w:pPr>
        <w:tabs>
          <w:tab w:val="left" w:pos="993"/>
        </w:tabs>
        <w:suppressAutoHyphens/>
        <w:ind w:firstLine="709"/>
        <w:jc w:val="both"/>
        <w:rPr>
          <w:sz w:val="20"/>
          <w:szCs w:val="20"/>
        </w:rPr>
      </w:pPr>
      <w:r w:rsidRPr="003D14DD">
        <w:rPr>
          <w:sz w:val="20"/>
          <w:szCs w:val="20"/>
        </w:rPr>
        <w:t>2.</w:t>
      </w:r>
      <w:r w:rsidRPr="003D14DD">
        <w:rPr>
          <w:sz w:val="20"/>
          <w:szCs w:val="20"/>
        </w:rPr>
        <w:tab/>
        <w:t xml:space="preserve">Раскройте особенности менеджмента на различных уровнях системы образования. </w:t>
      </w:r>
    </w:p>
    <w:p w:rsidR="005D368E" w:rsidRPr="003D14DD" w:rsidRDefault="005D368E" w:rsidP="005D368E">
      <w:pPr>
        <w:tabs>
          <w:tab w:val="left" w:pos="993"/>
        </w:tabs>
        <w:suppressAutoHyphens/>
        <w:ind w:firstLine="709"/>
        <w:jc w:val="both"/>
        <w:rPr>
          <w:sz w:val="20"/>
          <w:szCs w:val="20"/>
        </w:rPr>
      </w:pPr>
      <w:r w:rsidRPr="003D14DD">
        <w:rPr>
          <w:sz w:val="20"/>
          <w:szCs w:val="20"/>
        </w:rPr>
        <w:t>3.</w:t>
      </w:r>
      <w:r w:rsidRPr="003D14DD">
        <w:rPr>
          <w:sz w:val="20"/>
          <w:szCs w:val="20"/>
        </w:rPr>
        <w:tab/>
        <w:t>Какие практические проблемы менеджмента в образовании существуют в настоящее время?</w:t>
      </w:r>
    </w:p>
    <w:p w:rsidR="005D368E" w:rsidRPr="003D14DD" w:rsidRDefault="005D368E" w:rsidP="005D368E">
      <w:pPr>
        <w:tabs>
          <w:tab w:val="left" w:pos="993"/>
        </w:tabs>
        <w:suppressAutoHyphens/>
        <w:ind w:firstLine="709"/>
        <w:jc w:val="both"/>
        <w:rPr>
          <w:sz w:val="20"/>
          <w:szCs w:val="20"/>
        </w:rPr>
      </w:pPr>
      <w:r w:rsidRPr="003D14DD">
        <w:rPr>
          <w:sz w:val="20"/>
          <w:szCs w:val="20"/>
        </w:rPr>
        <w:t>4.</w:t>
      </w:r>
      <w:r w:rsidRPr="003D14DD">
        <w:rPr>
          <w:sz w:val="20"/>
          <w:szCs w:val="20"/>
        </w:rPr>
        <w:tab/>
        <w:t>Раскройте тенденции и перспективы развития менеджмента в образовании.</w:t>
      </w:r>
    </w:p>
    <w:p w:rsidR="005D368E" w:rsidRPr="003D14DD" w:rsidRDefault="005D368E" w:rsidP="005D368E">
      <w:pPr>
        <w:tabs>
          <w:tab w:val="left" w:pos="993"/>
        </w:tabs>
        <w:suppressAutoHyphens/>
        <w:ind w:firstLine="709"/>
        <w:jc w:val="both"/>
        <w:rPr>
          <w:sz w:val="20"/>
          <w:szCs w:val="20"/>
        </w:rPr>
      </w:pPr>
      <w:r w:rsidRPr="003D14DD">
        <w:rPr>
          <w:sz w:val="20"/>
          <w:szCs w:val="20"/>
        </w:rPr>
        <w:t>5.</w:t>
      </w:r>
      <w:r w:rsidRPr="003D14DD">
        <w:rPr>
          <w:sz w:val="20"/>
          <w:szCs w:val="20"/>
        </w:rPr>
        <w:tab/>
        <w:t>Какие существуют проблемы подготовки менеджеров для системы образования?</w:t>
      </w:r>
    </w:p>
    <w:p w:rsidR="005D368E" w:rsidRPr="003D14DD" w:rsidRDefault="005D368E" w:rsidP="005D368E">
      <w:pPr>
        <w:tabs>
          <w:tab w:val="left" w:pos="993"/>
        </w:tabs>
        <w:suppressAutoHyphens/>
        <w:ind w:firstLine="709"/>
        <w:jc w:val="both"/>
        <w:rPr>
          <w:sz w:val="20"/>
          <w:szCs w:val="20"/>
        </w:rPr>
      </w:pPr>
      <w:r w:rsidRPr="003D14DD">
        <w:rPr>
          <w:sz w:val="20"/>
          <w:szCs w:val="20"/>
        </w:rPr>
        <w:t>6.</w:t>
      </w:r>
      <w:r w:rsidRPr="003D14DD">
        <w:rPr>
          <w:sz w:val="20"/>
          <w:szCs w:val="20"/>
        </w:rPr>
        <w:tab/>
        <w:t>Охарактеризуйте информационно-коммуникационные и РR-технологии в управлении образованием.</w:t>
      </w:r>
    </w:p>
    <w:p w:rsidR="005D368E" w:rsidRPr="003D14DD" w:rsidRDefault="005D368E" w:rsidP="005D368E">
      <w:pPr>
        <w:tabs>
          <w:tab w:val="left" w:pos="993"/>
        </w:tabs>
        <w:suppressAutoHyphens/>
        <w:ind w:firstLine="709"/>
        <w:jc w:val="both"/>
        <w:rPr>
          <w:sz w:val="20"/>
          <w:szCs w:val="20"/>
        </w:rPr>
      </w:pPr>
      <w:r w:rsidRPr="003D14DD">
        <w:rPr>
          <w:sz w:val="20"/>
          <w:szCs w:val="20"/>
        </w:rPr>
        <w:t>7.</w:t>
      </w:r>
      <w:r w:rsidRPr="003D14DD">
        <w:rPr>
          <w:sz w:val="20"/>
          <w:szCs w:val="20"/>
        </w:rPr>
        <w:tab/>
        <w:t>В чем особенности развития менеджмента в условиях диверсификации образовательных учреждений и децентрализации управления ими?</w:t>
      </w:r>
    </w:p>
    <w:p w:rsidR="005D368E" w:rsidRPr="003D14DD" w:rsidRDefault="005D368E" w:rsidP="005D368E">
      <w:pPr>
        <w:suppressAutoHyphens/>
        <w:ind w:firstLine="709"/>
        <w:rPr>
          <w:i/>
          <w:sz w:val="20"/>
          <w:szCs w:val="20"/>
        </w:rPr>
      </w:pPr>
    </w:p>
    <w:p w:rsidR="005D368E" w:rsidRPr="003D14DD" w:rsidRDefault="005D368E" w:rsidP="005D368E">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D368E" w:rsidRPr="003D14DD" w:rsidRDefault="005D368E" w:rsidP="005D368E">
      <w:pPr>
        <w:suppressAutoHyphens/>
        <w:ind w:firstLine="72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5D368E" w:rsidRPr="003D14DD" w:rsidTr="004D69F2">
        <w:trPr>
          <w:trHeight w:val="190"/>
          <w:tblHeader/>
        </w:trPr>
        <w:tc>
          <w:tcPr>
            <w:tcW w:w="0" w:type="auto"/>
            <w:vMerge w:val="restart"/>
            <w:vAlign w:val="center"/>
          </w:tcPr>
          <w:p w:rsidR="005D368E" w:rsidRPr="003D14DD" w:rsidRDefault="005D368E" w:rsidP="004D69F2">
            <w:pPr>
              <w:jc w:val="center"/>
              <w:rPr>
                <w:b/>
                <w:sz w:val="20"/>
                <w:szCs w:val="20"/>
              </w:rPr>
            </w:pPr>
            <w:r w:rsidRPr="003D14DD">
              <w:rPr>
                <w:b/>
                <w:sz w:val="20"/>
                <w:szCs w:val="20"/>
              </w:rPr>
              <w:t>Виды контактной</w:t>
            </w:r>
          </w:p>
          <w:p w:rsidR="005D368E" w:rsidRPr="003D14DD" w:rsidRDefault="005D368E" w:rsidP="004D69F2">
            <w:pPr>
              <w:jc w:val="center"/>
              <w:rPr>
                <w:b/>
                <w:sz w:val="20"/>
                <w:szCs w:val="20"/>
              </w:rPr>
            </w:pPr>
            <w:r w:rsidRPr="003D14DD">
              <w:rPr>
                <w:b/>
                <w:sz w:val="20"/>
                <w:szCs w:val="20"/>
              </w:rPr>
              <w:t xml:space="preserve">работы </w:t>
            </w:r>
          </w:p>
        </w:tc>
        <w:tc>
          <w:tcPr>
            <w:tcW w:w="5870" w:type="dxa"/>
            <w:gridSpan w:val="2"/>
          </w:tcPr>
          <w:p w:rsidR="005D368E" w:rsidRPr="003D14DD" w:rsidRDefault="005D368E"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5D368E" w:rsidRPr="003D14DD" w:rsidRDefault="005D368E" w:rsidP="004D69F2">
            <w:pPr>
              <w:jc w:val="center"/>
              <w:rPr>
                <w:b/>
                <w:sz w:val="20"/>
                <w:szCs w:val="20"/>
              </w:rPr>
            </w:pPr>
            <w:r w:rsidRPr="003D14DD">
              <w:rPr>
                <w:b/>
                <w:sz w:val="20"/>
                <w:szCs w:val="20"/>
              </w:rPr>
              <w:t xml:space="preserve">Контактная работа </w:t>
            </w:r>
          </w:p>
          <w:p w:rsidR="005D368E" w:rsidRPr="003D14DD" w:rsidRDefault="005D368E"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5D368E" w:rsidRPr="003D14DD" w:rsidTr="004D69F2">
        <w:trPr>
          <w:trHeight w:val="577"/>
          <w:tblHeader/>
        </w:trPr>
        <w:tc>
          <w:tcPr>
            <w:tcW w:w="0" w:type="auto"/>
            <w:vMerge/>
          </w:tcPr>
          <w:p w:rsidR="005D368E" w:rsidRPr="003D14DD" w:rsidRDefault="005D368E" w:rsidP="004D69F2">
            <w:pPr>
              <w:jc w:val="center"/>
              <w:rPr>
                <w:sz w:val="20"/>
                <w:szCs w:val="20"/>
              </w:rPr>
            </w:pPr>
          </w:p>
        </w:tc>
        <w:tc>
          <w:tcPr>
            <w:tcW w:w="3177" w:type="dxa"/>
          </w:tcPr>
          <w:p w:rsidR="005D368E" w:rsidRPr="003D14DD" w:rsidRDefault="005D368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5D368E" w:rsidRPr="003D14DD" w:rsidRDefault="005D368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5D368E" w:rsidRPr="003D14DD" w:rsidRDefault="005D368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5D368E" w:rsidRPr="003D14DD" w:rsidRDefault="005D368E" w:rsidP="004D69F2">
            <w:pPr>
              <w:jc w:val="center"/>
              <w:rPr>
                <w:sz w:val="20"/>
                <w:szCs w:val="20"/>
              </w:rPr>
            </w:pPr>
          </w:p>
        </w:tc>
      </w:tr>
      <w:tr w:rsidR="005D368E" w:rsidRPr="003D14DD" w:rsidTr="004D69F2">
        <w:trPr>
          <w:trHeight w:val="171"/>
          <w:tblHeader/>
        </w:trPr>
        <w:tc>
          <w:tcPr>
            <w:tcW w:w="0" w:type="auto"/>
          </w:tcPr>
          <w:p w:rsidR="005D368E" w:rsidRPr="003D14DD" w:rsidRDefault="005D368E" w:rsidP="004D69F2">
            <w:pPr>
              <w:jc w:val="center"/>
              <w:rPr>
                <w:sz w:val="20"/>
                <w:szCs w:val="20"/>
              </w:rPr>
            </w:pPr>
            <w:r w:rsidRPr="003D14DD">
              <w:rPr>
                <w:sz w:val="20"/>
                <w:szCs w:val="20"/>
              </w:rPr>
              <w:t>1</w:t>
            </w:r>
          </w:p>
        </w:tc>
        <w:tc>
          <w:tcPr>
            <w:tcW w:w="3177" w:type="dxa"/>
          </w:tcPr>
          <w:p w:rsidR="005D368E" w:rsidRPr="003D14DD" w:rsidRDefault="005D368E" w:rsidP="004D69F2">
            <w:pPr>
              <w:jc w:val="center"/>
              <w:rPr>
                <w:sz w:val="20"/>
                <w:szCs w:val="20"/>
              </w:rPr>
            </w:pPr>
            <w:r w:rsidRPr="003D14DD">
              <w:rPr>
                <w:sz w:val="20"/>
                <w:szCs w:val="20"/>
              </w:rPr>
              <w:t>2</w:t>
            </w:r>
          </w:p>
        </w:tc>
        <w:tc>
          <w:tcPr>
            <w:tcW w:w="2693" w:type="dxa"/>
          </w:tcPr>
          <w:p w:rsidR="005D368E" w:rsidRPr="003D14DD" w:rsidRDefault="005D368E" w:rsidP="004D69F2">
            <w:pPr>
              <w:jc w:val="center"/>
              <w:rPr>
                <w:sz w:val="20"/>
                <w:szCs w:val="20"/>
              </w:rPr>
            </w:pPr>
            <w:r w:rsidRPr="003D14DD">
              <w:rPr>
                <w:sz w:val="20"/>
                <w:szCs w:val="20"/>
              </w:rPr>
              <w:t>3</w:t>
            </w:r>
          </w:p>
        </w:tc>
        <w:tc>
          <w:tcPr>
            <w:tcW w:w="2091" w:type="dxa"/>
          </w:tcPr>
          <w:p w:rsidR="005D368E" w:rsidRPr="003D14DD" w:rsidRDefault="005D368E" w:rsidP="004D69F2">
            <w:pPr>
              <w:jc w:val="center"/>
              <w:rPr>
                <w:sz w:val="20"/>
                <w:szCs w:val="20"/>
              </w:rPr>
            </w:pPr>
            <w:r w:rsidRPr="003D14DD">
              <w:rPr>
                <w:sz w:val="20"/>
                <w:szCs w:val="20"/>
              </w:rPr>
              <w:t>4</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Лекционного типа (лекции)</w:t>
            </w:r>
          </w:p>
        </w:tc>
        <w:tc>
          <w:tcPr>
            <w:tcW w:w="3177" w:type="dxa"/>
            <w:vAlign w:val="center"/>
          </w:tcPr>
          <w:p w:rsidR="005D368E" w:rsidRPr="003D14DD" w:rsidRDefault="005D368E" w:rsidP="004D69F2">
            <w:pPr>
              <w:jc w:val="center"/>
              <w:rPr>
                <w:sz w:val="20"/>
                <w:szCs w:val="20"/>
              </w:rPr>
            </w:pPr>
            <w:r w:rsidRPr="003D14DD">
              <w:rPr>
                <w:sz w:val="20"/>
                <w:szCs w:val="20"/>
              </w:rPr>
              <w:t>2</w:t>
            </w:r>
          </w:p>
        </w:tc>
        <w:tc>
          <w:tcPr>
            <w:tcW w:w="2693" w:type="dxa"/>
            <w:vAlign w:val="center"/>
          </w:tcPr>
          <w:p w:rsidR="005D368E" w:rsidRPr="003D14DD" w:rsidRDefault="005D368E" w:rsidP="004D69F2">
            <w:pPr>
              <w:jc w:val="center"/>
              <w:rPr>
                <w:i/>
                <w:sz w:val="20"/>
                <w:szCs w:val="20"/>
              </w:rPr>
            </w:pPr>
            <w:r w:rsidRPr="003D14DD">
              <w:rPr>
                <w:i/>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2</w:t>
            </w:r>
          </w:p>
          <w:p w:rsidR="005D368E" w:rsidRPr="003D14DD" w:rsidRDefault="005D368E" w:rsidP="004D69F2">
            <w:pPr>
              <w:jc w:val="center"/>
              <w:rPr>
                <w:b/>
                <w:sz w:val="20"/>
                <w:szCs w:val="20"/>
              </w:rPr>
            </w:pPr>
          </w:p>
        </w:tc>
      </w:tr>
      <w:tr w:rsidR="005D368E" w:rsidRPr="003D14DD" w:rsidTr="004D69F2">
        <w:trPr>
          <w:trHeight w:val="337"/>
        </w:trPr>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(семинар дискуссия)</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(практические занятия)</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10</w:t>
            </w:r>
          </w:p>
        </w:tc>
        <w:tc>
          <w:tcPr>
            <w:tcW w:w="2091" w:type="dxa"/>
            <w:vAlign w:val="center"/>
          </w:tcPr>
          <w:p w:rsidR="005D368E" w:rsidRPr="003D14DD" w:rsidRDefault="005D368E" w:rsidP="004D69F2">
            <w:pPr>
              <w:jc w:val="center"/>
              <w:rPr>
                <w:b/>
                <w:sz w:val="20"/>
                <w:szCs w:val="20"/>
              </w:rPr>
            </w:pPr>
            <w:r w:rsidRPr="003D14DD">
              <w:rPr>
                <w:b/>
                <w:sz w:val="20"/>
                <w:szCs w:val="20"/>
              </w:rPr>
              <w:t>10</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(курсовое проектирование (работа))</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sz w:val="20"/>
                <w:szCs w:val="20"/>
              </w:rPr>
            </w:pPr>
            <w:r w:rsidRPr="003D14DD">
              <w:rPr>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Семинарского типа</w:t>
            </w:r>
          </w:p>
          <w:p w:rsidR="005D368E" w:rsidRPr="003D14DD" w:rsidRDefault="005D368E" w:rsidP="004D69F2">
            <w:pPr>
              <w:rPr>
                <w:b/>
                <w:sz w:val="20"/>
                <w:szCs w:val="20"/>
              </w:rPr>
            </w:pPr>
            <w:r w:rsidRPr="003D14DD">
              <w:rPr>
                <w:b/>
                <w:sz w:val="20"/>
                <w:szCs w:val="20"/>
              </w:rPr>
              <w:t>(лабораторные работы)</w:t>
            </w:r>
          </w:p>
        </w:tc>
        <w:tc>
          <w:tcPr>
            <w:tcW w:w="3177" w:type="dxa"/>
            <w:vAlign w:val="center"/>
          </w:tcPr>
          <w:p w:rsidR="005D368E" w:rsidRPr="003D14DD" w:rsidRDefault="005D368E" w:rsidP="004D69F2">
            <w:pPr>
              <w:jc w:val="center"/>
              <w:rPr>
                <w:sz w:val="20"/>
                <w:szCs w:val="20"/>
              </w:rPr>
            </w:pPr>
            <w:r w:rsidRPr="003D14DD">
              <w:rPr>
                <w:sz w:val="20"/>
                <w:szCs w:val="20"/>
              </w:rPr>
              <w:t>-</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sz w:val="20"/>
                <w:szCs w:val="20"/>
              </w:rPr>
            </w:pPr>
            <w:r w:rsidRPr="003D14DD">
              <w:rPr>
                <w:sz w:val="20"/>
                <w:szCs w:val="20"/>
              </w:rPr>
              <w:t>-</w:t>
            </w:r>
          </w:p>
        </w:tc>
      </w:tr>
      <w:tr w:rsidR="005D368E" w:rsidRPr="003D14DD" w:rsidTr="004D69F2">
        <w:tc>
          <w:tcPr>
            <w:tcW w:w="0" w:type="auto"/>
          </w:tcPr>
          <w:p w:rsidR="005D368E" w:rsidRPr="003D14DD" w:rsidRDefault="005D368E" w:rsidP="004D69F2">
            <w:pPr>
              <w:rPr>
                <w:b/>
                <w:sz w:val="20"/>
                <w:szCs w:val="20"/>
              </w:rPr>
            </w:pPr>
            <w:r w:rsidRPr="003D14DD">
              <w:rPr>
                <w:b/>
                <w:sz w:val="20"/>
                <w:szCs w:val="20"/>
              </w:rPr>
              <w:t>Промежуточная аттестация (экзамен)</w:t>
            </w:r>
          </w:p>
        </w:tc>
        <w:tc>
          <w:tcPr>
            <w:tcW w:w="3177" w:type="dxa"/>
            <w:vAlign w:val="center"/>
          </w:tcPr>
          <w:p w:rsidR="005D368E" w:rsidRPr="003D14DD" w:rsidRDefault="005D368E" w:rsidP="004D69F2">
            <w:pPr>
              <w:jc w:val="center"/>
              <w:rPr>
                <w:sz w:val="20"/>
                <w:szCs w:val="20"/>
              </w:rPr>
            </w:pPr>
            <w:r w:rsidRPr="003D14DD">
              <w:rPr>
                <w:sz w:val="20"/>
                <w:szCs w:val="20"/>
              </w:rPr>
              <w:t>2,2</w:t>
            </w:r>
          </w:p>
        </w:tc>
        <w:tc>
          <w:tcPr>
            <w:tcW w:w="2693" w:type="dxa"/>
            <w:vAlign w:val="center"/>
          </w:tcPr>
          <w:p w:rsidR="005D368E" w:rsidRPr="003D14DD" w:rsidRDefault="005D368E" w:rsidP="004D69F2">
            <w:pPr>
              <w:jc w:val="center"/>
              <w:rPr>
                <w:sz w:val="20"/>
                <w:szCs w:val="20"/>
              </w:rPr>
            </w:pPr>
            <w:r w:rsidRPr="003D14DD">
              <w:rPr>
                <w:sz w:val="20"/>
                <w:szCs w:val="20"/>
              </w:rPr>
              <w:t>-</w:t>
            </w:r>
          </w:p>
        </w:tc>
        <w:tc>
          <w:tcPr>
            <w:tcW w:w="2091" w:type="dxa"/>
            <w:vAlign w:val="center"/>
          </w:tcPr>
          <w:p w:rsidR="005D368E" w:rsidRPr="003D14DD" w:rsidRDefault="005D368E" w:rsidP="004D69F2">
            <w:pPr>
              <w:jc w:val="center"/>
              <w:rPr>
                <w:b/>
                <w:sz w:val="20"/>
                <w:szCs w:val="20"/>
              </w:rPr>
            </w:pPr>
            <w:r w:rsidRPr="003D14DD">
              <w:rPr>
                <w:b/>
                <w:sz w:val="20"/>
                <w:szCs w:val="20"/>
              </w:rPr>
              <w:t>2,2</w:t>
            </w:r>
          </w:p>
        </w:tc>
      </w:tr>
      <w:tr w:rsidR="005D368E" w:rsidRPr="003D14DD" w:rsidTr="004D69F2">
        <w:trPr>
          <w:trHeight w:val="160"/>
        </w:trPr>
        <w:tc>
          <w:tcPr>
            <w:tcW w:w="0" w:type="auto"/>
            <w:vAlign w:val="center"/>
          </w:tcPr>
          <w:p w:rsidR="005D368E" w:rsidRPr="003D14DD" w:rsidRDefault="005D368E" w:rsidP="004D69F2">
            <w:pPr>
              <w:jc w:val="center"/>
              <w:rPr>
                <w:sz w:val="20"/>
                <w:szCs w:val="20"/>
              </w:rPr>
            </w:pPr>
            <w:r w:rsidRPr="003D14DD">
              <w:rPr>
                <w:sz w:val="20"/>
                <w:szCs w:val="20"/>
              </w:rPr>
              <w:t xml:space="preserve">Итого </w:t>
            </w:r>
          </w:p>
        </w:tc>
        <w:tc>
          <w:tcPr>
            <w:tcW w:w="3177" w:type="dxa"/>
          </w:tcPr>
          <w:p w:rsidR="005D368E" w:rsidRPr="003D14DD" w:rsidRDefault="005D368E" w:rsidP="004D69F2">
            <w:pPr>
              <w:jc w:val="center"/>
              <w:rPr>
                <w:sz w:val="20"/>
                <w:szCs w:val="20"/>
              </w:rPr>
            </w:pPr>
            <w:r w:rsidRPr="003D14DD">
              <w:rPr>
                <w:sz w:val="20"/>
                <w:szCs w:val="20"/>
              </w:rPr>
              <w:t>4,2</w:t>
            </w:r>
          </w:p>
        </w:tc>
        <w:tc>
          <w:tcPr>
            <w:tcW w:w="2693" w:type="dxa"/>
          </w:tcPr>
          <w:p w:rsidR="005D368E" w:rsidRPr="003D14DD" w:rsidRDefault="005D368E" w:rsidP="004D69F2">
            <w:pPr>
              <w:jc w:val="center"/>
              <w:rPr>
                <w:sz w:val="20"/>
                <w:szCs w:val="20"/>
              </w:rPr>
            </w:pPr>
            <w:r w:rsidRPr="003D14DD">
              <w:rPr>
                <w:sz w:val="20"/>
                <w:szCs w:val="20"/>
              </w:rPr>
              <w:t>10</w:t>
            </w:r>
          </w:p>
        </w:tc>
        <w:tc>
          <w:tcPr>
            <w:tcW w:w="2091" w:type="dxa"/>
          </w:tcPr>
          <w:p w:rsidR="005D368E" w:rsidRPr="003D14DD" w:rsidRDefault="005D368E" w:rsidP="004D69F2">
            <w:pPr>
              <w:jc w:val="center"/>
              <w:rPr>
                <w:sz w:val="20"/>
                <w:szCs w:val="20"/>
              </w:rPr>
            </w:pPr>
            <w:r w:rsidRPr="003D14DD">
              <w:rPr>
                <w:sz w:val="20"/>
                <w:szCs w:val="20"/>
              </w:rPr>
              <w:t>14,2</w:t>
            </w:r>
          </w:p>
        </w:tc>
      </w:tr>
    </w:tbl>
    <w:p w:rsidR="005D368E" w:rsidRPr="003D14DD" w:rsidRDefault="005D368E" w:rsidP="005D368E">
      <w:pPr>
        <w:suppressAutoHyphens/>
        <w:rPr>
          <w:b/>
          <w:bCs/>
          <w:sz w:val="20"/>
          <w:szCs w:val="20"/>
        </w:rPr>
      </w:pPr>
    </w:p>
    <w:p w:rsidR="005D368E" w:rsidRPr="003D14DD" w:rsidRDefault="005D368E" w:rsidP="005D368E">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5D368E" w:rsidRPr="003D14DD" w:rsidRDefault="005D368E" w:rsidP="005D368E">
      <w:pPr>
        <w:suppressAutoHyphens/>
        <w:ind w:firstLine="709"/>
        <w:rPr>
          <w:i/>
          <w:sz w:val="20"/>
          <w:szCs w:val="20"/>
        </w:rPr>
      </w:pPr>
    </w:p>
    <w:p w:rsidR="005D368E" w:rsidRPr="003D14DD" w:rsidRDefault="005D368E" w:rsidP="005D368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5D368E" w:rsidRPr="003D14DD" w:rsidRDefault="005D368E" w:rsidP="005D368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5D368E" w:rsidRPr="003D14DD" w:rsidRDefault="005D368E" w:rsidP="005D368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5D368E" w:rsidRPr="003D14DD" w:rsidRDefault="005D368E" w:rsidP="005D368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5D368E" w:rsidRPr="003D14DD" w:rsidRDefault="005D368E" w:rsidP="005D368E">
      <w:pPr>
        <w:shd w:val="clear" w:color="auto" w:fill="FFFFFF"/>
        <w:ind w:firstLine="709"/>
        <w:jc w:val="both"/>
        <w:rPr>
          <w:sz w:val="20"/>
          <w:szCs w:val="20"/>
        </w:rPr>
      </w:pPr>
      <w:r w:rsidRPr="003D14DD">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D368E" w:rsidRPr="003D14DD" w:rsidRDefault="005D368E" w:rsidP="005D368E">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D368E" w:rsidRPr="003D14DD" w:rsidRDefault="005D368E" w:rsidP="005D368E">
      <w:pPr>
        <w:tabs>
          <w:tab w:val="left" w:pos="900"/>
        </w:tabs>
        <w:suppressAutoHyphens/>
        <w:overflowPunct w:val="0"/>
        <w:autoSpaceDE w:val="0"/>
        <w:autoSpaceDN w:val="0"/>
        <w:adjustRightInd w:val="0"/>
        <w:ind w:firstLine="709"/>
        <w:jc w:val="both"/>
        <w:rPr>
          <w:b/>
          <w:sz w:val="20"/>
          <w:szCs w:val="20"/>
        </w:rPr>
      </w:pPr>
    </w:p>
    <w:p w:rsidR="005D368E" w:rsidRPr="003D14DD" w:rsidRDefault="005D368E" w:rsidP="005D368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D368E" w:rsidRPr="003D14DD" w:rsidRDefault="005D368E" w:rsidP="005D368E">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«Введение в технологию обучения».</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5D368E" w:rsidRPr="003D14DD" w:rsidRDefault="005D368E" w:rsidP="005D368E">
      <w:pPr>
        <w:numPr>
          <w:ilvl w:val="0"/>
          <w:numId w:val="20"/>
        </w:numPr>
        <w:tabs>
          <w:tab w:val="clear" w:pos="1070"/>
          <w:tab w:val="left" w:pos="900"/>
          <w:tab w:val="left" w:pos="1080"/>
          <w:tab w:val="left" w:pos="1211"/>
        </w:tabs>
        <w:spacing w:before="100" w:beforeAutospacing="1" w:after="100" w:afterAutospacing="1"/>
        <w:ind w:left="0" w:firstLine="709"/>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5D368E" w:rsidRPr="003D14DD" w:rsidRDefault="005D368E" w:rsidP="005D368E">
      <w:pPr>
        <w:numPr>
          <w:ilvl w:val="0"/>
          <w:numId w:val="20"/>
        </w:numPr>
        <w:tabs>
          <w:tab w:val="clear" w:pos="1070"/>
          <w:tab w:val="left" w:pos="900"/>
          <w:tab w:val="left" w:pos="1080"/>
          <w:tab w:val="left" w:pos="1211"/>
        </w:tabs>
        <w:ind w:left="0" w:firstLine="709"/>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5D368E" w:rsidRPr="003D14DD" w:rsidRDefault="005D368E" w:rsidP="005D368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5D368E" w:rsidRPr="003D14DD" w:rsidRDefault="005D368E" w:rsidP="005D368E">
      <w:pPr>
        <w:ind w:firstLine="709"/>
        <w:rPr>
          <w:b/>
          <w:sz w:val="20"/>
          <w:szCs w:val="20"/>
        </w:rPr>
      </w:pPr>
    </w:p>
    <w:p w:rsidR="005D368E" w:rsidRPr="003D14DD" w:rsidRDefault="005D368E" w:rsidP="005D368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F2430" w:rsidRPr="000F2430" w:rsidRDefault="000F2430" w:rsidP="000F2430">
      <w:pPr>
        <w:shd w:val="clear" w:color="auto" w:fill="FFFFFF"/>
        <w:ind w:firstLine="709"/>
        <w:jc w:val="both"/>
        <w:rPr>
          <w:rFonts w:eastAsia="Calibri"/>
          <w:sz w:val="20"/>
          <w:szCs w:val="20"/>
        </w:rPr>
      </w:pPr>
      <w:r w:rsidRPr="000F243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F2430">
        <w:rPr>
          <w:rFonts w:eastAsia="Calibri"/>
          <w:sz w:val="20"/>
          <w:szCs w:val="20"/>
        </w:rPr>
        <w:t>тифлоинформационных</w:t>
      </w:r>
      <w:proofErr w:type="spellEnd"/>
      <w:r w:rsidRPr="000F2430">
        <w:rPr>
          <w:rFonts w:eastAsia="Calibri"/>
          <w:sz w:val="20"/>
          <w:szCs w:val="20"/>
        </w:rPr>
        <w:t xml:space="preserve"> устройств.</w:t>
      </w:r>
    </w:p>
    <w:p w:rsidR="000F2430" w:rsidRPr="000F2430" w:rsidRDefault="000F2430" w:rsidP="000F2430">
      <w:pPr>
        <w:shd w:val="clear" w:color="auto" w:fill="FFFFFF"/>
        <w:tabs>
          <w:tab w:val="left" w:pos="993"/>
        </w:tabs>
        <w:ind w:firstLine="709"/>
        <w:jc w:val="both"/>
        <w:rPr>
          <w:rFonts w:eastAsia="Calibri"/>
          <w:sz w:val="20"/>
          <w:szCs w:val="20"/>
        </w:rPr>
      </w:pPr>
      <w:r w:rsidRPr="000F243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F2430" w:rsidRPr="000F2430" w:rsidRDefault="000F2430" w:rsidP="000F2430">
      <w:pPr>
        <w:ind w:firstLine="709"/>
        <w:jc w:val="both"/>
        <w:rPr>
          <w:rFonts w:eastAsia="Calibri"/>
          <w:sz w:val="20"/>
          <w:szCs w:val="20"/>
        </w:rPr>
      </w:pPr>
      <w:r w:rsidRPr="000F243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F2430" w:rsidRPr="000F2430" w:rsidRDefault="000F2430" w:rsidP="000F2430">
      <w:pPr>
        <w:ind w:firstLine="709"/>
        <w:jc w:val="both"/>
        <w:rPr>
          <w:rFonts w:eastAsia="Calibri"/>
          <w:sz w:val="20"/>
          <w:szCs w:val="20"/>
        </w:rPr>
      </w:pPr>
      <w:r w:rsidRPr="000F243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F2430" w:rsidRPr="000F2430" w:rsidRDefault="000F2430" w:rsidP="000F2430">
      <w:pPr>
        <w:ind w:firstLine="709"/>
        <w:jc w:val="both"/>
        <w:rPr>
          <w:rFonts w:eastAsia="Calibri"/>
          <w:sz w:val="20"/>
          <w:szCs w:val="20"/>
        </w:rPr>
      </w:pPr>
      <w:r w:rsidRPr="000F243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F2430" w:rsidRPr="000F2430" w:rsidRDefault="000F2430" w:rsidP="000F2430">
      <w:pPr>
        <w:shd w:val="clear" w:color="auto" w:fill="FFFFFF"/>
        <w:tabs>
          <w:tab w:val="left" w:pos="888"/>
        </w:tabs>
        <w:ind w:firstLine="709"/>
        <w:jc w:val="both"/>
        <w:rPr>
          <w:rFonts w:eastAsia="Calibri"/>
          <w:sz w:val="20"/>
          <w:szCs w:val="20"/>
        </w:rPr>
      </w:pPr>
      <w:r w:rsidRPr="000F2430">
        <w:rPr>
          <w:rFonts w:eastAsia="Calibri"/>
          <w:sz w:val="20"/>
          <w:szCs w:val="20"/>
        </w:rPr>
        <w:t>-</w:t>
      </w:r>
      <w:r w:rsidRPr="000F243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F2430" w:rsidRPr="000F2430" w:rsidRDefault="000F2430" w:rsidP="000F2430">
      <w:pPr>
        <w:ind w:firstLine="709"/>
        <w:jc w:val="both"/>
        <w:rPr>
          <w:rFonts w:eastAsia="Calibri"/>
          <w:sz w:val="20"/>
          <w:szCs w:val="20"/>
        </w:rPr>
      </w:pPr>
      <w:r w:rsidRPr="000F243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F2430" w:rsidRPr="000F2430" w:rsidRDefault="000F2430" w:rsidP="000F2430">
      <w:pPr>
        <w:ind w:firstLine="709"/>
        <w:jc w:val="both"/>
        <w:rPr>
          <w:rFonts w:eastAsia="Calibri"/>
          <w:sz w:val="20"/>
          <w:szCs w:val="20"/>
        </w:rPr>
      </w:pPr>
      <w:r w:rsidRPr="000F243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F2430" w:rsidRPr="000F2430" w:rsidRDefault="000F2430" w:rsidP="000F2430">
      <w:pPr>
        <w:ind w:firstLine="709"/>
        <w:jc w:val="both"/>
        <w:rPr>
          <w:rFonts w:eastAsia="Calibri"/>
          <w:sz w:val="20"/>
          <w:szCs w:val="20"/>
        </w:rPr>
      </w:pPr>
      <w:r w:rsidRPr="000F243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F2430" w:rsidRPr="000F2430" w:rsidRDefault="000F2430" w:rsidP="000F2430">
      <w:pPr>
        <w:ind w:firstLine="709"/>
        <w:jc w:val="both"/>
        <w:rPr>
          <w:rFonts w:eastAsia="Calibri"/>
          <w:sz w:val="20"/>
          <w:szCs w:val="20"/>
        </w:rPr>
      </w:pPr>
      <w:r w:rsidRPr="000F243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F2430" w:rsidRPr="000F2430" w:rsidRDefault="000F2430" w:rsidP="000F2430">
      <w:pPr>
        <w:ind w:firstLine="709"/>
        <w:jc w:val="both"/>
        <w:rPr>
          <w:rFonts w:eastAsia="Calibri"/>
          <w:sz w:val="20"/>
          <w:szCs w:val="20"/>
        </w:rPr>
      </w:pPr>
      <w:r w:rsidRPr="000F2430">
        <w:rPr>
          <w:rFonts w:eastAsia="Calibri"/>
          <w:sz w:val="20"/>
          <w:szCs w:val="20"/>
        </w:rPr>
        <w:lastRenderedPageBreak/>
        <w:t>- продолжительность сдачи экзамена, проводимого в письменной форме, - не более чем на 90 минут;</w:t>
      </w:r>
    </w:p>
    <w:p w:rsidR="000F2430" w:rsidRPr="000F2430" w:rsidRDefault="000F2430" w:rsidP="000F2430">
      <w:pPr>
        <w:ind w:firstLine="709"/>
        <w:jc w:val="both"/>
        <w:rPr>
          <w:rFonts w:eastAsia="Calibri"/>
          <w:sz w:val="20"/>
          <w:szCs w:val="20"/>
        </w:rPr>
      </w:pPr>
      <w:r w:rsidRPr="000F243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F2430" w:rsidRPr="000F2430" w:rsidRDefault="000F2430" w:rsidP="000F2430">
      <w:pPr>
        <w:ind w:firstLine="709"/>
        <w:jc w:val="both"/>
        <w:rPr>
          <w:rFonts w:eastAsia="Calibri"/>
          <w:sz w:val="20"/>
          <w:szCs w:val="20"/>
        </w:rPr>
      </w:pPr>
      <w:r w:rsidRPr="000F243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F2430" w:rsidRPr="000F2430" w:rsidRDefault="000F2430" w:rsidP="000F2430">
      <w:pPr>
        <w:ind w:firstLine="709"/>
        <w:jc w:val="both"/>
        <w:rPr>
          <w:rFonts w:eastAsia="Calibri"/>
          <w:sz w:val="20"/>
          <w:szCs w:val="20"/>
        </w:rPr>
      </w:pPr>
      <w:r w:rsidRPr="000F2430">
        <w:rPr>
          <w:rFonts w:eastAsia="Calibri"/>
          <w:sz w:val="20"/>
          <w:szCs w:val="20"/>
        </w:rPr>
        <w:t>а) для слепых:</w:t>
      </w:r>
    </w:p>
    <w:p w:rsidR="000F2430" w:rsidRPr="000F2430" w:rsidRDefault="000F2430" w:rsidP="000F2430">
      <w:pPr>
        <w:shd w:val="clear" w:color="auto" w:fill="FFFFFF"/>
        <w:tabs>
          <w:tab w:val="left" w:pos="955"/>
        </w:tabs>
        <w:ind w:firstLine="709"/>
        <w:jc w:val="both"/>
        <w:rPr>
          <w:rFonts w:eastAsia="Calibri"/>
          <w:sz w:val="20"/>
          <w:szCs w:val="20"/>
        </w:rPr>
      </w:pPr>
      <w:r w:rsidRPr="000F2430">
        <w:rPr>
          <w:rFonts w:eastAsia="Calibri"/>
          <w:sz w:val="20"/>
          <w:szCs w:val="20"/>
        </w:rPr>
        <w:t>-</w:t>
      </w:r>
      <w:r w:rsidRPr="000F243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F2430">
        <w:rPr>
          <w:rFonts w:eastAsia="Calibri"/>
          <w:sz w:val="20"/>
          <w:szCs w:val="20"/>
        </w:rPr>
        <w:t>надиктовываются</w:t>
      </w:r>
      <w:proofErr w:type="spellEnd"/>
      <w:r w:rsidRPr="000F2430">
        <w:rPr>
          <w:rFonts w:eastAsia="Calibri"/>
          <w:sz w:val="20"/>
          <w:szCs w:val="20"/>
        </w:rPr>
        <w:t xml:space="preserve"> ассистенту;</w:t>
      </w:r>
    </w:p>
    <w:p w:rsidR="000F2430" w:rsidRPr="000F2430" w:rsidRDefault="000F2430" w:rsidP="000F2430">
      <w:pPr>
        <w:ind w:firstLine="709"/>
        <w:jc w:val="both"/>
        <w:rPr>
          <w:rFonts w:eastAsia="Calibri"/>
          <w:sz w:val="20"/>
          <w:szCs w:val="20"/>
        </w:rPr>
      </w:pPr>
      <w:r w:rsidRPr="000F2430">
        <w:rPr>
          <w:rFonts w:eastAsia="Calibri"/>
          <w:sz w:val="20"/>
          <w:szCs w:val="20"/>
        </w:rPr>
        <w:t>б) для слабовидящих:</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F2430">
        <w:rPr>
          <w:rFonts w:eastAsia="Calibri"/>
          <w:sz w:val="20"/>
          <w:szCs w:val="20"/>
        </w:rPr>
        <w:t>Jaws</w:t>
      </w:r>
      <w:proofErr w:type="spellEnd"/>
      <w:r w:rsidRPr="000F2430">
        <w:rPr>
          <w:rFonts w:eastAsia="Calibri"/>
          <w:sz w:val="20"/>
          <w:szCs w:val="20"/>
        </w:rPr>
        <w:t>;</w:t>
      </w:r>
    </w:p>
    <w:p w:rsidR="000F2430" w:rsidRPr="000F2430" w:rsidRDefault="000F2430" w:rsidP="000F2430">
      <w:pPr>
        <w:ind w:firstLine="709"/>
        <w:jc w:val="both"/>
        <w:rPr>
          <w:rFonts w:eastAsia="Calibri"/>
          <w:sz w:val="20"/>
          <w:szCs w:val="20"/>
        </w:rPr>
      </w:pPr>
      <w:r w:rsidRPr="000F2430">
        <w:rPr>
          <w:rFonts w:eastAsia="Calibri"/>
          <w:sz w:val="20"/>
          <w:szCs w:val="20"/>
        </w:rPr>
        <w:t>- обеспечивается индивидуальное равномерное освещение не менее 300 люкс;</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при необходимости обучающимся предоставляется увеличивающее </w:t>
      </w:r>
      <w:proofErr w:type="spellStart"/>
      <w:r w:rsidRPr="000F2430">
        <w:rPr>
          <w:rFonts w:eastAsia="Calibri"/>
          <w:sz w:val="20"/>
          <w:szCs w:val="20"/>
        </w:rPr>
        <w:t>устройство,допускается</w:t>
      </w:r>
      <w:proofErr w:type="spellEnd"/>
      <w:r w:rsidRPr="000F2430">
        <w:rPr>
          <w:rFonts w:eastAsia="Calibri"/>
          <w:sz w:val="20"/>
          <w:szCs w:val="20"/>
        </w:rPr>
        <w:t xml:space="preserve"> использование увеличивающих устройств, имеющихся у обучающихся;</w:t>
      </w:r>
    </w:p>
    <w:p w:rsidR="000F2430" w:rsidRPr="000F2430" w:rsidRDefault="000F2430" w:rsidP="000F2430">
      <w:pPr>
        <w:ind w:firstLine="709"/>
        <w:jc w:val="both"/>
        <w:rPr>
          <w:rFonts w:eastAsia="Calibri"/>
          <w:sz w:val="20"/>
          <w:szCs w:val="20"/>
        </w:rPr>
      </w:pPr>
      <w:r w:rsidRPr="000F2430">
        <w:rPr>
          <w:rFonts w:eastAsia="Calibri"/>
          <w:sz w:val="20"/>
          <w:szCs w:val="20"/>
        </w:rPr>
        <w:t>в) для глухих и слабослышащих, с тяжелыми нарушениями речи:</w:t>
      </w:r>
    </w:p>
    <w:p w:rsidR="000F2430" w:rsidRPr="000F2430" w:rsidRDefault="000F2430" w:rsidP="000F2430">
      <w:pPr>
        <w:ind w:firstLine="709"/>
        <w:jc w:val="both"/>
        <w:rPr>
          <w:rFonts w:eastAsia="Calibri"/>
          <w:sz w:val="20"/>
          <w:szCs w:val="20"/>
        </w:rPr>
      </w:pPr>
      <w:r w:rsidRPr="000F2430">
        <w:rPr>
          <w:rFonts w:eastAsia="Calibri"/>
          <w:sz w:val="20"/>
          <w:szCs w:val="20"/>
        </w:rPr>
        <w:t>- имеется в наличии информационная система "Исток" для слабослышащих коллективного пользования;</w:t>
      </w:r>
    </w:p>
    <w:p w:rsidR="000F2430" w:rsidRPr="000F2430" w:rsidRDefault="000F2430" w:rsidP="000F2430">
      <w:pPr>
        <w:ind w:firstLine="709"/>
        <w:jc w:val="both"/>
        <w:rPr>
          <w:rFonts w:eastAsia="Calibri"/>
          <w:sz w:val="20"/>
          <w:szCs w:val="20"/>
        </w:rPr>
      </w:pPr>
      <w:r w:rsidRPr="000F2430">
        <w:rPr>
          <w:rFonts w:eastAsia="Calibri"/>
          <w:sz w:val="20"/>
          <w:szCs w:val="20"/>
        </w:rPr>
        <w:t>- по их желанию испытания проводятся в электронной или письменной форме;</w:t>
      </w:r>
    </w:p>
    <w:p w:rsidR="000F2430" w:rsidRPr="000F2430" w:rsidRDefault="000F2430" w:rsidP="000F2430">
      <w:pPr>
        <w:ind w:firstLine="709"/>
        <w:jc w:val="both"/>
        <w:rPr>
          <w:rFonts w:eastAsia="Calibri"/>
          <w:sz w:val="20"/>
          <w:szCs w:val="20"/>
        </w:rPr>
      </w:pPr>
      <w:r w:rsidRPr="000F2430">
        <w:rPr>
          <w:rFonts w:eastAsia="Calibri"/>
          <w:sz w:val="20"/>
          <w:szCs w:val="20"/>
        </w:rPr>
        <w:t>г) для лиц с нарушениями опорно-двигательного аппарата:</w:t>
      </w:r>
    </w:p>
    <w:p w:rsidR="000F2430" w:rsidRPr="000F2430" w:rsidRDefault="000F2430" w:rsidP="000F2430">
      <w:pPr>
        <w:ind w:firstLine="709"/>
        <w:jc w:val="both"/>
        <w:rPr>
          <w:rFonts w:eastAsia="Calibri"/>
          <w:sz w:val="20"/>
          <w:szCs w:val="20"/>
        </w:rPr>
      </w:pPr>
      <w:r w:rsidRPr="000F2430">
        <w:rPr>
          <w:rFonts w:eastAsia="Calibri"/>
          <w:sz w:val="20"/>
          <w:szCs w:val="20"/>
        </w:rPr>
        <w:t xml:space="preserve">- тестовые и </w:t>
      </w:r>
      <w:proofErr w:type="spellStart"/>
      <w:r w:rsidRPr="000F2430">
        <w:rPr>
          <w:rFonts w:eastAsia="Calibri"/>
          <w:sz w:val="20"/>
          <w:szCs w:val="20"/>
        </w:rPr>
        <w:t>тренинговые</w:t>
      </w:r>
      <w:proofErr w:type="spellEnd"/>
      <w:r w:rsidRPr="000F243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F2430" w:rsidRPr="000F2430" w:rsidRDefault="000F2430" w:rsidP="000F2430">
      <w:pPr>
        <w:ind w:firstLine="709"/>
        <w:jc w:val="both"/>
        <w:rPr>
          <w:rFonts w:eastAsia="Calibri"/>
          <w:sz w:val="20"/>
          <w:szCs w:val="20"/>
        </w:rPr>
      </w:pPr>
      <w:r w:rsidRPr="000F243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F2430" w:rsidRPr="000F2430" w:rsidRDefault="000F2430" w:rsidP="000F2430">
      <w:pPr>
        <w:ind w:firstLine="709"/>
        <w:jc w:val="both"/>
        <w:rPr>
          <w:rFonts w:eastAsia="Calibri"/>
          <w:sz w:val="20"/>
          <w:szCs w:val="20"/>
        </w:rPr>
      </w:pPr>
      <w:r w:rsidRPr="000F2430">
        <w:rPr>
          <w:rFonts w:eastAsia="Calibri"/>
          <w:sz w:val="20"/>
          <w:szCs w:val="20"/>
        </w:rPr>
        <w:t>- по их желанию испытания проводятся в устной форме.</w:t>
      </w:r>
    </w:p>
    <w:p w:rsidR="000F2430" w:rsidRPr="000F2430" w:rsidRDefault="000F2430" w:rsidP="000F2430">
      <w:pPr>
        <w:ind w:firstLine="709"/>
        <w:jc w:val="both"/>
        <w:rPr>
          <w:rFonts w:eastAsia="Calibri"/>
          <w:sz w:val="20"/>
          <w:szCs w:val="20"/>
        </w:rPr>
      </w:pPr>
      <w:r w:rsidRPr="000F243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D368E" w:rsidRPr="003D14DD" w:rsidRDefault="005D368E" w:rsidP="005D368E">
      <w:pPr>
        <w:ind w:firstLine="709"/>
        <w:rPr>
          <w:b/>
          <w:sz w:val="20"/>
          <w:szCs w:val="20"/>
        </w:rPr>
      </w:pPr>
    </w:p>
    <w:p w:rsidR="005D368E" w:rsidRPr="003D14DD" w:rsidRDefault="005D368E" w:rsidP="005D368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5D368E" w:rsidRPr="003D14DD" w:rsidRDefault="005D368E" w:rsidP="005D368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D368E" w:rsidRPr="003D14DD" w:rsidRDefault="005D368E" w:rsidP="005D368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5D368E" w:rsidRPr="003D14DD" w:rsidRDefault="005D368E" w:rsidP="005D368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5D368E" w:rsidRPr="003D14DD" w:rsidRDefault="005D368E" w:rsidP="005D368E">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5D368E" w:rsidRPr="003D14DD" w:rsidRDefault="005D368E" w:rsidP="005D368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5D368E" w:rsidRPr="003D14DD" w:rsidRDefault="005D368E" w:rsidP="005D368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D368E" w:rsidRPr="003D14DD" w:rsidRDefault="005D368E" w:rsidP="005D368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D368E" w:rsidRPr="003D14DD" w:rsidRDefault="005D368E" w:rsidP="005D368E">
      <w:pPr>
        <w:shd w:val="clear" w:color="auto" w:fill="FFFFFF"/>
        <w:ind w:firstLine="709"/>
        <w:jc w:val="both"/>
        <w:rPr>
          <w:sz w:val="20"/>
          <w:szCs w:val="20"/>
        </w:rPr>
      </w:pPr>
      <w:r w:rsidRPr="003D14DD">
        <w:rPr>
          <w:sz w:val="20"/>
          <w:szCs w:val="20"/>
        </w:rPr>
        <w:t>Самостоятельная работа должна:</w:t>
      </w:r>
    </w:p>
    <w:p w:rsidR="005D368E" w:rsidRPr="003D14DD" w:rsidRDefault="005D368E" w:rsidP="005D368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5D368E" w:rsidRPr="003D14DD" w:rsidRDefault="005D368E" w:rsidP="005D368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5D368E" w:rsidRPr="003D14DD" w:rsidRDefault="005D368E" w:rsidP="005D368E">
      <w:pPr>
        <w:widowControl w:val="0"/>
        <w:numPr>
          <w:ilvl w:val="0"/>
          <w:numId w:val="22"/>
        </w:numPr>
        <w:shd w:val="clear" w:color="auto" w:fill="FFFFFF"/>
        <w:tabs>
          <w:tab w:val="left" w:pos="888"/>
        </w:tabs>
        <w:autoSpaceDE w:val="0"/>
        <w:autoSpaceDN w:val="0"/>
        <w:adjustRightInd w:val="0"/>
        <w:ind w:left="720" w:hanging="360"/>
        <w:jc w:val="both"/>
        <w:rPr>
          <w:sz w:val="20"/>
          <w:szCs w:val="20"/>
        </w:rPr>
      </w:pPr>
      <w:r w:rsidRPr="003D14DD">
        <w:rPr>
          <w:sz w:val="20"/>
          <w:szCs w:val="20"/>
        </w:rPr>
        <w:lastRenderedPageBreak/>
        <w:t>иметь учебную, научную и/или практическую направленность;</w:t>
      </w:r>
    </w:p>
    <w:p w:rsidR="005D368E" w:rsidRPr="003D14DD" w:rsidRDefault="005D368E" w:rsidP="005D368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5D368E" w:rsidRPr="003D14DD" w:rsidRDefault="005D368E" w:rsidP="005D368E">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5D368E" w:rsidRPr="003D14DD" w:rsidRDefault="005D368E" w:rsidP="005D368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D368E" w:rsidRPr="003D14DD" w:rsidRDefault="005D368E" w:rsidP="005D368E">
      <w:pPr>
        <w:ind w:firstLine="708"/>
        <w:jc w:val="both"/>
        <w:rPr>
          <w:b/>
          <w:bCs/>
          <w:sz w:val="20"/>
          <w:szCs w:val="20"/>
        </w:rPr>
      </w:pPr>
    </w:p>
    <w:p w:rsidR="005D368E" w:rsidRPr="003D14DD" w:rsidRDefault="00BF2C93" w:rsidP="005D368E">
      <w:pPr>
        <w:tabs>
          <w:tab w:val="left" w:pos="900"/>
        </w:tabs>
        <w:ind w:firstLine="709"/>
        <w:rPr>
          <w:b/>
          <w:sz w:val="20"/>
          <w:szCs w:val="20"/>
        </w:rPr>
      </w:pPr>
      <w:r>
        <w:rPr>
          <w:b/>
          <w:bCs/>
          <w:sz w:val="20"/>
          <w:szCs w:val="20"/>
        </w:rPr>
        <w:t>7</w:t>
      </w:r>
      <w:r w:rsidR="005D368E" w:rsidRPr="003D14DD">
        <w:rPr>
          <w:b/>
          <w:sz w:val="20"/>
          <w:szCs w:val="20"/>
        </w:rPr>
        <w:t>. Учебно-методическое и информационное обеспечение дисциплины</w:t>
      </w:r>
    </w:p>
    <w:p w:rsidR="005D368E" w:rsidRPr="003D14DD" w:rsidRDefault="00BF2C93" w:rsidP="005D368E">
      <w:pPr>
        <w:ind w:firstLine="680"/>
        <w:rPr>
          <w:b/>
          <w:sz w:val="20"/>
          <w:szCs w:val="20"/>
        </w:rPr>
      </w:pPr>
      <w:r>
        <w:rPr>
          <w:b/>
          <w:sz w:val="20"/>
          <w:szCs w:val="20"/>
        </w:rPr>
        <w:t>7</w:t>
      </w:r>
      <w:r w:rsidR="005D368E" w:rsidRPr="003D14DD">
        <w:rPr>
          <w:b/>
          <w:sz w:val="20"/>
          <w:szCs w:val="20"/>
        </w:rPr>
        <w:t xml:space="preserve">.1 Рекомендуемая литература </w:t>
      </w:r>
    </w:p>
    <w:p w:rsidR="005D368E" w:rsidRPr="003D14DD" w:rsidRDefault="005D368E" w:rsidP="005D368E">
      <w:pPr>
        <w:suppressAutoHyphens/>
        <w:ind w:firstLine="709"/>
        <w:jc w:val="both"/>
        <w:rPr>
          <w:b/>
          <w:sz w:val="20"/>
          <w:szCs w:val="20"/>
        </w:rPr>
      </w:pPr>
    </w:p>
    <w:p w:rsidR="005D368E" w:rsidRPr="003D14DD" w:rsidRDefault="005D368E" w:rsidP="005D368E">
      <w:pPr>
        <w:suppressAutoHyphens/>
        <w:ind w:firstLine="709"/>
        <w:jc w:val="both"/>
        <w:rPr>
          <w:sz w:val="20"/>
          <w:szCs w:val="20"/>
        </w:rPr>
      </w:pPr>
      <w:r w:rsidRPr="003D14DD">
        <w:rPr>
          <w:b/>
          <w:sz w:val="20"/>
          <w:szCs w:val="20"/>
        </w:rPr>
        <w:t>Основная учебная и научная литература</w:t>
      </w:r>
    </w:p>
    <w:p w:rsidR="00634504" w:rsidRPr="00634504" w:rsidRDefault="00634504" w:rsidP="00634504">
      <w:pPr>
        <w:pStyle w:val="afffc"/>
        <w:numPr>
          <w:ilvl w:val="0"/>
          <w:numId w:val="34"/>
        </w:numPr>
        <w:rPr>
          <w:sz w:val="20"/>
          <w:szCs w:val="20"/>
        </w:rPr>
      </w:pPr>
      <w:proofErr w:type="spellStart"/>
      <w:r w:rsidRPr="00634504">
        <w:rPr>
          <w:sz w:val="20"/>
          <w:szCs w:val="20"/>
        </w:rPr>
        <w:t>Филимонюк</w:t>
      </w:r>
      <w:proofErr w:type="spellEnd"/>
      <w:r w:rsidRPr="00634504">
        <w:rPr>
          <w:sz w:val="20"/>
          <w:szCs w:val="20"/>
        </w:rPr>
        <w:t xml:space="preserve">, Л. А. Современные проблемы педагогической науки и образования : учебное пособие (практикум) / Л. А. </w:t>
      </w:r>
      <w:proofErr w:type="spellStart"/>
      <w:r w:rsidRPr="00634504">
        <w:rPr>
          <w:sz w:val="20"/>
          <w:szCs w:val="20"/>
        </w:rPr>
        <w:t>Филимонюк</w:t>
      </w:r>
      <w:proofErr w:type="spellEnd"/>
      <w:r w:rsidRPr="00634504">
        <w:rPr>
          <w:sz w:val="20"/>
          <w:szCs w:val="20"/>
        </w:rPr>
        <w:t>. — Ставрополь : Северо-Кавказский федеральный университет, 2018. — 136 c. — ISBN 2227-8397. — Текст : электронный // Электронно-библиотечная система IPR BOOKS : [сайт]. — URL: http://www.iprbookshop.ru/92596.html</w:t>
      </w:r>
    </w:p>
    <w:p w:rsidR="00634504" w:rsidRPr="00634504" w:rsidRDefault="00634504" w:rsidP="00634504">
      <w:pPr>
        <w:pStyle w:val="afffc"/>
        <w:numPr>
          <w:ilvl w:val="0"/>
          <w:numId w:val="34"/>
        </w:numPr>
        <w:rPr>
          <w:sz w:val="20"/>
          <w:szCs w:val="20"/>
        </w:rPr>
      </w:pPr>
      <w:proofErr w:type="spellStart"/>
      <w:r w:rsidRPr="00634504">
        <w:rPr>
          <w:sz w:val="20"/>
          <w:szCs w:val="20"/>
        </w:rPr>
        <w:t>Эдукология</w:t>
      </w:r>
      <w:proofErr w:type="spellEnd"/>
      <w:r w:rsidRPr="00634504">
        <w:rPr>
          <w:sz w:val="20"/>
          <w:szCs w:val="20"/>
        </w:rPr>
        <w:t>: Монография / Под ред. М.П. Карпенко. М.: Изд-во АЭО, 2020. 457 с. - http://library.roweb.online</w:t>
      </w:r>
    </w:p>
    <w:p w:rsidR="00634504" w:rsidRPr="00634504" w:rsidRDefault="00634504" w:rsidP="00634504">
      <w:pPr>
        <w:pStyle w:val="afffc"/>
        <w:numPr>
          <w:ilvl w:val="0"/>
          <w:numId w:val="34"/>
        </w:numPr>
        <w:rPr>
          <w:sz w:val="20"/>
          <w:szCs w:val="20"/>
        </w:rPr>
      </w:pPr>
      <w:r w:rsidRPr="00634504">
        <w:rPr>
          <w:sz w:val="20"/>
          <w:szCs w:val="20"/>
        </w:rPr>
        <w:t xml:space="preserve">Карпенко М.П. , Давыдов Д.Г., </w:t>
      </w:r>
      <w:proofErr w:type="spellStart"/>
      <w:r w:rsidRPr="00634504">
        <w:rPr>
          <w:sz w:val="20"/>
          <w:szCs w:val="20"/>
        </w:rPr>
        <w:t>ЧмыховаЕ.В</w:t>
      </w:r>
      <w:proofErr w:type="spellEnd"/>
      <w:r w:rsidRPr="00634504">
        <w:rPr>
          <w:sz w:val="20"/>
          <w:szCs w:val="20"/>
        </w:rPr>
        <w:t xml:space="preserve">. и др. </w:t>
      </w:r>
      <w:proofErr w:type="spellStart"/>
      <w:r w:rsidRPr="00634504">
        <w:rPr>
          <w:sz w:val="20"/>
          <w:szCs w:val="20"/>
        </w:rPr>
        <w:t>Нейродидактика</w:t>
      </w:r>
      <w:proofErr w:type="spellEnd"/>
      <w:r w:rsidRPr="00634504">
        <w:rPr>
          <w:sz w:val="20"/>
          <w:szCs w:val="20"/>
        </w:rPr>
        <w:t xml:space="preserve">: Монография / под ред. М.П. Карпенко. М.: Изд-во СГУ, 2019. 282 с. - http://library.roweb.online </w:t>
      </w:r>
    </w:p>
    <w:p w:rsidR="005D368E" w:rsidRPr="00FE3BD9" w:rsidRDefault="005D368E" w:rsidP="005D368E">
      <w:pPr>
        <w:suppressAutoHyphens/>
        <w:ind w:firstLine="709"/>
        <w:jc w:val="both"/>
        <w:rPr>
          <w:b/>
          <w:sz w:val="20"/>
          <w:szCs w:val="20"/>
        </w:rPr>
      </w:pPr>
    </w:p>
    <w:p w:rsidR="005D368E" w:rsidRPr="00FE3BD9" w:rsidRDefault="005D368E" w:rsidP="005D368E">
      <w:pPr>
        <w:suppressAutoHyphens/>
        <w:ind w:firstLine="709"/>
        <w:jc w:val="both"/>
        <w:rPr>
          <w:b/>
          <w:sz w:val="20"/>
          <w:szCs w:val="20"/>
        </w:rPr>
      </w:pPr>
      <w:r w:rsidRPr="00FE3BD9">
        <w:rPr>
          <w:b/>
          <w:sz w:val="20"/>
          <w:szCs w:val="20"/>
        </w:rPr>
        <w:t>Дополнительная литература</w:t>
      </w:r>
    </w:p>
    <w:p w:rsidR="00634504" w:rsidRPr="00634504" w:rsidRDefault="00634504" w:rsidP="00634504">
      <w:pPr>
        <w:pStyle w:val="afffc"/>
        <w:numPr>
          <w:ilvl w:val="0"/>
          <w:numId w:val="34"/>
        </w:numPr>
        <w:rPr>
          <w:sz w:val="20"/>
          <w:szCs w:val="20"/>
        </w:rPr>
      </w:pPr>
      <w:proofErr w:type="spellStart"/>
      <w:r w:rsidRPr="00634504">
        <w:rPr>
          <w:sz w:val="20"/>
          <w:szCs w:val="20"/>
        </w:rPr>
        <w:t>Когномика</w:t>
      </w:r>
      <w:proofErr w:type="spellEnd"/>
      <w:r w:rsidRPr="00634504">
        <w:rPr>
          <w:sz w:val="20"/>
          <w:szCs w:val="20"/>
        </w:rPr>
        <w:t xml:space="preserve">. Изд. 2-е, </w:t>
      </w:r>
      <w:proofErr w:type="spellStart"/>
      <w:r w:rsidRPr="00634504">
        <w:rPr>
          <w:sz w:val="20"/>
          <w:szCs w:val="20"/>
        </w:rPr>
        <w:t>перераб</w:t>
      </w:r>
      <w:proofErr w:type="spellEnd"/>
      <w:r w:rsidRPr="00634504">
        <w:rPr>
          <w:sz w:val="20"/>
          <w:szCs w:val="20"/>
        </w:rPr>
        <w:t xml:space="preserve">. и </w:t>
      </w:r>
      <w:proofErr w:type="spellStart"/>
      <w:r w:rsidRPr="00634504">
        <w:rPr>
          <w:sz w:val="20"/>
          <w:szCs w:val="20"/>
        </w:rPr>
        <w:t>допол</w:t>
      </w:r>
      <w:proofErr w:type="spellEnd"/>
      <w:r w:rsidRPr="00634504">
        <w:rPr>
          <w:sz w:val="20"/>
          <w:szCs w:val="20"/>
        </w:rPr>
        <w:t>.: Монография / Под ред. М.П. Карпенко. М.: Изд-во СГУ, 2016. 312 с. - http://library.roweb.online</w:t>
      </w:r>
    </w:p>
    <w:p w:rsidR="00634504" w:rsidRPr="00634504" w:rsidRDefault="00634504" w:rsidP="00634504">
      <w:pPr>
        <w:pStyle w:val="afffc"/>
        <w:numPr>
          <w:ilvl w:val="0"/>
          <w:numId w:val="34"/>
        </w:numPr>
        <w:rPr>
          <w:sz w:val="20"/>
          <w:szCs w:val="20"/>
        </w:rPr>
      </w:pPr>
      <w:r w:rsidRPr="00634504">
        <w:rPr>
          <w:sz w:val="20"/>
          <w:szCs w:val="20"/>
        </w:rPr>
        <w:t xml:space="preserve">Актуальные вопросы современной науки и образования: Материалы II Международной научно-практической конференции (30 апреля 2016 г.) : сборник научных трудов / С. А. Абросимова, Р. К. </w:t>
      </w:r>
      <w:proofErr w:type="spellStart"/>
      <w:r w:rsidRPr="00634504">
        <w:rPr>
          <w:sz w:val="20"/>
          <w:szCs w:val="20"/>
        </w:rPr>
        <w:t>Айтманбетова</w:t>
      </w:r>
      <w:proofErr w:type="spellEnd"/>
      <w:r w:rsidRPr="00634504">
        <w:rPr>
          <w:sz w:val="20"/>
          <w:szCs w:val="20"/>
        </w:rPr>
        <w:t xml:space="preserve">, И. Э. </w:t>
      </w:r>
      <w:proofErr w:type="spellStart"/>
      <w:r w:rsidRPr="00634504">
        <w:rPr>
          <w:sz w:val="20"/>
          <w:szCs w:val="20"/>
        </w:rPr>
        <w:t>Алекберова</w:t>
      </w:r>
      <w:proofErr w:type="spellEnd"/>
      <w:r w:rsidRPr="00634504">
        <w:rPr>
          <w:sz w:val="20"/>
          <w:szCs w:val="20"/>
        </w:rPr>
        <w:t xml:space="preserve"> [и др.] ; под редакцией Г. В. Гребенщиков. — Москва : Перо, Центр научной мысли, 2016. — 98 c. — ISBN 978-5-906871-19-0. — Текст : электронный // Электронно-библиотечная система IPR BOOKS : [сайт]. — URL: http://www.iprbookshop.ru/59054.html</w:t>
      </w:r>
    </w:p>
    <w:p w:rsidR="005D368E" w:rsidRPr="003D14DD" w:rsidRDefault="005D368E" w:rsidP="005D368E">
      <w:pPr>
        <w:tabs>
          <w:tab w:val="left" w:pos="993"/>
        </w:tabs>
        <w:ind w:firstLine="709"/>
        <w:jc w:val="both"/>
        <w:rPr>
          <w:b/>
          <w:sz w:val="20"/>
          <w:szCs w:val="20"/>
        </w:rPr>
      </w:pPr>
    </w:p>
    <w:p w:rsidR="005D368E" w:rsidRPr="003D14DD" w:rsidRDefault="00BF2C93" w:rsidP="005D368E">
      <w:pPr>
        <w:ind w:firstLine="709"/>
        <w:jc w:val="both"/>
        <w:rPr>
          <w:b/>
          <w:sz w:val="20"/>
          <w:szCs w:val="20"/>
        </w:rPr>
      </w:pPr>
      <w:r>
        <w:rPr>
          <w:b/>
          <w:sz w:val="20"/>
          <w:szCs w:val="20"/>
        </w:rPr>
        <w:t>7</w:t>
      </w:r>
      <w:r w:rsidR="005D368E" w:rsidRPr="003D14DD">
        <w:rPr>
          <w:b/>
          <w:sz w:val="20"/>
          <w:szCs w:val="20"/>
        </w:rPr>
        <w:t>.2 Ресурсы информационно-телекоммуникационной сети «Интернет»</w:t>
      </w:r>
    </w:p>
    <w:p w:rsidR="00E047BF" w:rsidRPr="003D14DD" w:rsidRDefault="00E047BF" w:rsidP="00E047BF">
      <w:pPr>
        <w:suppressAutoHyphens/>
        <w:ind w:firstLine="709"/>
        <w:jc w:val="both"/>
        <w:rPr>
          <w:sz w:val="20"/>
          <w:szCs w:val="20"/>
        </w:rPr>
      </w:pPr>
      <w:r w:rsidRPr="003D14DD">
        <w:rPr>
          <w:sz w:val="20"/>
          <w:szCs w:val="20"/>
        </w:rPr>
        <w:t>http://fgosvo.ru/</w:t>
      </w:r>
    </w:p>
    <w:p w:rsidR="00E047BF" w:rsidRPr="003D14DD" w:rsidRDefault="00E047BF" w:rsidP="00E047BF">
      <w:pPr>
        <w:suppressAutoHyphens/>
        <w:ind w:firstLine="709"/>
        <w:jc w:val="both"/>
        <w:rPr>
          <w:sz w:val="20"/>
          <w:szCs w:val="20"/>
        </w:rPr>
      </w:pPr>
      <w:r w:rsidRPr="003D14DD">
        <w:rPr>
          <w:sz w:val="20"/>
          <w:szCs w:val="20"/>
        </w:rPr>
        <w:t>http://www.garant.ru/</w:t>
      </w:r>
    </w:p>
    <w:p w:rsidR="005D368E" w:rsidRPr="003D14DD" w:rsidRDefault="005D368E" w:rsidP="005D368E">
      <w:pPr>
        <w:suppressAutoHyphens/>
        <w:ind w:firstLine="709"/>
        <w:jc w:val="both"/>
        <w:rPr>
          <w:b/>
          <w:sz w:val="20"/>
          <w:szCs w:val="20"/>
        </w:rPr>
      </w:pPr>
    </w:p>
    <w:p w:rsidR="005471D6" w:rsidRDefault="00BF2C93" w:rsidP="005471D6">
      <w:pPr>
        <w:ind w:firstLine="567"/>
        <w:jc w:val="both"/>
        <w:rPr>
          <w:b/>
          <w:sz w:val="20"/>
          <w:szCs w:val="20"/>
        </w:rPr>
      </w:pPr>
      <w:r>
        <w:rPr>
          <w:b/>
          <w:sz w:val="20"/>
          <w:szCs w:val="20"/>
        </w:rPr>
        <w:t>8</w:t>
      </w:r>
      <w:r w:rsidR="005471D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471D6" w:rsidRDefault="005471D6" w:rsidP="005471D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471D6" w:rsidRDefault="005471D6" w:rsidP="005471D6">
      <w:pPr>
        <w:ind w:firstLine="567"/>
        <w:jc w:val="both"/>
        <w:rPr>
          <w:sz w:val="20"/>
          <w:szCs w:val="20"/>
        </w:rPr>
      </w:pPr>
      <w:r>
        <w:rPr>
          <w:sz w:val="20"/>
          <w:szCs w:val="20"/>
        </w:rPr>
        <w:t xml:space="preserve">- </w:t>
      </w:r>
      <w:r w:rsidR="002A65C2" w:rsidRPr="002A65C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471D6" w:rsidRDefault="005471D6" w:rsidP="005471D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471D6" w:rsidRDefault="005471D6" w:rsidP="005471D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5D368E" w:rsidRPr="003D14DD" w:rsidRDefault="005D368E" w:rsidP="005D368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5D368E" w:rsidRPr="003D14DD" w:rsidRDefault="005D368E" w:rsidP="005D368E">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5D368E" w:rsidRPr="003D14DD" w:rsidRDefault="005D368E" w:rsidP="005D368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5D368E" w:rsidRPr="003D14DD" w:rsidRDefault="005D368E" w:rsidP="005D368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5D368E" w:rsidRPr="003D14DD" w:rsidRDefault="005D368E" w:rsidP="005D368E">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5D368E" w:rsidRPr="003D14DD" w:rsidRDefault="005D368E" w:rsidP="005D368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D368E" w:rsidRPr="003D14DD" w:rsidRDefault="005D368E" w:rsidP="005D368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D368E" w:rsidRPr="003D14DD" w:rsidRDefault="005D368E" w:rsidP="005D368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5D368E" w:rsidRPr="003D14DD" w:rsidRDefault="005D368E" w:rsidP="005D368E">
      <w:pPr>
        <w:ind w:firstLine="709"/>
        <w:jc w:val="both"/>
        <w:rPr>
          <w:sz w:val="20"/>
          <w:szCs w:val="20"/>
        </w:rPr>
      </w:pPr>
      <w:r w:rsidRPr="003D14DD">
        <w:rPr>
          <w:sz w:val="20"/>
          <w:szCs w:val="20"/>
        </w:rPr>
        <w:t>Мой Офис Веб-редакторы https://edit.myoffice.ru (отечественное ПО)</w:t>
      </w:r>
    </w:p>
    <w:p w:rsidR="005D368E" w:rsidRPr="003D14DD" w:rsidRDefault="005D368E" w:rsidP="005D368E">
      <w:pPr>
        <w:ind w:firstLine="709"/>
        <w:jc w:val="both"/>
        <w:rPr>
          <w:sz w:val="20"/>
          <w:szCs w:val="20"/>
          <w:lang w:val="en-US"/>
        </w:rPr>
      </w:pPr>
      <w:r w:rsidRPr="003D14DD">
        <w:rPr>
          <w:sz w:val="20"/>
          <w:szCs w:val="20"/>
        </w:rPr>
        <w:lastRenderedPageBreak/>
        <w:t>ПО</w:t>
      </w:r>
      <w:r w:rsidRPr="003D14DD">
        <w:rPr>
          <w:sz w:val="20"/>
          <w:szCs w:val="20"/>
          <w:lang w:val="en-US"/>
        </w:rPr>
        <w:t xml:space="preserve"> OpenOffice.Org Calc. </w:t>
      </w:r>
    </w:p>
    <w:p w:rsidR="005D368E" w:rsidRPr="003D14DD" w:rsidRDefault="0066107C" w:rsidP="005D368E">
      <w:pPr>
        <w:ind w:firstLine="709"/>
        <w:jc w:val="both"/>
        <w:rPr>
          <w:sz w:val="20"/>
          <w:szCs w:val="20"/>
          <w:lang w:val="en-US"/>
        </w:rPr>
      </w:pPr>
      <w:hyperlink r:id="rId6" w:history="1">
        <w:r w:rsidR="005D368E" w:rsidRPr="003D14DD">
          <w:rPr>
            <w:sz w:val="20"/>
            <w:szCs w:val="20"/>
            <w:lang w:val="en-US"/>
          </w:rPr>
          <w:t>http://qsp.su/tools/onlinehelp/about_license_gpl_russian.html</w:t>
        </w:r>
      </w:hyperlink>
      <w:r w:rsidR="005D368E" w:rsidRPr="003D14DD">
        <w:rPr>
          <w:sz w:val="20"/>
          <w:szCs w:val="20"/>
          <w:lang w:val="en-US"/>
        </w:rPr>
        <w:t xml:space="preserve"> </w:t>
      </w:r>
    </w:p>
    <w:p w:rsidR="005D368E" w:rsidRPr="003D14DD" w:rsidRDefault="005D368E" w:rsidP="005D368E">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5D368E" w:rsidRPr="003D14DD" w:rsidRDefault="0066107C" w:rsidP="005D368E">
      <w:pPr>
        <w:ind w:firstLine="709"/>
        <w:jc w:val="both"/>
        <w:rPr>
          <w:sz w:val="20"/>
          <w:szCs w:val="20"/>
        </w:rPr>
      </w:pPr>
      <w:hyperlink r:id="rId7" w:history="1">
        <w:r w:rsidR="005D368E" w:rsidRPr="003D14DD">
          <w:rPr>
            <w:sz w:val="20"/>
            <w:szCs w:val="20"/>
          </w:rPr>
          <w:t>http://qsp.su/tools/onlinehelp/about_license_gpl_russian.html</w:t>
        </w:r>
      </w:hyperlink>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5D368E" w:rsidRPr="003D14DD" w:rsidRDefault="0066107C" w:rsidP="005D368E">
      <w:pPr>
        <w:ind w:firstLine="709"/>
        <w:jc w:val="both"/>
        <w:rPr>
          <w:sz w:val="20"/>
          <w:szCs w:val="20"/>
          <w:lang w:val="en-US"/>
        </w:rPr>
      </w:pPr>
      <w:hyperlink r:id="rId8" w:history="1">
        <w:r w:rsidR="005D368E" w:rsidRPr="003D14DD">
          <w:rPr>
            <w:sz w:val="20"/>
            <w:szCs w:val="20"/>
            <w:lang w:val="en-US"/>
          </w:rPr>
          <w:t>http://qsp.su/tools/onlinehelp/about_license_gpl_russian.html</w:t>
        </w:r>
      </w:hyperlink>
      <w:r w:rsidR="005D368E" w:rsidRPr="003D14DD">
        <w:rPr>
          <w:sz w:val="20"/>
          <w:szCs w:val="20"/>
          <w:lang w:val="en-US"/>
        </w:rPr>
        <w:t xml:space="preserve"> </w:t>
      </w:r>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5D368E" w:rsidRPr="003D14DD" w:rsidRDefault="0066107C" w:rsidP="005D368E">
      <w:pPr>
        <w:ind w:firstLine="709"/>
        <w:jc w:val="both"/>
        <w:rPr>
          <w:sz w:val="20"/>
          <w:szCs w:val="20"/>
          <w:lang w:val="en-US"/>
        </w:rPr>
      </w:pPr>
      <w:hyperlink r:id="rId9" w:history="1">
        <w:r w:rsidR="005D368E" w:rsidRPr="003D14DD">
          <w:rPr>
            <w:sz w:val="20"/>
            <w:szCs w:val="20"/>
            <w:lang w:val="en-US"/>
          </w:rPr>
          <w:t>http://qsp.su/tools/onlinehelp/about_license_gpl_russian.html</w:t>
        </w:r>
      </w:hyperlink>
    </w:p>
    <w:p w:rsidR="005D368E" w:rsidRPr="003D14DD" w:rsidRDefault="005D368E" w:rsidP="005D368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5D368E" w:rsidRPr="003D14DD" w:rsidRDefault="0066107C" w:rsidP="005D368E">
      <w:pPr>
        <w:ind w:firstLine="709"/>
        <w:jc w:val="both"/>
        <w:rPr>
          <w:sz w:val="20"/>
          <w:szCs w:val="20"/>
          <w:lang w:val="en-US"/>
        </w:rPr>
      </w:pPr>
      <w:hyperlink r:id="rId10" w:history="1">
        <w:r w:rsidR="005D368E" w:rsidRPr="003D14DD">
          <w:rPr>
            <w:sz w:val="20"/>
            <w:szCs w:val="20"/>
            <w:lang w:val="en-US"/>
          </w:rPr>
          <w:t>http://qsp.su/tools/onlinehelp/about_license_gpl_russian.html</w:t>
        </w:r>
      </w:hyperlink>
    </w:p>
    <w:p w:rsidR="005D368E" w:rsidRPr="003D14DD" w:rsidRDefault="005D368E" w:rsidP="005D368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5D368E" w:rsidRPr="003D14DD" w:rsidRDefault="005D368E" w:rsidP="005D368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5D368E" w:rsidRPr="003D14DD" w:rsidRDefault="005D368E" w:rsidP="005D368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5D368E" w:rsidRPr="003D14DD" w:rsidRDefault="005D368E" w:rsidP="005D368E">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5D368E" w:rsidRPr="003D14DD" w:rsidRDefault="005D368E" w:rsidP="005D368E">
      <w:pPr>
        <w:ind w:firstLine="709"/>
        <w:rPr>
          <w:sz w:val="20"/>
          <w:szCs w:val="20"/>
        </w:rPr>
      </w:pPr>
      <w:r w:rsidRPr="003D14DD">
        <w:rPr>
          <w:sz w:val="20"/>
          <w:szCs w:val="20"/>
        </w:rPr>
        <w:t xml:space="preserve">Научная электронная библиотека </w:t>
      </w:r>
      <w:r w:rsidRPr="003D14DD">
        <w:rPr>
          <w:sz w:val="20"/>
          <w:szCs w:val="20"/>
          <w:lang w:val="en-US"/>
        </w:rPr>
        <w:t>http</w:t>
      </w:r>
      <w:r w:rsidRPr="003D14DD">
        <w:rPr>
          <w:sz w:val="20"/>
          <w:szCs w:val="20"/>
        </w:rPr>
        <w:t>://</w:t>
      </w:r>
      <w:proofErr w:type="spellStart"/>
      <w:r w:rsidRPr="003D14DD">
        <w:rPr>
          <w:sz w:val="20"/>
          <w:szCs w:val="20"/>
          <w:lang w:val="en-US"/>
        </w:rPr>
        <w:t>elibrary</w:t>
      </w:r>
      <w:proofErr w:type="spellEnd"/>
      <w:r w:rsidRPr="003D14DD">
        <w:rPr>
          <w:sz w:val="20"/>
          <w:szCs w:val="20"/>
        </w:rPr>
        <w:t>.</w:t>
      </w:r>
      <w:proofErr w:type="spellStart"/>
      <w:r w:rsidRPr="003D14DD">
        <w:rPr>
          <w:sz w:val="20"/>
          <w:szCs w:val="20"/>
          <w:lang w:val="en-US"/>
        </w:rPr>
        <w:t>ru</w:t>
      </w:r>
      <w:proofErr w:type="spellEnd"/>
    </w:p>
    <w:p w:rsidR="005D368E" w:rsidRPr="003D14DD" w:rsidRDefault="005D368E" w:rsidP="005D368E">
      <w:pPr>
        <w:ind w:firstLine="709"/>
        <w:rPr>
          <w:sz w:val="20"/>
          <w:szCs w:val="20"/>
        </w:rPr>
      </w:pPr>
      <w:r w:rsidRPr="003D14DD">
        <w:rPr>
          <w:sz w:val="20"/>
          <w:szCs w:val="20"/>
        </w:rPr>
        <w:t xml:space="preserve">Электронно-библиотечная система </w:t>
      </w:r>
      <w:proofErr w:type="spellStart"/>
      <w:r w:rsidRPr="003D14DD">
        <w:rPr>
          <w:sz w:val="20"/>
          <w:szCs w:val="20"/>
          <w:lang w:val="en-US"/>
        </w:rPr>
        <w:t>IPRbooks</w:t>
      </w:r>
      <w:proofErr w:type="spellEnd"/>
      <w:r w:rsidRPr="003D14DD">
        <w:rPr>
          <w:sz w:val="20"/>
          <w:szCs w:val="20"/>
        </w:rPr>
        <w:t xml:space="preserve"> (ЭБС </w:t>
      </w:r>
      <w:proofErr w:type="spellStart"/>
      <w:r w:rsidRPr="003D14DD">
        <w:rPr>
          <w:sz w:val="20"/>
          <w:szCs w:val="20"/>
          <w:lang w:val="en-US"/>
        </w:rPr>
        <w:t>IPRbooks</w:t>
      </w:r>
      <w:proofErr w:type="spellEnd"/>
      <w:r w:rsidRPr="003D14DD">
        <w:rPr>
          <w:sz w:val="20"/>
          <w:szCs w:val="20"/>
        </w:rPr>
        <w:t>) –</w:t>
      </w:r>
      <w:r w:rsidR="003260C6">
        <w:rPr>
          <w:sz w:val="20"/>
          <w:szCs w:val="20"/>
        </w:rPr>
        <w:t xml:space="preserve"> </w:t>
      </w:r>
      <w:r w:rsidRPr="003D14DD">
        <w:rPr>
          <w:sz w:val="20"/>
          <w:szCs w:val="20"/>
        </w:rPr>
        <w:t>электронная библиотека по всем отраслям знаний</w:t>
      </w:r>
    </w:p>
    <w:p w:rsidR="005D368E" w:rsidRPr="003D14DD" w:rsidRDefault="005D368E" w:rsidP="005D368E">
      <w:pPr>
        <w:ind w:firstLine="709"/>
        <w:rPr>
          <w:sz w:val="20"/>
          <w:szCs w:val="20"/>
        </w:rPr>
      </w:pP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iprbookshop</w:t>
      </w:r>
      <w:proofErr w:type="spellEnd"/>
      <w:r w:rsidRPr="003D14DD">
        <w:rPr>
          <w:sz w:val="20"/>
          <w:szCs w:val="20"/>
        </w:rPr>
        <w:t>.</w:t>
      </w:r>
      <w:proofErr w:type="spellStart"/>
      <w:r w:rsidRPr="003D14DD">
        <w:rPr>
          <w:sz w:val="20"/>
          <w:szCs w:val="20"/>
          <w:lang w:val="en-US"/>
        </w:rPr>
        <w:t>ru</w:t>
      </w:r>
      <w:proofErr w:type="spellEnd"/>
    </w:p>
    <w:p w:rsidR="005D368E" w:rsidRPr="003D14DD" w:rsidRDefault="005D368E" w:rsidP="005D368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7D4FE8" w:rsidRPr="007D4FE8" w:rsidRDefault="007D4FE8" w:rsidP="003260C6">
      <w:pPr>
        <w:ind w:firstLine="709"/>
        <w:rPr>
          <w:sz w:val="20"/>
          <w:szCs w:val="20"/>
        </w:rPr>
      </w:pPr>
      <w:r w:rsidRPr="007D4FE8">
        <w:rPr>
          <w:sz w:val="20"/>
          <w:szCs w:val="20"/>
        </w:rPr>
        <w:t xml:space="preserve">Справочно-правовая система «Гарант»; </w:t>
      </w:r>
    </w:p>
    <w:p w:rsidR="00335312" w:rsidRPr="003260C6" w:rsidRDefault="007D4FE8" w:rsidP="003260C6">
      <w:pPr>
        <w:ind w:firstLine="709"/>
        <w:rPr>
          <w:sz w:val="20"/>
          <w:szCs w:val="20"/>
        </w:rPr>
      </w:pPr>
      <w:r w:rsidRPr="007D4FE8">
        <w:rPr>
          <w:sz w:val="20"/>
          <w:szCs w:val="20"/>
        </w:rPr>
        <w:t>Справочно-правовая система «Консультант Плюс».</w:t>
      </w:r>
    </w:p>
    <w:sectPr w:rsidR="00335312" w:rsidRPr="003260C6" w:rsidSect="00A039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28F01E"/>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C14C16"/>
    <w:multiLevelType w:val="hybridMultilevel"/>
    <w:tmpl w:val="5E7C1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A12DAB"/>
    <w:multiLevelType w:val="multilevel"/>
    <w:tmpl w:val="29A12DA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7E03E5D"/>
    <w:multiLevelType w:val="hybridMultilevel"/>
    <w:tmpl w:val="586CBA4A"/>
    <w:lvl w:ilvl="0" w:tplc="2924B86C">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097958"/>
    <w:multiLevelType w:val="multilevel"/>
    <w:tmpl w:val="380979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634039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7" w15:restartNumberingAfterBreak="0">
    <w:nsid w:val="481B74A0"/>
    <w:multiLevelType w:val="multilevel"/>
    <w:tmpl w:val="733633DE"/>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9" w15:restartNumberingAfterBreak="0">
    <w:nsid w:val="649B51E4"/>
    <w:multiLevelType w:val="multilevel"/>
    <w:tmpl w:val="649B51E4"/>
    <w:lvl w:ilvl="0">
      <w:start w:val="1"/>
      <w:numFmt w:val="decimal"/>
      <w:lvlText w:val="%1."/>
      <w:lvlJc w:val="left"/>
      <w:pPr>
        <w:tabs>
          <w:tab w:val="num" w:pos="1070"/>
        </w:tabs>
        <w:ind w:left="107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733633DE"/>
    <w:multiLevelType w:val="multilevel"/>
    <w:tmpl w:val="733633DE"/>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4D71FF8"/>
    <w:multiLevelType w:val="multilevel"/>
    <w:tmpl w:val="74D71FF8"/>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
    <w:lvlOverride w:ilvl="0">
      <w:startOverride w:val="1"/>
    </w:lvlOverride>
  </w:num>
  <w:num w:numId="4">
    <w:abstractNumId w:val="33"/>
  </w:num>
  <w:num w:numId="5">
    <w:abstractNumId w:val="3"/>
  </w:num>
  <w:num w:numId="6">
    <w:abstractNumId w:val="19"/>
  </w:num>
  <w:num w:numId="7">
    <w:abstractNumId w:val="5"/>
  </w:num>
  <w:num w:numId="8">
    <w:abstractNumId w:val="22"/>
  </w:num>
  <w:num w:numId="9">
    <w:abstractNumId w:val="13"/>
  </w:num>
  <w:num w:numId="10">
    <w:abstractNumId w:val="2"/>
  </w:num>
  <w:num w:numId="11">
    <w:abstractNumId w:val="9"/>
  </w:num>
  <w:num w:numId="12">
    <w:abstractNumId w:val="26"/>
  </w:num>
  <w:num w:numId="13">
    <w:abstractNumId w:val="10"/>
  </w:num>
  <w:num w:numId="14">
    <w:abstractNumId w:val="16"/>
  </w:num>
  <w:num w:numId="15">
    <w:abstractNumId w:val="7"/>
  </w:num>
  <w:num w:numId="16">
    <w:abstractNumId w:val="8"/>
  </w:num>
  <w:num w:numId="17">
    <w:abstractNumId w:val="21"/>
  </w:num>
  <w:num w:numId="18">
    <w:abstractNumId w:val="11"/>
    <w:lvlOverride w:ilvl="0">
      <w:startOverride w:val="1"/>
    </w:lvlOverride>
  </w:num>
  <w:num w:numId="19">
    <w:abstractNumId w:val="15"/>
  </w:num>
  <w:num w:numId="20">
    <w:abstractNumId w:val="29"/>
  </w:num>
  <w:num w:numId="21">
    <w:abstractNumId w:val="32"/>
  </w:num>
  <w:num w:numId="22">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3">
    <w:abstractNumId w:val="30"/>
  </w:num>
  <w:num w:numId="24">
    <w:abstractNumId w:val="31"/>
  </w:num>
  <w:num w:numId="25">
    <w:abstractNumId w:val="20"/>
  </w:num>
  <w:num w:numId="26">
    <w:abstractNumId w:val="14"/>
  </w:num>
  <w:num w:numId="27">
    <w:abstractNumId w:val="25"/>
  </w:num>
  <w:num w:numId="28">
    <w:abstractNumId w:val="28"/>
  </w:num>
  <w:num w:numId="29">
    <w:abstractNumId w:val="18"/>
  </w:num>
  <w:num w:numId="30">
    <w:abstractNumId w:val="27"/>
  </w:num>
  <w:num w:numId="31">
    <w:abstractNumId w:val="12"/>
  </w:num>
  <w:num w:numId="32">
    <w:abstractNumId w:val="23"/>
  </w:num>
  <w:num w:numId="33">
    <w:abstractNumId w:val="17"/>
  </w:num>
  <w:num w:numId="3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4559C"/>
    <w:rsid w:val="00013DDC"/>
    <w:rsid w:val="000F2430"/>
    <w:rsid w:val="00162A36"/>
    <w:rsid w:val="00247190"/>
    <w:rsid w:val="002A65C2"/>
    <w:rsid w:val="003260C6"/>
    <w:rsid w:val="003E57DA"/>
    <w:rsid w:val="00420144"/>
    <w:rsid w:val="005471D6"/>
    <w:rsid w:val="005D368E"/>
    <w:rsid w:val="00634504"/>
    <w:rsid w:val="0066107C"/>
    <w:rsid w:val="006674E1"/>
    <w:rsid w:val="007D4FE8"/>
    <w:rsid w:val="007F7C79"/>
    <w:rsid w:val="0084559C"/>
    <w:rsid w:val="00A03962"/>
    <w:rsid w:val="00B81F78"/>
    <w:rsid w:val="00BE7E25"/>
    <w:rsid w:val="00BF2C93"/>
    <w:rsid w:val="00C36E10"/>
    <w:rsid w:val="00D01C40"/>
    <w:rsid w:val="00E047BF"/>
    <w:rsid w:val="00EF568E"/>
    <w:rsid w:val="00FE3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26D3"/>
  <w15:docId w15:val="{7CDD99E9-002F-4B45-9617-9B55646E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D368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5D368E"/>
    <w:pPr>
      <w:ind w:firstLine="454"/>
      <w:outlineLvl w:val="0"/>
    </w:pPr>
    <w:rPr>
      <w:b/>
      <w:caps/>
    </w:rPr>
  </w:style>
  <w:style w:type="paragraph" w:styleId="21">
    <w:name w:val="heading 2"/>
    <w:basedOn w:val="a3"/>
    <w:next w:val="a3"/>
    <w:link w:val="23"/>
    <w:qFormat/>
    <w:rsid w:val="005D368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5D368E"/>
    <w:pPr>
      <w:spacing w:before="100" w:beforeAutospacing="1" w:after="100" w:afterAutospacing="1"/>
      <w:outlineLvl w:val="2"/>
    </w:pPr>
    <w:rPr>
      <w:b/>
      <w:bCs/>
      <w:sz w:val="27"/>
      <w:szCs w:val="27"/>
    </w:rPr>
  </w:style>
  <w:style w:type="paragraph" w:styleId="41">
    <w:name w:val="heading 4"/>
    <w:basedOn w:val="a3"/>
    <w:next w:val="a3"/>
    <w:link w:val="42"/>
    <w:qFormat/>
    <w:rsid w:val="005D368E"/>
    <w:pPr>
      <w:keepNext/>
      <w:spacing w:before="240" w:after="60"/>
      <w:outlineLvl w:val="3"/>
    </w:pPr>
    <w:rPr>
      <w:b/>
      <w:bCs/>
      <w:sz w:val="28"/>
      <w:szCs w:val="28"/>
    </w:rPr>
  </w:style>
  <w:style w:type="paragraph" w:styleId="50">
    <w:name w:val="heading 5"/>
    <w:basedOn w:val="a3"/>
    <w:next w:val="a3"/>
    <w:link w:val="51"/>
    <w:qFormat/>
    <w:rsid w:val="005D368E"/>
    <w:pPr>
      <w:spacing w:before="240" w:after="60"/>
      <w:outlineLvl w:val="4"/>
    </w:pPr>
    <w:rPr>
      <w:b/>
      <w:bCs/>
      <w:i/>
      <w:iCs/>
      <w:sz w:val="26"/>
      <w:szCs w:val="26"/>
    </w:rPr>
  </w:style>
  <w:style w:type="paragraph" w:styleId="6">
    <w:name w:val="heading 6"/>
    <w:basedOn w:val="a3"/>
    <w:next w:val="a3"/>
    <w:link w:val="60"/>
    <w:qFormat/>
    <w:rsid w:val="005D368E"/>
    <w:pPr>
      <w:spacing w:before="240" w:after="60"/>
      <w:outlineLvl w:val="5"/>
    </w:pPr>
    <w:rPr>
      <w:rFonts w:ascii="Calibri" w:hAnsi="Calibri"/>
      <w:b/>
      <w:bCs/>
      <w:sz w:val="22"/>
      <w:szCs w:val="22"/>
    </w:rPr>
  </w:style>
  <w:style w:type="paragraph" w:styleId="7">
    <w:name w:val="heading 7"/>
    <w:basedOn w:val="a3"/>
    <w:next w:val="a3"/>
    <w:link w:val="70"/>
    <w:qFormat/>
    <w:rsid w:val="005D368E"/>
    <w:pPr>
      <w:spacing w:before="240" w:after="60"/>
      <w:outlineLvl w:val="6"/>
    </w:pPr>
    <w:rPr>
      <w:rFonts w:ascii="Calibri" w:hAnsi="Calibri"/>
    </w:rPr>
  </w:style>
  <w:style w:type="paragraph" w:styleId="80">
    <w:name w:val="heading 8"/>
    <w:basedOn w:val="a3"/>
    <w:next w:val="a3"/>
    <w:link w:val="81"/>
    <w:qFormat/>
    <w:rsid w:val="005D368E"/>
    <w:pPr>
      <w:spacing w:before="240" w:after="60"/>
      <w:outlineLvl w:val="7"/>
    </w:pPr>
    <w:rPr>
      <w:rFonts w:ascii="Calibri" w:hAnsi="Calibri"/>
      <w:i/>
      <w:iCs/>
      <w:lang w:eastAsia="en-US"/>
    </w:rPr>
  </w:style>
  <w:style w:type="paragraph" w:styleId="9">
    <w:name w:val="heading 9"/>
    <w:basedOn w:val="a3"/>
    <w:next w:val="a3"/>
    <w:link w:val="90"/>
    <w:qFormat/>
    <w:rsid w:val="005D368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5D368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5D368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5D368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5D368E"/>
    <w:rPr>
      <w:rFonts w:ascii="Times New Roman" w:eastAsia="Times New Roman" w:hAnsi="Times New Roman" w:cs="Times New Roman"/>
      <w:b/>
      <w:bCs/>
      <w:sz w:val="28"/>
      <w:szCs w:val="28"/>
    </w:rPr>
  </w:style>
  <w:style w:type="character" w:customStyle="1" w:styleId="51">
    <w:name w:val="Заголовок 5 Знак"/>
    <w:basedOn w:val="a4"/>
    <w:link w:val="50"/>
    <w:rsid w:val="005D368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5D368E"/>
    <w:rPr>
      <w:rFonts w:ascii="Calibri" w:eastAsia="Times New Roman" w:hAnsi="Calibri" w:cs="Times New Roman"/>
      <w:b/>
      <w:bCs/>
    </w:rPr>
  </w:style>
  <w:style w:type="character" w:customStyle="1" w:styleId="70">
    <w:name w:val="Заголовок 7 Знак"/>
    <w:basedOn w:val="a4"/>
    <w:link w:val="7"/>
    <w:rsid w:val="005D368E"/>
    <w:rPr>
      <w:rFonts w:ascii="Calibri" w:eastAsia="Times New Roman" w:hAnsi="Calibri" w:cs="Times New Roman"/>
      <w:sz w:val="24"/>
      <w:szCs w:val="24"/>
    </w:rPr>
  </w:style>
  <w:style w:type="character" w:customStyle="1" w:styleId="81">
    <w:name w:val="Заголовок 8 Знак"/>
    <w:basedOn w:val="a4"/>
    <w:link w:val="80"/>
    <w:rsid w:val="005D368E"/>
    <w:rPr>
      <w:rFonts w:ascii="Calibri" w:eastAsia="Times New Roman" w:hAnsi="Calibri" w:cs="Times New Roman"/>
      <w:i/>
      <w:iCs/>
      <w:sz w:val="24"/>
      <w:szCs w:val="24"/>
    </w:rPr>
  </w:style>
  <w:style w:type="character" w:customStyle="1" w:styleId="90">
    <w:name w:val="Заголовок 9 Знак"/>
    <w:basedOn w:val="a4"/>
    <w:link w:val="9"/>
    <w:rsid w:val="005D368E"/>
    <w:rPr>
      <w:rFonts w:ascii="Cambria" w:eastAsia="Times New Roman" w:hAnsi="Cambria" w:cs="Times New Roman"/>
    </w:rPr>
  </w:style>
  <w:style w:type="character" w:customStyle="1" w:styleId="14">
    <w:name w:val="Заголовок 1 Знак4"/>
    <w:link w:val="11"/>
    <w:locked/>
    <w:rsid w:val="005D368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5D368E"/>
    <w:rPr>
      <w:rFonts w:ascii="Arial" w:eastAsia="Times New Roman" w:hAnsi="Arial" w:cs="Arial"/>
      <w:b/>
      <w:bCs/>
      <w:i/>
      <w:iCs/>
      <w:sz w:val="28"/>
      <w:szCs w:val="28"/>
    </w:rPr>
  </w:style>
  <w:style w:type="character" w:customStyle="1" w:styleId="320">
    <w:name w:val="Заголовок 3 Знак2"/>
    <w:link w:val="32"/>
    <w:locked/>
    <w:rsid w:val="005D368E"/>
    <w:rPr>
      <w:rFonts w:ascii="Times New Roman" w:eastAsia="Times New Roman" w:hAnsi="Times New Roman" w:cs="Times New Roman"/>
      <w:b/>
      <w:bCs/>
      <w:sz w:val="27"/>
      <w:szCs w:val="27"/>
      <w:lang w:eastAsia="ru-RU"/>
    </w:rPr>
  </w:style>
  <w:style w:type="character" w:styleId="HTML">
    <w:name w:val="HTML Sample"/>
    <w:rsid w:val="005D368E"/>
    <w:rPr>
      <w:rFonts w:ascii="Courier New" w:eastAsia="Times New Roman" w:hAnsi="Courier New" w:cs="Courier New"/>
    </w:rPr>
  </w:style>
  <w:style w:type="character" w:styleId="a7">
    <w:name w:val="FollowedHyperlink"/>
    <w:rsid w:val="005D368E"/>
    <w:rPr>
      <w:color w:val="800080"/>
      <w:u w:val="single"/>
    </w:rPr>
  </w:style>
  <w:style w:type="character" w:styleId="a8">
    <w:name w:val="footnote reference"/>
    <w:unhideWhenUsed/>
    <w:rsid w:val="005D368E"/>
    <w:rPr>
      <w:vertAlign w:val="superscript"/>
    </w:rPr>
  </w:style>
  <w:style w:type="character" w:styleId="a9">
    <w:name w:val="annotation reference"/>
    <w:rsid w:val="005D368E"/>
    <w:rPr>
      <w:sz w:val="16"/>
      <w:szCs w:val="16"/>
    </w:rPr>
  </w:style>
  <w:style w:type="character" w:styleId="aa">
    <w:name w:val="endnote reference"/>
    <w:unhideWhenUsed/>
    <w:rsid w:val="005D368E"/>
    <w:rPr>
      <w:vertAlign w:val="superscript"/>
    </w:rPr>
  </w:style>
  <w:style w:type="character" w:styleId="HTML0">
    <w:name w:val="HTML Acronym"/>
    <w:rsid w:val="005D368E"/>
  </w:style>
  <w:style w:type="character" w:styleId="ab">
    <w:name w:val="Emphasis"/>
    <w:qFormat/>
    <w:rsid w:val="005D368E"/>
    <w:rPr>
      <w:i/>
      <w:iCs/>
    </w:rPr>
  </w:style>
  <w:style w:type="character" w:styleId="ac">
    <w:name w:val="Hyperlink"/>
    <w:uiPriority w:val="99"/>
    <w:rsid w:val="005D368E"/>
    <w:rPr>
      <w:color w:val="000000"/>
      <w:u w:val="single"/>
    </w:rPr>
  </w:style>
  <w:style w:type="character" w:styleId="HTML1">
    <w:name w:val="HTML Code"/>
    <w:rsid w:val="005D368E"/>
    <w:rPr>
      <w:rFonts w:ascii="Courier New" w:eastAsia="Times New Roman" w:hAnsi="Courier New" w:cs="Courier New"/>
      <w:sz w:val="20"/>
      <w:szCs w:val="20"/>
    </w:rPr>
  </w:style>
  <w:style w:type="character" w:styleId="ad">
    <w:name w:val="page number"/>
    <w:rsid w:val="005D368E"/>
  </w:style>
  <w:style w:type="character" w:styleId="ae">
    <w:name w:val="line number"/>
    <w:unhideWhenUsed/>
    <w:rsid w:val="005D368E"/>
  </w:style>
  <w:style w:type="character" w:styleId="HTML2">
    <w:name w:val="HTML Definition"/>
    <w:rsid w:val="005D368E"/>
    <w:rPr>
      <w:i/>
      <w:iCs/>
    </w:rPr>
  </w:style>
  <w:style w:type="character" w:styleId="HTML3">
    <w:name w:val="HTML Variable"/>
    <w:rsid w:val="005D368E"/>
    <w:rPr>
      <w:i/>
      <w:iCs/>
    </w:rPr>
  </w:style>
  <w:style w:type="character" w:styleId="HTML4">
    <w:name w:val="HTML Typewriter"/>
    <w:rsid w:val="005D368E"/>
    <w:rPr>
      <w:rFonts w:ascii="Courier New" w:eastAsia="Times New Roman" w:hAnsi="Courier New" w:cs="Courier New"/>
      <w:sz w:val="20"/>
      <w:szCs w:val="20"/>
    </w:rPr>
  </w:style>
  <w:style w:type="character" w:styleId="af">
    <w:name w:val="Strong"/>
    <w:uiPriority w:val="22"/>
    <w:qFormat/>
    <w:rsid w:val="005D368E"/>
    <w:rPr>
      <w:b/>
      <w:bCs/>
    </w:rPr>
  </w:style>
  <w:style w:type="character" w:styleId="HTML5">
    <w:name w:val="HTML Cite"/>
    <w:unhideWhenUsed/>
    <w:rsid w:val="005D368E"/>
    <w:rPr>
      <w:i/>
      <w:iCs/>
    </w:rPr>
  </w:style>
  <w:style w:type="paragraph" w:styleId="af0">
    <w:name w:val="Balloon Text"/>
    <w:basedOn w:val="a3"/>
    <w:link w:val="af1"/>
    <w:rsid w:val="005D368E"/>
    <w:rPr>
      <w:rFonts w:ascii="Tahoma" w:hAnsi="Tahoma"/>
      <w:sz w:val="16"/>
      <w:szCs w:val="16"/>
    </w:rPr>
  </w:style>
  <w:style w:type="character" w:customStyle="1" w:styleId="af1">
    <w:name w:val="Текст выноски Знак"/>
    <w:basedOn w:val="a4"/>
    <w:link w:val="af0"/>
    <w:rsid w:val="005D368E"/>
    <w:rPr>
      <w:rFonts w:ascii="Tahoma" w:eastAsia="Times New Roman" w:hAnsi="Tahoma" w:cs="Times New Roman"/>
      <w:sz w:val="16"/>
      <w:szCs w:val="16"/>
    </w:rPr>
  </w:style>
  <w:style w:type="paragraph" w:styleId="24">
    <w:name w:val="Body Text 2"/>
    <w:basedOn w:val="a3"/>
    <w:link w:val="25"/>
    <w:rsid w:val="005D368E"/>
    <w:pPr>
      <w:jc w:val="both"/>
    </w:pPr>
    <w:rPr>
      <w:color w:val="000000"/>
      <w:sz w:val="28"/>
    </w:rPr>
  </w:style>
  <w:style w:type="character" w:customStyle="1" w:styleId="25">
    <w:name w:val="Основной текст 2 Знак"/>
    <w:basedOn w:val="a4"/>
    <w:link w:val="24"/>
    <w:rsid w:val="005D368E"/>
    <w:rPr>
      <w:rFonts w:ascii="Times New Roman" w:eastAsia="Times New Roman" w:hAnsi="Times New Roman" w:cs="Times New Roman"/>
      <w:color w:val="000000"/>
      <w:sz w:val="28"/>
      <w:szCs w:val="24"/>
      <w:lang w:eastAsia="ru-RU"/>
    </w:rPr>
  </w:style>
  <w:style w:type="paragraph" w:styleId="5">
    <w:name w:val="List Number 5"/>
    <w:basedOn w:val="a3"/>
    <w:rsid w:val="005D368E"/>
    <w:pPr>
      <w:numPr>
        <w:numId w:val="1"/>
      </w:numPr>
      <w:tabs>
        <w:tab w:val="left" w:pos="1492"/>
      </w:tabs>
    </w:pPr>
  </w:style>
  <w:style w:type="paragraph" w:styleId="af2">
    <w:name w:val="Normal Indent"/>
    <w:basedOn w:val="a3"/>
    <w:rsid w:val="005D368E"/>
    <w:pPr>
      <w:ind w:firstLine="720"/>
      <w:jc w:val="both"/>
    </w:pPr>
    <w:rPr>
      <w:sz w:val="28"/>
      <w:szCs w:val="20"/>
    </w:rPr>
  </w:style>
  <w:style w:type="paragraph" w:styleId="af3">
    <w:name w:val="Plain Text"/>
    <w:basedOn w:val="a3"/>
    <w:link w:val="af4"/>
    <w:rsid w:val="005D368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5D368E"/>
    <w:rPr>
      <w:rFonts w:ascii="Courier New" w:eastAsia="Times New Roman" w:hAnsi="Courier New" w:cs="Courier New"/>
      <w:sz w:val="20"/>
      <w:szCs w:val="20"/>
      <w:lang w:eastAsia="ru-RU"/>
    </w:rPr>
  </w:style>
  <w:style w:type="paragraph" w:styleId="34">
    <w:name w:val="Body Text Indent 3"/>
    <w:basedOn w:val="a3"/>
    <w:link w:val="330"/>
    <w:rsid w:val="005D368E"/>
    <w:pPr>
      <w:spacing w:after="120"/>
      <w:ind w:left="283"/>
    </w:pPr>
    <w:rPr>
      <w:sz w:val="16"/>
      <w:szCs w:val="16"/>
    </w:rPr>
  </w:style>
  <w:style w:type="character" w:customStyle="1" w:styleId="35">
    <w:name w:val="Основной текст с отступом 3 Знак"/>
    <w:basedOn w:val="a4"/>
    <w:rsid w:val="005D368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5D368E"/>
    <w:rPr>
      <w:rFonts w:ascii="Times New Roman" w:eastAsia="Times New Roman" w:hAnsi="Times New Roman" w:cs="Times New Roman"/>
      <w:sz w:val="16"/>
      <w:szCs w:val="16"/>
      <w:lang w:eastAsia="ru-RU"/>
    </w:rPr>
  </w:style>
  <w:style w:type="paragraph" w:styleId="af5">
    <w:name w:val="endnote text"/>
    <w:basedOn w:val="a3"/>
    <w:link w:val="af6"/>
    <w:unhideWhenUsed/>
    <w:rsid w:val="005D368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5D368E"/>
    <w:rPr>
      <w:rFonts w:ascii="Times New Roman" w:eastAsia="Times New Roman" w:hAnsi="Times New Roman" w:cs="Times New Roman"/>
      <w:color w:val="000000"/>
      <w:sz w:val="28"/>
      <w:szCs w:val="24"/>
    </w:rPr>
  </w:style>
  <w:style w:type="paragraph" w:styleId="af7">
    <w:name w:val="caption"/>
    <w:basedOn w:val="a3"/>
    <w:next w:val="a3"/>
    <w:qFormat/>
    <w:rsid w:val="005D368E"/>
    <w:rPr>
      <w:b/>
      <w:bCs/>
      <w:sz w:val="20"/>
      <w:szCs w:val="20"/>
    </w:rPr>
  </w:style>
  <w:style w:type="paragraph" w:styleId="af8">
    <w:name w:val="annotation text"/>
    <w:basedOn w:val="a3"/>
    <w:link w:val="af9"/>
    <w:rsid w:val="005D368E"/>
    <w:rPr>
      <w:sz w:val="20"/>
      <w:szCs w:val="20"/>
    </w:rPr>
  </w:style>
  <w:style w:type="character" w:customStyle="1" w:styleId="af9">
    <w:name w:val="Текст примечания Знак"/>
    <w:basedOn w:val="a4"/>
    <w:link w:val="af8"/>
    <w:rsid w:val="005D368E"/>
    <w:rPr>
      <w:rFonts w:ascii="Times New Roman" w:eastAsia="Times New Roman" w:hAnsi="Times New Roman" w:cs="Times New Roman"/>
      <w:sz w:val="20"/>
      <w:szCs w:val="20"/>
      <w:lang w:eastAsia="ru-RU"/>
    </w:rPr>
  </w:style>
  <w:style w:type="paragraph" w:styleId="13">
    <w:name w:val="index 1"/>
    <w:basedOn w:val="a3"/>
    <w:next w:val="a3"/>
    <w:rsid w:val="005D368E"/>
    <w:pPr>
      <w:suppressAutoHyphens/>
      <w:ind w:left="240" w:hanging="240"/>
    </w:pPr>
    <w:rPr>
      <w:lang w:eastAsia="ar-SA"/>
    </w:rPr>
  </w:style>
  <w:style w:type="paragraph" w:styleId="afa">
    <w:name w:val="annotation subject"/>
    <w:basedOn w:val="af8"/>
    <w:next w:val="af8"/>
    <w:link w:val="afb"/>
    <w:rsid w:val="005D368E"/>
    <w:rPr>
      <w:b/>
      <w:bCs/>
    </w:rPr>
  </w:style>
  <w:style w:type="character" w:customStyle="1" w:styleId="afb">
    <w:name w:val="Тема примечания Знак"/>
    <w:basedOn w:val="af9"/>
    <w:link w:val="afa"/>
    <w:rsid w:val="005D368E"/>
    <w:rPr>
      <w:rFonts w:ascii="Times New Roman" w:eastAsia="Times New Roman" w:hAnsi="Times New Roman" w:cs="Times New Roman"/>
      <w:b/>
      <w:bCs/>
      <w:sz w:val="20"/>
      <w:szCs w:val="20"/>
      <w:lang w:eastAsia="ru-RU"/>
    </w:rPr>
  </w:style>
  <w:style w:type="paragraph" w:styleId="afc">
    <w:name w:val="Document Map"/>
    <w:basedOn w:val="a3"/>
    <w:link w:val="afd"/>
    <w:rsid w:val="005D368E"/>
    <w:pPr>
      <w:shd w:val="clear" w:color="auto" w:fill="000080"/>
    </w:pPr>
    <w:rPr>
      <w:rFonts w:ascii="Tahoma" w:hAnsi="Tahoma"/>
      <w:sz w:val="20"/>
      <w:szCs w:val="20"/>
    </w:rPr>
  </w:style>
  <w:style w:type="character" w:customStyle="1" w:styleId="afd">
    <w:name w:val="Схема документа Знак"/>
    <w:basedOn w:val="a4"/>
    <w:link w:val="afc"/>
    <w:rsid w:val="005D368E"/>
    <w:rPr>
      <w:rFonts w:ascii="Tahoma" w:eastAsia="Times New Roman" w:hAnsi="Tahoma" w:cs="Times New Roman"/>
      <w:sz w:val="20"/>
      <w:szCs w:val="20"/>
      <w:shd w:val="clear" w:color="auto" w:fill="000080"/>
    </w:rPr>
  </w:style>
  <w:style w:type="paragraph" w:styleId="afe">
    <w:name w:val="footnote text"/>
    <w:basedOn w:val="a3"/>
    <w:link w:val="aff"/>
    <w:rsid w:val="005D368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5D368E"/>
    <w:rPr>
      <w:rFonts w:ascii="Courier New" w:eastAsia="Courier New" w:hAnsi="Courier New" w:cs="Courier New"/>
      <w:color w:val="000000"/>
      <w:sz w:val="28"/>
      <w:szCs w:val="24"/>
      <w:lang w:eastAsia="ru-RU"/>
    </w:rPr>
  </w:style>
  <w:style w:type="paragraph" w:styleId="8">
    <w:name w:val="toc 8"/>
    <w:basedOn w:val="a3"/>
    <w:next w:val="a3"/>
    <w:rsid w:val="005D368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5D368E"/>
    <w:pPr>
      <w:numPr>
        <w:numId w:val="3"/>
      </w:numPr>
      <w:tabs>
        <w:tab w:val="left" w:pos="926"/>
      </w:tabs>
    </w:pPr>
  </w:style>
  <w:style w:type="paragraph" w:styleId="HTML6">
    <w:name w:val="HTML Address"/>
    <w:basedOn w:val="a3"/>
    <w:link w:val="HTML7"/>
    <w:unhideWhenUsed/>
    <w:rsid w:val="005D368E"/>
    <w:rPr>
      <w:sz w:val="16"/>
      <w:szCs w:val="16"/>
    </w:rPr>
  </w:style>
  <w:style w:type="character" w:customStyle="1" w:styleId="HTML7">
    <w:name w:val="Адрес HTML Знак"/>
    <w:basedOn w:val="a4"/>
    <w:link w:val="HTML6"/>
    <w:rsid w:val="005D368E"/>
    <w:rPr>
      <w:rFonts w:ascii="Times New Roman" w:eastAsia="Times New Roman" w:hAnsi="Times New Roman" w:cs="Times New Roman"/>
      <w:sz w:val="16"/>
      <w:szCs w:val="16"/>
      <w:lang w:val="ru-RU" w:eastAsia="ru-RU"/>
    </w:rPr>
  </w:style>
  <w:style w:type="paragraph" w:styleId="aff0">
    <w:name w:val="header"/>
    <w:basedOn w:val="a3"/>
    <w:link w:val="aff1"/>
    <w:rsid w:val="005D368E"/>
    <w:pPr>
      <w:tabs>
        <w:tab w:val="center" w:pos="4677"/>
        <w:tab w:val="right" w:pos="9355"/>
      </w:tabs>
    </w:pPr>
    <w:rPr>
      <w:b/>
      <w:caps/>
    </w:rPr>
  </w:style>
  <w:style w:type="character" w:customStyle="1" w:styleId="aff1">
    <w:name w:val="Верхний колонтитул Знак"/>
    <w:basedOn w:val="a4"/>
    <w:link w:val="aff0"/>
    <w:rsid w:val="005D368E"/>
    <w:rPr>
      <w:rFonts w:ascii="Times New Roman" w:eastAsia="Times New Roman" w:hAnsi="Times New Roman" w:cs="Times New Roman"/>
      <w:b/>
      <w:caps/>
      <w:sz w:val="24"/>
      <w:szCs w:val="24"/>
      <w:lang w:eastAsia="ru-RU"/>
    </w:rPr>
  </w:style>
  <w:style w:type="paragraph" w:styleId="91">
    <w:name w:val="toc 9"/>
    <w:basedOn w:val="a3"/>
    <w:next w:val="a3"/>
    <w:rsid w:val="005D368E"/>
    <w:pPr>
      <w:spacing w:after="100" w:line="276" w:lineRule="auto"/>
      <w:ind w:left="1760"/>
    </w:pPr>
    <w:rPr>
      <w:rFonts w:ascii="Calibri" w:hAnsi="Calibri"/>
      <w:sz w:val="22"/>
      <w:szCs w:val="22"/>
    </w:rPr>
  </w:style>
  <w:style w:type="paragraph" w:styleId="71">
    <w:name w:val="toc 7"/>
    <w:basedOn w:val="a3"/>
    <w:next w:val="a3"/>
    <w:rsid w:val="005D368E"/>
    <w:pPr>
      <w:spacing w:after="100" w:line="276" w:lineRule="auto"/>
      <w:ind w:left="1320"/>
    </w:pPr>
    <w:rPr>
      <w:rFonts w:ascii="Calibri" w:hAnsi="Calibri"/>
      <w:sz w:val="22"/>
      <w:szCs w:val="22"/>
    </w:rPr>
  </w:style>
  <w:style w:type="paragraph" w:styleId="aff2">
    <w:name w:val="Body Text"/>
    <w:basedOn w:val="a3"/>
    <w:link w:val="43"/>
    <w:rsid w:val="005D368E"/>
    <w:pPr>
      <w:spacing w:after="120"/>
    </w:pPr>
  </w:style>
  <w:style w:type="character" w:customStyle="1" w:styleId="aff3">
    <w:name w:val="Основной текст Знак"/>
    <w:basedOn w:val="a4"/>
    <w:rsid w:val="005D368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5D368E"/>
    <w:rPr>
      <w:rFonts w:ascii="Times New Roman" w:eastAsia="Times New Roman" w:hAnsi="Times New Roman" w:cs="Times New Roman"/>
      <w:sz w:val="24"/>
      <w:szCs w:val="24"/>
      <w:lang w:eastAsia="ru-RU"/>
    </w:rPr>
  </w:style>
  <w:style w:type="paragraph" w:styleId="aff4">
    <w:name w:val="index heading"/>
    <w:basedOn w:val="a3"/>
    <w:rsid w:val="005D368E"/>
    <w:pPr>
      <w:suppressLineNumbers/>
      <w:suppressAutoHyphens/>
    </w:pPr>
    <w:rPr>
      <w:rFonts w:cs="Tahoma"/>
      <w:lang w:eastAsia="ar-SA"/>
    </w:rPr>
  </w:style>
  <w:style w:type="paragraph" w:styleId="15">
    <w:name w:val="toc 1"/>
    <w:basedOn w:val="a3"/>
    <w:next w:val="a3"/>
    <w:link w:val="16"/>
    <w:rsid w:val="005D368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5D368E"/>
    <w:rPr>
      <w:rFonts w:ascii="Times New Roman" w:eastAsia="Times New Roman" w:hAnsi="Times New Roman" w:cs="Times New Roman"/>
      <w:color w:val="000000"/>
      <w:sz w:val="24"/>
      <w:szCs w:val="24"/>
      <w:lang w:eastAsia="ru-RU"/>
    </w:rPr>
  </w:style>
  <w:style w:type="paragraph" w:styleId="aff5">
    <w:name w:val="macro"/>
    <w:link w:val="aff6"/>
    <w:rsid w:val="005D368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5D368E"/>
    <w:rPr>
      <w:rFonts w:ascii="Courier New" w:eastAsia="Times New Roman" w:hAnsi="Courier New" w:cs="Times New Roman"/>
      <w:sz w:val="20"/>
      <w:szCs w:val="20"/>
      <w:lang w:val="en-US" w:eastAsia="ru-RU"/>
    </w:rPr>
  </w:style>
  <w:style w:type="paragraph" w:styleId="61">
    <w:name w:val="toc 6"/>
    <w:basedOn w:val="a3"/>
    <w:next w:val="a3"/>
    <w:rsid w:val="005D368E"/>
    <w:pPr>
      <w:spacing w:after="100" w:line="276" w:lineRule="auto"/>
      <w:ind w:left="1100"/>
    </w:pPr>
    <w:rPr>
      <w:rFonts w:ascii="Calibri" w:hAnsi="Calibri"/>
      <w:sz w:val="22"/>
      <w:szCs w:val="22"/>
    </w:rPr>
  </w:style>
  <w:style w:type="paragraph" w:styleId="36">
    <w:name w:val="toc 3"/>
    <w:basedOn w:val="a3"/>
    <w:next w:val="a3"/>
    <w:rsid w:val="005D368E"/>
    <w:pPr>
      <w:widowControl w:val="0"/>
      <w:tabs>
        <w:tab w:val="left" w:pos="360"/>
      </w:tabs>
      <w:autoSpaceDE w:val="0"/>
      <w:autoSpaceDN w:val="0"/>
      <w:adjustRightInd w:val="0"/>
      <w:ind w:left="400"/>
    </w:pPr>
    <w:rPr>
      <w:szCs w:val="20"/>
    </w:rPr>
  </w:style>
  <w:style w:type="paragraph" w:styleId="26">
    <w:name w:val="toc 2"/>
    <w:basedOn w:val="a3"/>
    <w:next w:val="a3"/>
    <w:rsid w:val="005D368E"/>
    <w:pPr>
      <w:widowControl w:val="0"/>
      <w:tabs>
        <w:tab w:val="left" w:pos="360"/>
      </w:tabs>
      <w:autoSpaceDE w:val="0"/>
      <w:autoSpaceDN w:val="0"/>
      <w:adjustRightInd w:val="0"/>
      <w:ind w:left="200"/>
    </w:pPr>
    <w:rPr>
      <w:szCs w:val="20"/>
    </w:rPr>
  </w:style>
  <w:style w:type="paragraph" w:styleId="40">
    <w:name w:val="toc 4"/>
    <w:basedOn w:val="a3"/>
    <w:next w:val="a3"/>
    <w:rsid w:val="005D368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5D368E"/>
    <w:pPr>
      <w:spacing w:after="100" w:line="276" w:lineRule="auto"/>
      <w:ind w:left="880"/>
    </w:pPr>
    <w:rPr>
      <w:rFonts w:ascii="Calibri" w:hAnsi="Calibri"/>
      <w:sz w:val="22"/>
      <w:szCs w:val="22"/>
    </w:rPr>
  </w:style>
  <w:style w:type="paragraph" w:styleId="53">
    <w:name w:val="List Bullet 5"/>
    <w:basedOn w:val="a3"/>
    <w:rsid w:val="005D368E"/>
    <w:pPr>
      <w:ind w:left="1132" w:hanging="283"/>
    </w:pPr>
    <w:rPr>
      <w:color w:val="00000A"/>
    </w:rPr>
  </w:style>
  <w:style w:type="paragraph" w:styleId="aff7">
    <w:name w:val="Body Text First Indent"/>
    <w:basedOn w:val="aff2"/>
    <w:link w:val="aff8"/>
    <w:rsid w:val="005D368E"/>
    <w:pPr>
      <w:ind w:firstLine="210"/>
    </w:pPr>
    <w:rPr>
      <w:b/>
      <w:bCs/>
      <w:sz w:val="27"/>
      <w:szCs w:val="27"/>
    </w:rPr>
  </w:style>
  <w:style w:type="character" w:customStyle="1" w:styleId="aff8">
    <w:name w:val="Красная строка Знак"/>
    <w:basedOn w:val="aff3"/>
    <w:link w:val="aff7"/>
    <w:rsid w:val="005D368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5D368E"/>
    <w:pPr>
      <w:spacing w:after="120"/>
      <w:ind w:left="283"/>
    </w:pPr>
  </w:style>
  <w:style w:type="character" w:customStyle="1" w:styleId="affa">
    <w:name w:val="Основной текст с отступом Знак"/>
    <w:basedOn w:val="a4"/>
    <w:link w:val="aff9"/>
    <w:semiHidden/>
    <w:rsid w:val="005D368E"/>
    <w:rPr>
      <w:rFonts w:ascii="Times New Roman" w:eastAsia="Times New Roman" w:hAnsi="Times New Roman" w:cs="Times New Roman"/>
      <w:sz w:val="24"/>
      <w:szCs w:val="24"/>
      <w:lang w:eastAsia="ru-RU"/>
    </w:rPr>
  </w:style>
  <w:style w:type="paragraph" w:styleId="27">
    <w:name w:val="Body Text First Indent 2"/>
    <w:basedOn w:val="aff9"/>
    <w:link w:val="28"/>
    <w:rsid w:val="005D368E"/>
    <w:pPr>
      <w:ind w:firstLine="210"/>
    </w:pPr>
  </w:style>
  <w:style w:type="character" w:customStyle="1" w:styleId="28">
    <w:name w:val="Красная строка 2 Знак"/>
    <w:basedOn w:val="affa"/>
    <w:link w:val="27"/>
    <w:rsid w:val="005D368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5D368E"/>
    <w:rPr>
      <w:sz w:val="24"/>
      <w:szCs w:val="24"/>
      <w:lang w:val="ru-RU" w:eastAsia="ru-RU" w:bidi="ar-SA"/>
    </w:rPr>
  </w:style>
  <w:style w:type="paragraph" w:styleId="44">
    <w:name w:val="List Bullet 4"/>
    <w:basedOn w:val="a3"/>
    <w:rsid w:val="005D368E"/>
    <w:pPr>
      <w:ind w:left="849" w:hanging="283"/>
    </w:pPr>
    <w:rPr>
      <w:color w:val="00000A"/>
    </w:rPr>
  </w:style>
  <w:style w:type="paragraph" w:styleId="affb">
    <w:name w:val="List Bullet"/>
    <w:basedOn w:val="a3"/>
    <w:rsid w:val="005D368E"/>
    <w:pPr>
      <w:tabs>
        <w:tab w:val="left" w:pos="643"/>
      </w:tabs>
      <w:ind w:left="643" w:hanging="360"/>
      <w:contextualSpacing/>
    </w:pPr>
  </w:style>
  <w:style w:type="paragraph" w:styleId="2">
    <w:name w:val="List Bullet 2"/>
    <w:basedOn w:val="a3"/>
    <w:rsid w:val="005D368E"/>
    <w:pPr>
      <w:numPr>
        <w:numId w:val="5"/>
      </w:numPr>
      <w:tabs>
        <w:tab w:val="left" w:pos="643"/>
      </w:tabs>
    </w:pPr>
  </w:style>
  <w:style w:type="paragraph" w:styleId="37">
    <w:name w:val="List Bullet 3"/>
    <w:basedOn w:val="a3"/>
    <w:rsid w:val="005D368E"/>
    <w:pPr>
      <w:tabs>
        <w:tab w:val="left" w:pos="926"/>
      </w:tabs>
      <w:ind w:left="926" w:hanging="360"/>
    </w:pPr>
  </w:style>
  <w:style w:type="paragraph" w:customStyle="1" w:styleId="affc">
    <w:basedOn w:val="a3"/>
    <w:next w:val="affd"/>
    <w:qFormat/>
    <w:rsid w:val="005D368E"/>
    <w:pPr>
      <w:suppressAutoHyphens/>
      <w:jc w:val="center"/>
    </w:pPr>
    <w:rPr>
      <w:sz w:val="28"/>
      <w:lang w:val="en-US" w:eastAsia="ar-SA"/>
    </w:rPr>
  </w:style>
  <w:style w:type="character" w:customStyle="1" w:styleId="54">
    <w:name w:val="Заголовок Знак5"/>
    <w:link w:val="affe"/>
    <w:rsid w:val="005D368E"/>
    <w:rPr>
      <w:sz w:val="28"/>
      <w:szCs w:val="24"/>
      <w:lang w:val="en-US" w:eastAsia="ar-SA" w:bidi="ar-SA"/>
    </w:rPr>
  </w:style>
  <w:style w:type="paragraph" w:styleId="affd">
    <w:name w:val="Subtitle"/>
    <w:basedOn w:val="a3"/>
    <w:link w:val="afff"/>
    <w:qFormat/>
    <w:rsid w:val="005D368E"/>
    <w:pPr>
      <w:jc w:val="center"/>
    </w:pPr>
    <w:rPr>
      <w:b/>
    </w:rPr>
  </w:style>
  <w:style w:type="character" w:customStyle="1" w:styleId="afff">
    <w:name w:val="Подзаголовок Знак"/>
    <w:basedOn w:val="a4"/>
    <w:link w:val="affd"/>
    <w:rsid w:val="005D368E"/>
    <w:rPr>
      <w:rFonts w:ascii="Times New Roman" w:eastAsia="Times New Roman" w:hAnsi="Times New Roman" w:cs="Times New Roman"/>
      <w:b/>
      <w:sz w:val="24"/>
      <w:szCs w:val="24"/>
    </w:rPr>
  </w:style>
  <w:style w:type="paragraph" w:styleId="afff0">
    <w:name w:val="footer"/>
    <w:basedOn w:val="a3"/>
    <w:link w:val="afff1"/>
    <w:rsid w:val="005D368E"/>
    <w:pPr>
      <w:tabs>
        <w:tab w:val="center" w:pos="4677"/>
        <w:tab w:val="right" w:pos="9355"/>
      </w:tabs>
    </w:pPr>
  </w:style>
  <w:style w:type="character" w:customStyle="1" w:styleId="afff1">
    <w:name w:val="Нижний колонтитул Знак"/>
    <w:basedOn w:val="a4"/>
    <w:link w:val="afff0"/>
    <w:rsid w:val="005D368E"/>
    <w:rPr>
      <w:rFonts w:ascii="Times New Roman" w:eastAsia="Times New Roman" w:hAnsi="Times New Roman" w:cs="Times New Roman"/>
      <w:sz w:val="24"/>
      <w:szCs w:val="24"/>
      <w:lang w:eastAsia="ru-RU"/>
    </w:rPr>
  </w:style>
  <w:style w:type="paragraph" w:styleId="a2">
    <w:name w:val="List Number"/>
    <w:basedOn w:val="a3"/>
    <w:rsid w:val="005D368E"/>
    <w:pPr>
      <w:numPr>
        <w:numId w:val="6"/>
      </w:numPr>
      <w:tabs>
        <w:tab w:val="left" w:pos="1354"/>
      </w:tabs>
      <w:contextualSpacing/>
    </w:pPr>
    <w:rPr>
      <w:sz w:val="20"/>
      <w:szCs w:val="20"/>
      <w:lang w:eastAsia="en-US"/>
    </w:rPr>
  </w:style>
  <w:style w:type="paragraph" w:styleId="2a">
    <w:name w:val="List Number 2"/>
    <w:basedOn w:val="a3"/>
    <w:rsid w:val="005D368E"/>
    <w:pPr>
      <w:widowControl w:val="0"/>
      <w:tabs>
        <w:tab w:val="left" w:pos="641"/>
      </w:tabs>
      <w:ind w:left="641" w:hanging="358"/>
    </w:pPr>
    <w:rPr>
      <w:rFonts w:ascii="Courier New" w:hAnsi="Courier New"/>
      <w:szCs w:val="20"/>
    </w:rPr>
  </w:style>
  <w:style w:type="paragraph" w:styleId="afff2">
    <w:name w:val="List"/>
    <w:basedOn w:val="a3"/>
    <w:rsid w:val="005D368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5D368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5D368E"/>
    <w:rPr>
      <w:rFonts w:ascii="Times New Roman" w:eastAsia="Times New Roman" w:hAnsi="Times New Roman" w:cs="Times New Roman"/>
      <w:sz w:val="24"/>
      <w:szCs w:val="24"/>
      <w:lang w:eastAsia="ru-RU" w:bidi="hi-IN"/>
    </w:rPr>
  </w:style>
  <w:style w:type="paragraph" w:styleId="30">
    <w:name w:val="Body Text 3"/>
    <w:basedOn w:val="a3"/>
    <w:link w:val="321"/>
    <w:rsid w:val="005D368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5D368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5D368E"/>
    <w:rPr>
      <w:rFonts w:ascii="Times New Roman" w:eastAsia="Times New Roman" w:hAnsi="Times New Roman" w:cs="Times New Roman"/>
      <w:sz w:val="16"/>
      <w:szCs w:val="16"/>
    </w:rPr>
  </w:style>
  <w:style w:type="paragraph" w:styleId="2b">
    <w:name w:val="Body Text Indent 2"/>
    <w:basedOn w:val="a3"/>
    <w:link w:val="220"/>
    <w:rsid w:val="005D368E"/>
    <w:pPr>
      <w:spacing w:after="120" w:line="480" w:lineRule="auto"/>
      <w:ind w:left="283"/>
    </w:pPr>
  </w:style>
  <w:style w:type="character" w:customStyle="1" w:styleId="2c">
    <w:name w:val="Основной текст с отступом 2 Знак"/>
    <w:basedOn w:val="a4"/>
    <w:rsid w:val="005D368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5D368E"/>
    <w:rPr>
      <w:rFonts w:ascii="Times New Roman" w:eastAsia="Times New Roman" w:hAnsi="Times New Roman" w:cs="Times New Roman"/>
      <w:sz w:val="24"/>
      <w:szCs w:val="24"/>
      <w:lang w:eastAsia="ru-RU"/>
    </w:rPr>
  </w:style>
  <w:style w:type="paragraph" w:styleId="2d">
    <w:name w:val="List Continue 2"/>
    <w:basedOn w:val="a3"/>
    <w:rsid w:val="005D368E"/>
    <w:pPr>
      <w:spacing w:after="120"/>
      <w:ind w:left="566"/>
      <w:jc w:val="both"/>
    </w:pPr>
    <w:rPr>
      <w:sz w:val="20"/>
      <w:szCs w:val="20"/>
    </w:rPr>
  </w:style>
  <w:style w:type="paragraph" w:styleId="2e">
    <w:name w:val="List 2"/>
    <w:basedOn w:val="a3"/>
    <w:rsid w:val="005D368E"/>
    <w:pPr>
      <w:ind w:left="566" w:hanging="283"/>
      <w:contextualSpacing/>
    </w:pPr>
  </w:style>
  <w:style w:type="paragraph" w:styleId="39">
    <w:name w:val="List 3"/>
    <w:basedOn w:val="a3"/>
    <w:rsid w:val="005D368E"/>
    <w:pPr>
      <w:ind w:left="849" w:hanging="283"/>
    </w:pPr>
  </w:style>
  <w:style w:type="paragraph" w:styleId="45">
    <w:name w:val="List 4"/>
    <w:basedOn w:val="a3"/>
    <w:rsid w:val="005D368E"/>
    <w:pPr>
      <w:ind w:left="1132" w:hanging="283"/>
      <w:contextualSpacing/>
    </w:pPr>
  </w:style>
  <w:style w:type="paragraph" w:styleId="HTML8">
    <w:name w:val="HTML Preformatted"/>
    <w:basedOn w:val="a3"/>
    <w:link w:val="HTML30"/>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5D368E"/>
    <w:rPr>
      <w:rFonts w:ascii="Consolas" w:eastAsia="Times New Roman" w:hAnsi="Consolas" w:cs="Times New Roman"/>
      <w:sz w:val="20"/>
      <w:szCs w:val="20"/>
      <w:lang w:eastAsia="ru-RU"/>
    </w:rPr>
  </w:style>
  <w:style w:type="character" w:customStyle="1" w:styleId="HTML30">
    <w:name w:val="Стандартный HTML Знак3"/>
    <w:link w:val="HTML8"/>
    <w:rsid w:val="005D368E"/>
    <w:rPr>
      <w:rFonts w:ascii="Courier New" w:eastAsia="Times New Roman" w:hAnsi="Courier New" w:cs="Times New Roman"/>
      <w:sz w:val="20"/>
      <w:szCs w:val="20"/>
    </w:rPr>
  </w:style>
  <w:style w:type="paragraph" w:styleId="afff4">
    <w:name w:val="Block Text"/>
    <w:basedOn w:val="a3"/>
    <w:rsid w:val="005D368E"/>
    <w:pPr>
      <w:ind w:left="709" w:right="-908"/>
    </w:pPr>
    <w:rPr>
      <w:szCs w:val="20"/>
    </w:rPr>
  </w:style>
  <w:style w:type="table" w:styleId="18">
    <w:name w:val="Table Simple 1"/>
    <w:basedOn w:val="a5"/>
    <w:rsid w:val="005D368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5D36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5D36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5D36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D368E"/>
    <w:rPr>
      <w:rFonts w:ascii="Times New Roman" w:hAnsi="Times New Roman" w:cs="Times New Roman"/>
      <w:b/>
      <w:bCs/>
      <w:sz w:val="26"/>
      <w:szCs w:val="26"/>
    </w:rPr>
  </w:style>
  <w:style w:type="paragraph" w:customStyle="1" w:styleId="afff7">
    <w:name w:val="Для таблиц"/>
    <w:basedOn w:val="a3"/>
    <w:uiPriority w:val="99"/>
    <w:rsid w:val="005D368E"/>
  </w:style>
  <w:style w:type="paragraph" w:customStyle="1" w:styleId="afff8">
    <w:name w:val="список с точками"/>
    <w:basedOn w:val="a3"/>
    <w:rsid w:val="005D368E"/>
    <w:pPr>
      <w:tabs>
        <w:tab w:val="left" w:pos="3330"/>
      </w:tabs>
      <w:spacing w:line="312" w:lineRule="auto"/>
      <w:ind w:left="3330" w:hanging="720"/>
      <w:jc w:val="both"/>
    </w:pPr>
  </w:style>
  <w:style w:type="paragraph" w:customStyle="1" w:styleId="Default">
    <w:name w:val="Default"/>
    <w:rsid w:val="005D36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5D368E"/>
    <w:rPr>
      <w:rFonts w:ascii="Times New Roman" w:hAnsi="Times New Roman" w:cs="Times New Roman"/>
      <w:b/>
      <w:bCs/>
      <w:sz w:val="24"/>
      <w:szCs w:val="24"/>
    </w:rPr>
  </w:style>
  <w:style w:type="character" w:customStyle="1" w:styleId="FontStyle12">
    <w:name w:val="Font Style12"/>
    <w:rsid w:val="005D368E"/>
    <w:rPr>
      <w:rFonts w:ascii="Times New Roman" w:hAnsi="Times New Roman" w:cs="Times New Roman"/>
      <w:sz w:val="24"/>
      <w:szCs w:val="24"/>
    </w:rPr>
  </w:style>
  <w:style w:type="paragraph" w:customStyle="1" w:styleId="Style2">
    <w:name w:val="Style2"/>
    <w:basedOn w:val="a3"/>
    <w:rsid w:val="005D368E"/>
    <w:pPr>
      <w:widowControl w:val="0"/>
      <w:autoSpaceDE w:val="0"/>
      <w:autoSpaceDN w:val="0"/>
      <w:adjustRightInd w:val="0"/>
    </w:pPr>
  </w:style>
  <w:style w:type="paragraph" w:customStyle="1" w:styleId="Style1">
    <w:name w:val="Style1"/>
    <w:basedOn w:val="a3"/>
    <w:rsid w:val="005D368E"/>
    <w:pPr>
      <w:widowControl w:val="0"/>
      <w:autoSpaceDE w:val="0"/>
      <w:autoSpaceDN w:val="0"/>
      <w:adjustRightInd w:val="0"/>
      <w:spacing w:line="309" w:lineRule="exact"/>
      <w:ind w:firstLine="686"/>
      <w:jc w:val="both"/>
    </w:pPr>
  </w:style>
  <w:style w:type="paragraph" w:customStyle="1" w:styleId="Style16">
    <w:name w:val="Style16"/>
    <w:basedOn w:val="a3"/>
    <w:rsid w:val="005D368E"/>
    <w:pPr>
      <w:widowControl w:val="0"/>
      <w:autoSpaceDE w:val="0"/>
      <w:autoSpaceDN w:val="0"/>
      <w:adjustRightInd w:val="0"/>
      <w:spacing w:line="480" w:lineRule="exact"/>
      <w:ind w:firstLine="715"/>
      <w:jc w:val="both"/>
    </w:pPr>
  </w:style>
  <w:style w:type="character" w:customStyle="1" w:styleId="FontStyle36">
    <w:name w:val="Font Style36"/>
    <w:rsid w:val="005D368E"/>
    <w:rPr>
      <w:rFonts w:ascii="Times New Roman" w:hAnsi="Times New Roman" w:cs="Times New Roman" w:hint="default"/>
      <w:sz w:val="26"/>
      <w:szCs w:val="26"/>
    </w:rPr>
  </w:style>
  <w:style w:type="character" w:customStyle="1" w:styleId="FontStyle51">
    <w:name w:val="Font Style51"/>
    <w:rsid w:val="005D368E"/>
    <w:rPr>
      <w:rFonts w:ascii="Times New Roman" w:hAnsi="Times New Roman" w:cs="Times New Roman"/>
      <w:sz w:val="24"/>
      <w:szCs w:val="24"/>
    </w:rPr>
  </w:style>
  <w:style w:type="character" w:customStyle="1" w:styleId="afffa">
    <w:name w:val="Тело ИАК Знак"/>
    <w:link w:val="afffb"/>
    <w:rsid w:val="005D368E"/>
    <w:rPr>
      <w:sz w:val="28"/>
      <w:szCs w:val="28"/>
    </w:rPr>
  </w:style>
  <w:style w:type="paragraph" w:customStyle="1" w:styleId="afffb">
    <w:name w:val="Тело ИАК"/>
    <w:basedOn w:val="a3"/>
    <w:link w:val="afffa"/>
    <w:rsid w:val="005D368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5D36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5D368E"/>
  </w:style>
  <w:style w:type="character" w:customStyle="1" w:styleId="150">
    <w:name w:val="Знак Знак15"/>
    <w:locked/>
    <w:rsid w:val="005D368E"/>
    <w:rPr>
      <w:b/>
      <w:caps/>
      <w:sz w:val="24"/>
      <w:szCs w:val="24"/>
      <w:lang w:val="ru-RU" w:eastAsia="ru-RU" w:bidi="ar-SA"/>
    </w:rPr>
  </w:style>
  <w:style w:type="character" w:customStyle="1" w:styleId="110">
    <w:name w:val="Знак Знак11"/>
    <w:locked/>
    <w:rsid w:val="005D368E"/>
    <w:rPr>
      <w:sz w:val="16"/>
      <w:szCs w:val="16"/>
      <w:lang w:val="ru-RU" w:eastAsia="ru-RU" w:bidi="ar-SA"/>
    </w:rPr>
  </w:style>
  <w:style w:type="character" w:customStyle="1" w:styleId="100">
    <w:name w:val="Знак Знак10"/>
    <w:rsid w:val="005D368E"/>
    <w:rPr>
      <w:sz w:val="16"/>
      <w:szCs w:val="16"/>
      <w:lang w:val="ru-RU" w:eastAsia="ru-RU" w:bidi="ar-SA"/>
    </w:rPr>
  </w:style>
  <w:style w:type="character" w:customStyle="1" w:styleId="140">
    <w:name w:val="Знак Знак14"/>
    <w:rsid w:val="005D368E"/>
    <w:rPr>
      <w:rFonts w:ascii="Arial" w:hAnsi="Arial" w:cs="Arial"/>
      <w:b/>
      <w:bCs/>
      <w:i/>
      <w:iCs/>
      <w:sz w:val="28"/>
      <w:szCs w:val="28"/>
      <w:lang w:val="ru-RU" w:eastAsia="en-US" w:bidi="ar-SA"/>
    </w:rPr>
  </w:style>
  <w:style w:type="character" w:customStyle="1" w:styleId="120">
    <w:name w:val="Знак Знак12"/>
    <w:rsid w:val="005D368E"/>
    <w:rPr>
      <w:rFonts w:ascii="Calibri" w:hAnsi="Calibri"/>
      <w:i/>
      <w:iCs/>
      <w:sz w:val="24"/>
      <w:szCs w:val="24"/>
      <w:lang w:val="ru-RU" w:eastAsia="en-US" w:bidi="ar-SA"/>
    </w:rPr>
  </w:style>
  <w:style w:type="character" w:customStyle="1" w:styleId="62">
    <w:name w:val="Знак Знак6"/>
    <w:rsid w:val="005D368E"/>
    <w:rPr>
      <w:sz w:val="24"/>
      <w:szCs w:val="24"/>
    </w:rPr>
  </w:style>
  <w:style w:type="paragraph" w:customStyle="1" w:styleId="Style5">
    <w:name w:val="Style5"/>
    <w:basedOn w:val="a3"/>
    <w:rsid w:val="005D368E"/>
    <w:pPr>
      <w:widowControl w:val="0"/>
      <w:autoSpaceDE w:val="0"/>
      <w:autoSpaceDN w:val="0"/>
      <w:adjustRightInd w:val="0"/>
      <w:spacing w:line="490" w:lineRule="exact"/>
      <w:jc w:val="center"/>
    </w:pPr>
  </w:style>
  <w:style w:type="paragraph" w:customStyle="1" w:styleId="FR3">
    <w:name w:val="FR3"/>
    <w:rsid w:val="005D368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5D368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5D368E"/>
    <w:rPr>
      <w:rFonts w:ascii="Times New Roman" w:hAnsi="Times New Roman" w:cs="Times New Roman" w:hint="default"/>
      <w:i/>
      <w:iCs/>
      <w:sz w:val="16"/>
      <w:szCs w:val="16"/>
    </w:rPr>
  </w:style>
  <w:style w:type="paragraph" w:customStyle="1" w:styleId="2f">
    <w:name w:val="Стиль2"/>
    <w:basedOn w:val="a3"/>
    <w:next w:val="a2"/>
    <w:rsid w:val="005D368E"/>
    <w:rPr>
      <w:b/>
      <w:sz w:val="20"/>
    </w:rPr>
  </w:style>
  <w:style w:type="paragraph" w:customStyle="1" w:styleId="FR4">
    <w:name w:val="FR4"/>
    <w:rsid w:val="005D368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5D368E"/>
    <w:pPr>
      <w:spacing w:line="360" w:lineRule="auto"/>
      <w:jc w:val="both"/>
    </w:pPr>
    <w:rPr>
      <w:szCs w:val="20"/>
    </w:rPr>
  </w:style>
  <w:style w:type="paragraph" w:customStyle="1" w:styleId="1b">
    <w:name w:val="Текст1"/>
    <w:basedOn w:val="a3"/>
    <w:rsid w:val="005D368E"/>
    <w:rPr>
      <w:rFonts w:ascii="Courier New" w:hAnsi="Courier New"/>
      <w:sz w:val="20"/>
      <w:szCs w:val="20"/>
    </w:rPr>
  </w:style>
  <w:style w:type="paragraph" w:customStyle="1" w:styleId="1c">
    <w:name w:val="Абзац списка1"/>
    <w:basedOn w:val="a3"/>
    <w:link w:val="ListParagraphChar"/>
    <w:rsid w:val="005D368E"/>
    <w:pPr>
      <w:ind w:left="708"/>
    </w:pPr>
  </w:style>
  <w:style w:type="character" w:customStyle="1" w:styleId="ListParagraphChar">
    <w:name w:val="List Paragraph Char"/>
    <w:link w:val="1c"/>
    <w:locked/>
    <w:rsid w:val="005D368E"/>
    <w:rPr>
      <w:rFonts w:ascii="Times New Roman" w:eastAsia="Times New Roman" w:hAnsi="Times New Roman" w:cs="Times New Roman"/>
      <w:sz w:val="24"/>
      <w:szCs w:val="24"/>
      <w:lang w:eastAsia="ru-RU"/>
    </w:rPr>
  </w:style>
  <w:style w:type="character" w:customStyle="1" w:styleId="FontStyle600">
    <w:name w:val="Font Style600"/>
    <w:rsid w:val="005D368E"/>
    <w:rPr>
      <w:rFonts w:ascii="Times New Roman" w:hAnsi="Times New Roman" w:cs="Times New Roman"/>
      <w:sz w:val="22"/>
      <w:szCs w:val="22"/>
    </w:rPr>
  </w:style>
  <w:style w:type="character" w:customStyle="1" w:styleId="FontStyle184">
    <w:name w:val="Font Style184"/>
    <w:rsid w:val="005D368E"/>
    <w:rPr>
      <w:rFonts w:ascii="Times New Roman" w:hAnsi="Times New Roman" w:cs="Times New Roman"/>
      <w:sz w:val="20"/>
      <w:szCs w:val="20"/>
    </w:rPr>
  </w:style>
  <w:style w:type="character" w:customStyle="1" w:styleId="FontStyle624">
    <w:name w:val="Font Style624"/>
    <w:rsid w:val="005D368E"/>
    <w:rPr>
      <w:rFonts w:ascii="Times New Roman" w:hAnsi="Times New Roman" w:cs="Times New Roman"/>
      <w:b/>
      <w:bCs/>
      <w:i/>
      <w:iCs/>
      <w:sz w:val="22"/>
      <w:szCs w:val="22"/>
    </w:rPr>
  </w:style>
  <w:style w:type="character" w:customStyle="1" w:styleId="FontStyle187">
    <w:name w:val="Font Style187"/>
    <w:rsid w:val="005D368E"/>
    <w:rPr>
      <w:rFonts w:ascii="Times New Roman" w:hAnsi="Times New Roman" w:cs="Times New Roman"/>
      <w:i/>
      <w:iCs/>
      <w:sz w:val="20"/>
      <w:szCs w:val="20"/>
    </w:rPr>
  </w:style>
  <w:style w:type="character" w:customStyle="1" w:styleId="FontStyle572">
    <w:name w:val="Font Style572"/>
    <w:rsid w:val="005D368E"/>
    <w:rPr>
      <w:rFonts w:ascii="Times New Roman" w:hAnsi="Times New Roman" w:cs="Times New Roman"/>
      <w:sz w:val="16"/>
      <w:szCs w:val="16"/>
    </w:rPr>
  </w:style>
  <w:style w:type="character" w:customStyle="1" w:styleId="FontStyle568">
    <w:name w:val="Font Style568"/>
    <w:rsid w:val="005D368E"/>
    <w:rPr>
      <w:rFonts w:ascii="Times New Roman" w:hAnsi="Times New Roman" w:cs="Times New Roman"/>
      <w:i/>
      <w:iCs/>
      <w:sz w:val="16"/>
      <w:szCs w:val="16"/>
    </w:rPr>
  </w:style>
  <w:style w:type="paragraph" w:customStyle="1" w:styleId="Style241">
    <w:name w:val="Style241"/>
    <w:basedOn w:val="a3"/>
    <w:rsid w:val="005D368E"/>
    <w:pPr>
      <w:widowControl w:val="0"/>
      <w:autoSpaceDE w:val="0"/>
      <w:autoSpaceDN w:val="0"/>
      <w:adjustRightInd w:val="0"/>
      <w:spacing w:line="194" w:lineRule="exact"/>
      <w:ind w:hanging="2021"/>
    </w:pPr>
  </w:style>
  <w:style w:type="character" w:customStyle="1" w:styleId="FontStyle152">
    <w:name w:val="Font Style152"/>
    <w:rsid w:val="005D368E"/>
    <w:rPr>
      <w:rFonts w:ascii="Times New Roman" w:hAnsi="Times New Roman" w:cs="Times New Roman"/>
      <w:b/>
      <w:bCs/>
      <w:sz w:val="20"/>
      <w:szCs w:val="20"/>
    </w:rPr>
  </w:style>
  <w:style w:type="paragraph" w:customStyle="1" w:styleId="Style174">
    <w:name w:val="Style174"/>
    <w:basedOn w:val="a3"/>
    <w:rsid w:val="005D368E"/>
    <w:pPr>
      <w:widowControl w:val="0"/>
      <w:autoSpaceDE w:val="0"/>
      <w:autoSpaceDN w:val="0"/>
      <w:adjustRightInd w:val="0"/>
      <w:spacing w:line="254" w:lineRule="exact"/>
      <w:jc w:val="center"/>
    </w:pPr>
  </w:style>
  <w:style w:type="paragraph" w:customStyle="1" w:styleId="Style222">
    <w:name w:val="Style222"/>
    <w:basedOn w:val="a3"/>
    <w:rsid w:val="005D368E"/>
    <w:pPr>
      <w:widowControl w:val="0"/>
      <w:autoSpaceDE w:val="0"/>
      <w:autoSpaceDN w:val="0"/>
      <w:adjustRightInd w:val="0"/>
      <w:spacing w:line="174" w:lineRule="exact"/>
      <w:ind w:firstLine="374"/>
      <w:jc w:val="both"/>
    </w:pPr>
  </w:style>
  <w:style w:type="paragraph" w:customStyle="1" w:styleId="Style285">
    <w:name w:val="Style285"/>
    <w:basedOn w:val="a3"/>
    <w:rsid w:val="005D368E"/>
    <w:pPr>
      <w:widowControl w:val="0"/>
      <w:autoSpaceDE w:val="0"/>
      <w:autoSpaceDN w:val="0"/>
      <w:adjustRightInd w:val="0"/>
      <w:spacing w:line="379" w:lineRule="exact"/>
      <w:ind w:hanging="787"/>
    </w:pPr>
  </w:style>
  <w:style w:type="paragraph" w:customStyle="1" w:styleId="Style204">
    <w:name w:val="Style204"/>
    <w:basedOn w:val="a3"/>
    <w:rsid w:val="005D368E"/>
    <w:pPr>
      <w:widowControl w:val="0"/>
      <w:autoSpaceDE w:val="0"/>
      <w:autoSpaceDN w:val="0"/>
      <w:adjustRightInd w:val="0"/>
      <w:spacing w:line="229" w:lineRule="exact"/>
      <w:jc w:val="both"/>
    </w:pPr>
  </w:style>
  <w:style w:type="paragraph" w:customStyle="1" w:styleId="Style210">
    <w:name w:val="Style210"/>
    <w:basedOn w:val="a3"/>
    <w:rsid w:val="005D368E"/>
    <w:pPr>
      <w:widowControl w:val="0"/>
      <w:autoSpaceDE w:val="0"/>
      <w:autoSpaceDN w:val="0"/>
      <w:adjustRightInd w:val="0"/>
      <w:spacing w:line="221" w:lineRule="exact"/>
    </w:pPr>
  </w:style>
  <w:style w:type="character" w:customStyle="1" w:styleId="FontStyle575">
    <w:name w:val="Font Style575"/>
    <w:rsid w:val="005D368E"/>
    <w:rPr>
      <w:rFonts w:ascii="Courier New" w:hAnsi="Courier New" w:cs="Courier New"/>
      <w:b/>
      <w:bCs/>
      <w:sz w:val="24"/>
      <w:szCs w:val="24"/>
    </w:rPr>
  </w:style>
  <w:style w:type="character" w:customStyle="1" w:styleId="FontStyle668">
    <w:name w:val="Font Style668"/>
    <w:rsid w:val="005D368E"/>
    <w:rPr>
      <w:rFonts w:ascii="Times New Roman" w:hAnsi="Times New Roman" w:cs="Times New Roman"/>
      <w:b/>
      <w:bCs/>
      <w:i/>
      <w:iCs/>
      <w:spacing w:val="30"/>
      <w:sz w:val="20"/>
      <w:szCs w:val="20"/>
    </w:rPr>
  </w:style>
  <w:style w:type="character" w:customStyle="1" w:styleId="toctext">
    <w:name w:val="toctext"/>
    <w:rsid w:val="005D368E"/>
  </w:style>
  <w:style w:type="paragraph" w:customStyle="1" w:styleId="Style59">
    <w:name w:val="Style59"/>
    <w:basedOn w:val="a3"/>
    <w:rsid w:val="005D368E"/>
    <w:pPr>
      <w:widowControl w:val="0"/>
      <w:autoSpaceDE w:val="0"/>
      <w:autoSpaceDN w:val="0"/>
      <w:adjustRightInd w:val="0"/>
      <w:spacing w:line="221" w:lineRule="exact"/>
      <w:ind w:firstLine="950"/>
      <w:jc w:val="both"/>
    </w:pPr>
  </w:style>
  <w:style w:type="paragraph" w:customStyle="1" w:styleId="Style269">
    <w:name w:val="Style269"/>
    <w:basedOn w:val="a3"/>
    <w:rsid w:val="005D368E"/>
    <w:pPr>
      <w:widowControl w:val="0"/>
      <w:autoSpaceDE w:val="0"/>
      <w:autoSpaceDN w:val="0"/>
      <w:adjustRightInd w:val="0"/>
      <w:spacing w:line="331" w:lineRule="exact"/>
      <w:ind w:firstLine="2621"/>
    </w:pPr>
  </w:style>
  <w:style w:type="paragraph" w:customStyle="1" w:styleId="Style19">
    <w:name w:val="Style19"/>
    <w:basedOn w:val="a3"/>
    <w:rsid w:val="005D368E"/>
    <w:pPr>
      <w:widowControl w:val="0"/>
      <w:autoSpaceDE w:val="0"/>
      <w:autoSpaceDN w:val="0"/>
      <w:adjustRightInd w:val="0"/>
      <w:spacing w:line="456" w:lineRule="exact"/>
      <w:ind w:firstLine="667"/>
      <w:jc w:val="both"/>
    </w:pPr>
  </w:style>
  <w:style w:type="character" w:customStyle="1" w:styleId="FontStyle580">
    <w:name w:val="Font Style580"/>
    <w:rsid w:val="005D368E"/>
    <w:rPr>
      <w:rFonts w:ascii="Times New Roman" w:hAnsi="Times New Roman" w:cs="Times New Roman"/>
      <w:i/>
      <w:iCs/>
      <w:sz w:val="22"/>
      <w:szCs w:val="22"/>
    </w:rPr>
  </w:style>
  <w:style w:type="character" w:customStyle="1" w:styleId="FontStyle582">
    <w:name w:val="Font Style582"/>
    <w:rsid w:val="005D368E"/>
    <w:rPr>
      <w:rFonts w:ascii="Times New Roman" w:hAnsi="Times New Roman" w:cs="Times New Roman"/>
      <w:b/>
      <w:bCs/>
      <w:i/>
      <w:iCs/>
      <w:sz w:val="22"/>
      <w:szCs w:val="22"/>
    </w:rPr>
  </w:style>
  <w:style w:type="paragraph" w:customStyle="1" w:styleId="Style192">
    <w:name w:val="Style192"/>
    <w:basedOn w:val="a3"/>
    <w:rsid w:val="005D368E"/>
    <w:pPr>
      <w:widowControl w:val="0"/>
      <w:autoSpaceDE w:val="0"/>
      <w:autoSpaceDN w:val="0"/>
      <w:adjustRightInd w:val="0"/>
      <w:spacing w:line="226" w:lineRule="exact"/>
      <w:ind w:firstLine="346"/>
      <w:jc w:val="both"/>
    </w:pPr>
  </w:style>
  <w:style w:type="character" w:customStyle="1" w:styleId="FontStyle592">
    <w:name w:val="Font Style592"/>
    <w:rsid w:val="005D368E"/>
    <w:rPr>
      <w:rFonts w:ascii="Times New Roman" w:hAnsi="Times New Roman" w:cs="Times New Roman"/>
      <w:b/>
      <w:bCs/>
      <w:sz w:val="20"/>
      <w:szCs w:val="20"/>
    </w:rPr>
  </w:style>
  <w:style w:type="character" w:customStyle="1" w:styleId="FontStyle577">
    <w:name w:val="Font Style577"/>
    <w:rsid w:val="005D368E"/>
    <w:rPr>
      <w:rFonts w:ascii="Times New Roman" w:hAnsi="Times New Roman" w:cs="Times New Roman"/>
      <w:sz w:val="20"/>
      <w:szCs w:val="20"/>
    </w:rPr>
  </w:style>
  <w:style w:type="character" w:customStyle="1" w:styleId="FontStyle594">
    <w:name w:val="Font Style594"/>
    <w:rsid w:val="005D368E"/>
    <w:rPr>
      <w:rFonts w:ascii="Times New Roman" w:hAnsi="Times New Roman" w:cs="Times New Roman"/>
      <w:i/>
      <w:iCs/>
      <w:sz w:val="20"/>
      <w:szCs w:val="20"/>
    </w:rPr>
  </w:style>
  <w:style w:type="character" w:customStyle="1" w:styleId="FontStyle148">
    <w:name w:val="Font Style148"/>
    <w:rsid w:val="005D368E"/>
    <w:rPr>
      <w:rFonts w:ascii="Times New Roman" w:hAnsi="Times New Roman" w:cs="Times New Roman"/>
      <w:i/>
      <w:iCs/>
      <w:sz w:val="20"/>
      <w:szCs w:val="20"/>
    </w:rPr>
  </w:style>
  <w:style w:type="paragraph" w:customStyle="1" w:styleId="Style139">
    <w:name w:val="Style139"/>
    <w:basedOn w:val="a3"/>
    <w:rsid w:val="005D368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5D368E"/>
    <w:rPr>
      <w:rFonts w:ascii="Times New Roman" w:hAnsi="Times New Roman" w:cs="Times New Roman"/>
      <w:b/>
      <w:bCs/>
      <w:i/>
      <w:iCs/>
      <w:spacing w:val="30"/>
      <w:sz w:val="22"/>
      <w:szCs w:val="22"/>
    </w:rPr>
  </w:style>
  <w:style w:type="paragraph" w:customStyle="1" w:styleId="Style161">
    <w:name w:val="Style161"/>
    <w:basedOn w:val="a3"/>
    <w:rsid w:val="005D368E"/>
    <w:pPr>
      <w:widowControl w:val="0"/>
      <w:autoSpaceDE w:val="0"/>
      <w:autoSpaceDN w:val="0"/>
      <w:adjustRightInd w:val="0"/>
      <w:spacing w:line="221" w:lineRule="exact"/>
      <w:ind w:firstLine="379"/>
      <w:jc w:val="both"/>
    </w:pPr>
  </w:style>
  <w:style w:type="character" w:customStyle="1" w:styleId="FontStyle562">
    <w:name w:val="Font Style562"/>
    <w:rsid w:val="005D368E"/>
    <w:rPr>
      <w:rFonts w:ascii="Times New Roman" w:hAnsi="Times New Roman" w:cs="Times New Roman"/>
      <w:b/>
      <w:bCs/>
      <w:spacing w:val="-10"/>
      <w:sz w:val="28"/>
      <w:szCs w:val="28"/>
    </w:rPr>
  </w:style>
  <w:style w:type="paragraph" w:customStyle="1" w:styleId="Style135">
    <w:name w:val="Style135"/>
    <w:basedOn w:val="a3"/>
    <w:rsid w:val="005D368E"/>
    <w:pPr>
      <w:widowControl w:val="0"/>
      <w:autoSpaceDE w:val="0"/>
      <w:autoSpaceDN w:val="0"/>
      <w:adjustRightInd w:val="0"/>
      <w:spacing w:line="302" w:lineRule="exact"/>
      <w:ind w:firstLine="355"/>
    </w:pPr>
  </w:style>
  <w:style w:type="character" w:customStyle="1" w:styleId="FontStyle188">
    <w:name w:val="Font Style188"/>
    <w:rsid w:val="005D368E"/>
    <w:rPr>
      <w:rFonts w:ascii="Times New Roman" w:hAnsi="Times New Roman" w:cs="Times New Roman"/>
      <w:b/>
      <w:bCs/>
      <w:sz w:val="20"/>
      <w:szCs w:val="20"/>
    </w:rPr>
  </w:style>
  <w:style w:type="character" w:customStyle="1" w:styleId="FontStyle581">
    <w:name w:val="Font Style581"/>
    <w:rsid w:val="005D368E"/>
    <w:rPr>
      <w:rFonts w:ascii="Courier New" w:hAnsi="Courier New" w:cs="Courier New"/>
      <w:b/>
      <w:bCs/>
      <w:sz w:val="26"/>
      <w:szCs w:val="26"/>
    </w:rPr>
  </w:style>
  <w:style w:type="character" w:customStyle="1" w:styleId="FontStyle653">
    <w:name w:val="Font Style653"/>
    <w:rsid w:val="005D368E"/>
    <w:rPr>
      <w:rFonts w:ascii="Book Antiqua" w:hAnsi="Book Antiqua" w:cs="Book Antiqua"/>
      <w:b/>
      <w:bCs/>
      <w:sz w:val="18"/>
      <w:szCs w:val="18"/>
    </w:rPr>
  </w:style>
  <w:style w:type="character" w:customStyle="1" w:styleId="FontStyle631">
    <w:name w:val="Font Style631"/>
    <w:rsid w:val="005D368E"/>
    <w:rPr>
      <w:rFonts w:ascii="Times New Roman" w:hAnsi="Times New Roman" w:cs="Times New Roman"/>
      <w:b/>
      <w:bCs/>
      <w:spacing w:val="20"/>
      <w:sz w:val="22"/>
      <w:szCs w:val="22"/>
    </w:rPr>
  </w:style>
  <w:style w:type="character" w:customStyle="1" w:styleId="FontStyle712">
    <w:name w:val="Font Style712"/>
    <w:rsid w:val="005D368E"/>
    <w:rPr>
      <w:rFonts w:ascii="Times New Roman" w:hAnsi="Times New Roman" w:cs="Times New Roman"/>
      <w:b/>
      <w:bCs/>
      <w:sz w:val="20"/>
      <w:szCs w:val="20"/>
    </w:rPr>
  </w:style>
  <w:style w:type="character" w:customStyle="1" w:styleId="FontStyle820">
    <w:name w:val="Font Style820"/>
    <w:rsid w:val="005D368E"/>
    <w:rPr>
      <w:rFonts w:ascii="Times New Roman" w:hAnsi="Times New Roman" w:cs="Times New Roman"/>
      <w:sz w:val="22"/>
      <w:szCs w:val="22"/>
    </w:rPr>
  </w:style>
  <w:style w:type="character" w:customStyle="1" w:styleId="FontStyle821">
    <w:name w:val="Font Style821"/>
    <w:rsid w:val="005D368E"/>
    <w:rPr>
      <w:rFonts w:ascii="Times New Roman" w:hAnsi="Times New Roman" w:cs="Times New Roman"/>
      <w:i/>
      <w:iCs/>
      <w:sz w:val="22"/>
      <w:szCs w:val="22"/>
    </w:rPr>
  </w:style>
  <w:style w:type="paragraph" w:customStyle="1" w:styleId="Style450">
    <w:name w:val="Style450"/>
    <w:basedOn w:val="a3"/>
    <w:rsid w:val="005D368E"/>
    <w:pPr>
      <w:widowControl w:val="0"/>
      <w:autoSpaceDE w:val="0"/>
      <w:autoSpaceDN w:val="0"/>
      <w:adjustRightInd w:val="0"/>
      <w:spacing w:line="336" w:lineRule="exact"/>
      <w:ind w:firstLine="331"/>
      <w:jc w:val="both"/>
    </w:pPr>
  </w:style>
  <w:style w:type="character" w:customStyle="1" w:styleId="z-">
    <w:name w:val="z-Начало формы Знак"/>
    <w:link w:val="z-0"/>
    <w:rsid w:val="005D368E"/>
    <w:rPr>
      <w:rFonts w:ascii="Arial" w:hAnsi="Arial"/>
      <w:b/>
      <w:bCs/>
      <w:kern w:val="32"/>
      <w:sz w:val="32"/>
      <w:szCs w:val="32"/>
    </w:rPr>
  </w:style>
  <w:style w:type="paragraph" w:styleId="z-0">
    <w:name w:val="HTML Top of Form"/>
    <w:basedOn w:val="a3"/>
    <w:next w:val="a3"/>
    <w:link w:val="z-"/>
    <w:unhideWhenUsed/>
    <w:rsid w:val="005D368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5D368E"/>
    <w:rPr>
      <w:rFonts w:ascii="Arial" w:eastAsia="Times New Roman" w:hAnsi="Arial" w:cs="Arial"/>
      <w:vanish/>
      <w:sz w:val="16"/>
      <w:szCs w:val="16"/>
      <w:lang w:eastAsia="ru-RU"/>
    </w:rPr>
  </w:style>
  <w:style w:type="character" w:customStyle="1" w:styleId="Heading2Char">
    <w:name w:val="Heading 2 Char"/>
    <w:aliases w:val="Знак3 Знак Char"/>
    <w:locked/>
    <w:rsid w:val="005D368E"/>
    <w:rPr>
      <w:rFonts w:ascii="Arial" w:hAnsi="Arial" w:cs="Arial"/>
      <w:b/>
      <w:bCs/>
      <w:i/>
      <w:iCs/>
      <w:sz w:val="28"/>
      <w:szCs w:val="28"/>
    </w:rPr>
  </w:style>
  <w:style w:type="paragraph" w:customStyle="1" w:styleId="1d">
    <w:name w:val="Без интервала1"/>
    <w:basedOn w:val="a3"/>
    <w:link w:val="NoSpacingChar"/>
    <w:rsid w:val="005D368E"/>
  </w:style>
  <w:style w:type="character" w:customStyle="1" w:styleId="NoSpacingChar">
    <w:name w:val="No Spacing Char"/>
    <w:link w:val="1d"/>
    <w:locked/>
    <w:rsid w:val="005D368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5D368E"/>
    <w:pPr>
      <w:ind w:left="708"/>
    </w:pPr>
  </w:style>
  <w:style w:type="character" w:customStyle="1" w:styleId="ListParagraphChar4">
    <w:name w:val="List Paragraph Char4"/>
    <w:link w:val="2f0"/>
    <w:locked/>
    <w:rsid w:val="005D368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5D368E"/>
    <w:rPr>
      <w:i/>
      <w:iCs/>
      <w:color w:val="000000"/>
    </w:rPr>
  </w:style>
  <w:style w:type="character" w:customStyle="1" w:styleId="QuoteChar">
    <w:name w:val="Quote Char"/>
    <w:link w:val="210"/>
    <w:locked/>
    <w:rsid w:val="005D368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5D368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5D368E"/>
    <w:rPr>
      <w:rFonts w:ascii="Times New Roman" w:eastAsia="Times New Roman" w:hAnsi="Times New Roman" w:cs="Times New Roman"/>
      <w:b/>
      <w:bCs/>
      <w:i/>
      <w:iCs/>
      <w:color w:val="4F81BD"/>
      <w:sz w:val="24"/>
      <w:szCs w:val="24"/>
    </w:rPr>
  </w:style>
  <w:style w:type="character" w:customStyle="1" w:styleId="1f">
    <w:name w:val="Слабое выделение1"/>
    <w:rsid w:val="005D368E"/>
    <w:rPr>
      <w:rFonts w:cs="Times New Roman"/>
      <w:i/>
      <w:color w:val="808080"/>
    </w:rPr>
  </w:style>
  <w:style w:type="character" w:customStyle="1" w:styleId="1f0">
    <w:name w:val="Сильное выделение1"/>
    <w:rsid w:val="005D368E"/>
    <w:rPr>
      <w:rFonts w:cs="Times New Roman"/>
      <w:b/>
      <w:i/>
      <w:color w:val="4F81BD"/>
    </w:rPr>
  </w:style>
  <w:style w:type="character" w:customStyle="1" w:styleId="1f1">
    <w:name w:val="Слабая ссылка1"/>
    <w:rsid w:val="005D368E"/>
    <w:rPr>
      <w:rFonts w:cs="Times New Roman"/>
      <w:smallCaps/>
      <w:color w:val="C0504D"/>
      <w:u w:val="single"/>
    </w:rPr>
  </w:style>
  <w:style w:type="character" w:customStyle="1" w:styleId="1f2">
    <w:name w:val="Сильная ссылка1"/>
    <w:rsid w:val="005D368E"/>
    <w:rPr>
      <w:rFonts w:cs="Times New Roman"/>
      <w:b/>
      <w:smallCaps/>
      <w:color w:val="C0504D"/>
      <w:spacing w:val="5"/>
      <w:u w:val="single"/>
    </w:rPr>
  </w:style>
  <w:style w:type="character" w:customStyle="1" w:styleId="1f3">
    <w:name w:val="Название книги1"/>
    <w:rsid w:val="005D368E"/>
    <w:rPr>
      <w:rFonts w:cs="Times New Roman"/>
      <w:b/>
      <w:smallCaps/>
      <w:spacing w:val="5"/>
    </w:rPr>
  </w:style>
  <w:style w:type="paragraph" w:customStyle="1" w:styleId="1f4">
    <w:name w:val="Заголовок оглавления1"/>
    <w:basedOn w:val="11"/>
    <w:next w:val="a3"/>
    <w:rsid w:val="005D368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5D368E"/>
    <w:pPr>
      <w:widowControl w:val="0"/>
      <w:spacing w:before="200" w:after="60" w:line="204" w:lineRule="auto"/>
      <w:jc w:val="center"/>
    </w:pPr>
    <w:rPr>
      <w:rFonts w:ascii="SchoolDL" w:hAnsi="SchoolDL"/>
      <w:b/>
      <w:caps/>
      <w:sz w:val="20"/>
      <w:szCs w:val="20"/>
    </w:rPr>
  </w:style>
  <w:style w:type="paragraph" w:customStyle="1" w:styleId="p">
    <w:name w:val="p"/>
    <w:basedOn w:val="a3"/>
    <w:rsid w:val="005D368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5D368E"/>
    <w:rPr>
      <w:rFonts w:cs="Times New Roman"/>
    </w:rPr>
  </w:style>
  <w:style w:type="paragraph" w:customStyle="1" w:styleId="1f6">
    <w:name w:val="ЗАГОЛОВОК 1"/>
    <w:link w:val="1f7"/>
    <w:rsid w:val="005D368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5D368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5D368E"/>
    <w:pPr>
      <w:keepNext/>
      <w:spacing w:line="312" w:lineRule="auto"/>
      <w:ind w:firstLine="0"/>
      <w:jc w:val="center"/>
    </w:pPr>
    <w:rPr>
      <w:bCs/>
      <w:kern w:val="32"/>
    </w:rPr>
  </w:style>
  <w:style w:type="character" w:customStyle="1" w:styleId="1f9">
    <w:name w:val="Стиль1 Знак"/>
    <w:link w:val="1f8"/>
    <w:locked/>
    <w:rsid w:val="005D368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5D368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5D368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5D368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5D368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5D368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5D368E"/>
    <w:pPr>
      <w:keepNext/>
      <w:numPr>
        <w:numId w:val="8"/>
      </w:numPr>
      <w:tabs>
        <w:tab w:val="left" w:pos="0"/>
      </w:tabs>
      <w:spacing w:before="240" w:after="60"/>
      <w:outlineLvl w:val="3"/>
    </w:pPr>
    <w:rPr>
      <w:bCs/>
      <w:i/>
      <w:sz w:val="28"/>
      <w:szCs w:val="28"/>
    </w:rPr>
  </w:style>
  <w:style w:type="paragraph" w:customStyle="1" w:styleId="1ff">
    <w:name w:val="Обычный1"/>
    <w:rsid w:val="005D368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5D368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5D368E"/>
    <w:rPr>
      <w:rFonts w:ascii="Cambria" w:hAnsi="Cambria" w:cs="Times New Roman"/>
      <w:b/>
      <w:bCs/>
      <w:color w:val="365F91"/>
      <w:sz w:val="28"/>
      <w:szCs w:val="28"/>
    </w:rPr>
  </w:style>
  <w:style w:type="character" w:customStyle="1" w:styleId="apple-converted-space">
    <w:name w:val="apple-converted-space"/>
    <w:rsid w:val="005D368E"/>
  </w:style>
  <w:style w:type="paragraph" w:styleId="afffc">
    <w:name w:val="List Paragraph"/>
    <w:basedOn w:val="a3"/>
    <w:link w:val="afffd"/>
    <w:uiPriority w:val="99"/>
    <w:qFormat/>
    <w:rsid w:val="005D368E"/>
    <w:pPr>
      <w:ind w:left="708"/>
    </w:pPr>
  </w:style>
  <w:style w:type="character" w:customStyle="1" w:styleId="afffd">
    <w:name w:val="Абзац списка Знак"/>
    <w:link w:val="afffc"/>
    <w:uiPriority w:val="99"/>
    <w:rsid w:val="005D368E"/>
    <w:rPr>
      <w:rFonts w:ascii="Times New Roman" w:eastAsia="Times New Roman" w:hAnsi="Times New Roman" w:cs="Times New Roman"/>
      <w:sz w:val="24"/>
      <w:szCs w:val="24"/>
    </w:rPr>
  </w:style>
  <w:style w:type="character" w:customStyle="1" w:styleId="211">
    <w:name w:val="Заголовок 2 Знак1"/>
    <w:uiPriority w:val="99"/>
    <w:rsid w:val="005D368E"/>
    <w:rPr>
      <w:rFonts w:ascii="Arial" w:hAnsi="Arial" w:cs="Arial"/>
      <w:b/>
      <w:bCs/>
      <w:i/>
      <w:iCs/>
      <w:sz w:val="28"/>
      <w:szCs w:val="28"/>
      <w:lang w:val="ru-RU" w:eastAsia="en-US" w:bidi="ar-SA"/>
    </w:rPr>
  </w:style>
  <w:style w:type="character" w:customStyle="1" w:styleId="apple-style-span">
    <w:name w:val="apple-style-span"/>
    <w:uiPriority w:val="99"/>
    <w:rsid w:val="005D368E"/>
  </w:style>
  <w:style w:type="paragraph" w:customStyle="1" w:styleId="1ff0">
    <w:name w:val="абзац1"/>
    <w:basedOn w:val="a3"/>
    <w:rsid w:val="005D368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5D368E"/>
    <w:pPr>
      <w:jc w:val="both"/>
    </w:pPr>
    <w:rPr>
      <w:sz w:val="28"/>
      <w:szCs w:val="20"/>
    </w:rPr>
  </w:style>
  <w:style w:type="paragraph" w:customStyle="1" w:styleId="text">
    <w:name w:val="text"/>
    <w:basedOn w:val="a3"/>
    <w:rsid w:val="005D368E"/>
    <w:pPr>
      <w:spacing w:before="100" w:beforeAutospacing="1" w:after="100" w:afterAutospacing="1"/>
    </w:pPr>
  </w:style>
  <w:style w:type="character" w:customStyle="1" w:styleId="112">
    <w:name w:val="1 Заголовок 1 Знак"/>
    <w:link w:val="113"/>
    <w:locked/>
    <w:rsid w:val="005D368E"/>
    <w:rPr>
      <w:rFonts w:ascii="Arial" w:hAnsi="Arial"/>
      <w:b/>
      <w:sz w:val="32"/>
      <w:szCs w:val="32"/>
    </w:rPr>
  </w:style>
  <w:style w:type="paragraph" w:customStyle="1" w:styleId="113">
    <w:name w:val="1 Заголовок 1"/>
    <w:basedOn w:val="a3"/>
    <w:link w:val="112"/>
    <w:rsid w:val="005D368E"/>
    <w:pPr>
      <w:spacing w:before="240" w:after="60"/>
    </w:pPr>
    <w:rPr>
      <w:rFonts w:ascii="Arial" w:eastAsiaTheme="minorHAnsi" w:hAnsi="Arial" w:cstheme="minorBidi"/>
      <w:b/>
      <w:sz w:val="32"/>
      <w:szCs w:val="32"/>
      <w:lang w:eastAsia="en-US"/>
    </w:rPr>
  </w:style>
  <w:style w:type="paragraph" w:customStyle="1" w:styleId="Style14">
    <w:name w:val="Style14"/>
    <w:basedOn w:val="a3"/>
    <w:rsid w:val="005D368E"/>
    <w:pPr>
      <w:widowControl w:val="0"/>
      <w:autoSpaceDE w:val="0"/>
      <w:autoSpaceDN w:val="0"/>
      <w:adjustRightInd w:val="0"/>
    </w:pPr>
  </w:style>
  <w:style w:type="paragraph" w:customStyle="1" w:styleId="Style11">
    <w:name w:val="Style11"/>
    <w:basedOn w:val="a3"/>
    <w:rsid w:val="005D368E"/>
    <w:pPr>
      <w:widowControl w:val="0"/>
      <w:autoSpaceDE w:val="0"/>
      <w:autoSpaceDN w:val="0"/>
      <w:adjustRightInd w:val="0"/>
    </w:pPr>
  </w:style>
  <w:style w:type="paragraph" w:customStyle="1" w:styleId="FR1">
    <w:name w:val="FR1"/>
    <w:rsid w:val="005D368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5D368E"/>
  </w:style>
  <w:style w:type="paragraph" w:customStyle="1" w:styleId="afffe">
    <w:name w:val="Обычный текст"/>
    <w:basedOn w:val="a3"/>
    <w:link w:val="affff"/>
    <w:rsid w:val="005D368E"/>
    <w:pPr>
      <w:ind w:firstLine="454"/>
      <w:jc w:val="both"/>
    </w:pPr>
    <w:rPr>
      <w:szCs w:val="20"/>
    </w:rPr>
  </w:style>
  <w:style w:type="character" w:customStyle="1" w:styleId="affff">
    <w:name w:val="Обычный текст Знак"/>
    <w:link w:val="afffe"/>
    <w:rsid w:val="005D368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5D368E"/>
    <w:rPr>
      <w:bCs/>
      <w:kern w:val="32"/>
      <w:sz w:val="32"/>
      <w:lang w:val="ru-RU" w:eastAsia="en-US" w:bidi="ar-SA"/>
    </w:rPr>
  </w:style>
  <w:style w:type="character" w:customStyle="1" w:styleId="Heading3Char">
    <w:name w:val="Heading 3 Char"/>
    <w:aliases w:val="Знак2 Char"/>
    <w:locked/>
    <w:rsid w:val="005D368E"/>
    <w:rPr>
      <w:rFonts w:ascii="Arial" w:hAnsi="Arial" w:cs="Arial"/>
      <w:b/>
      <w:bCs/>
      <w:sz w:val="26"/>
      <w:szCs w:val="26"/>
      <w:lang w:val="ru-RU" w:eastAsia="en-US" w:bidi="ar-SA"/>
    </w:rPr>
  </w:style>
  <w:style w:type="character" w:customStyle="1" w:styleId="TitleChar">
    <w:name w:val="Title Char"/>
    <w:locked/>
    <w:rsid w:val="005D368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5D368E"/>
    <w:rPr>
      <w:sz w:val="24"/>
      <w:lang w:val="en-US" w:eastAsia="en-US" w:bidi="ar-SA"/>
    </w:rPr>
  </w:style>
  <w:style w:type="paragraph" w:customStyle="1" w:styleId="l1">
    <w:name w:val="l1"/>
    <w:basedOn w:val="a3"/>
    <w:rsid w:val="005D368E"/>
    <w:pPr>
      <w:spacing w:before="100" w:beforeAutospacing="1" w:after="100" w:afterAutospacing="1"/>
    </w:pPr>
  </w:style>
  <w:style w:type="paragraph" w:customStyle="1" w:styleId="l2">
    <w:name w:val="l2"/>
    <w:basedOn w:val="a3"/>
    <w:rsid w:val="005D368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D368E"/>
    <w:rPr>
      <w:sz w:val="24"/>
      <w:szCs w:val="24"/>
      <w:lang w:val="ru-RU" w:eastAsia="ru-RU" w:bidi="ar-SA"/>
    </w:rPr>
  </w:style>
  <w:style w:type="character" w:customStyle="1" w:styleId="gapspan">
    <w:name w:val="gapspan"/>
    <w:rsid w:val="005D368E"/>
    <w:rPr>
      <w:rFonts w:cs="Times New Roman"/>
    </w:rPr>
  </w:style>
  <w:style w:type="paragraph" w:customStyle="1" w:styleId="TablLeft">
    <w:name w:val="Tabl Left"/>
    <w:basedOn w:val="a3"/>
    <w:semiHidden/>
    <w:rsid w:val="005D368E"/>
    <w:pPr>
      <w:overflowPunct w:val="0"/>
      <w:autoSpaceDE w:val="0"/>
      <w:autoSpaceDN w:val="0"/>
      <w:adjustRightInd w:val="0"/>
      <w:textAlignment w:val="baseline"/>
    </w:pPr>
    <w:rPr>
      <w:sz w:val="28"/>
      <w:szCs w:val="20"/>
    </w:rPr>
  </w:style>
  <w:style w:type="character" w:customStyle="1" w:styleId="citecrochet1">
    <w:name w:val="cite_crochet1"/>
    <w:rsid w:val="005D368E"/>
    <w:rPr>
      <w:vanish/>
    </w:rPr>
  </w:style>
  <w:style w:type="character" w:customStyle="1" w:styleId="nowrap1">
    <w:name w:val="nowrap1"/>
    <w:rsid w:val="005D368E"/>
  </w:style>
  <w:style w:type="paragraph" w:customStyle="1" w:styleId="style3">
    <w:name w:val="style3"/>
    <w:basedOn w:val="a3"/>
    <w:rsid w:val="005D368E"/>
    <w:pPr>
      <w:spacing w:before="100" w:beforeAutospacing="1" w:after="100" w:afterAutospacing="1"/>
    </w:pPr>
    <w:rPr>
      <w:rFonts w:ascii="Verdana" w:hAnsi="Verdana"/>
      <w:sz w:val="18"/>
      <w:szCs w:val="18"/>
    </w:rPr>
  </w:style>
  <w:style w:type="character" w:customStyle="1" w:styleId="zagl">
    <w:name w:val="zagl"/>
    <w:rsid w:val="005D368E"/>
  </w:style>
  <w:style w:type="character" w:customStyle="1" w:styleId="font4">
    <w:name w:val="font4"/>
    <w:rsid w:val="005D368E"/>
  </w:style>
  <w:style w:type="paragraph" w:customStyle="1" w:styleId="tekstob">
    <w:name w:val="tekstob"/>
    <w:basedOn w:val="a3"/>
    <w:rsid w:val="005D368E"/>
    <w:pPr>
      <w:spacing w:before="100" w:beforeAutospacing="1" w:after="100" w:afterAutospacing="1"/>
    </w:pPr>
  </w:style>
  <w:style w:type="character" w:customStyle="1" w:styleId="st1">
    <w:name w:val="st1"/>
    <w:rsid w:val="005D368E"/>
  </w:style>
  <w:style w:type="character" w:customStyle="1" w:styleId="p1">
    <w:name w:val="p1"/>
    <w:rsid w:val="005D368E"/>
    <w:rPr>
      <w:rFonts w:cs="Times New Roman"/>
    </w:rPr>
  </w:style>
  <w:style w:type="character" w:customStyle="1" w:styleId="accented">
    <w:name w:val="accented"/>
    <w:rsid w:val="005D368E"/>
  </w:style>
  <w:style w:type="character" w:customStyle="1" w:styleId="editsection">
    <w:name w:val="editsection"/>
    <w:rsid w:val="005D368E"/>
  </w:style>
  <w:style w:type="paragraph" w:customStyle="1" w:styleId="-1">
    <w:name w:val="Обычный-1"/>
    <w:basedOn w:val="a3"/>
    <w:rsid w:val="005D368E"/>
    <w:pPr>
      <w:widowControl w:val="0"/>
      <w:spacing w:line="360" w:lineRule="auto"/>
      <w:ind w:firstLine="720"/>
      <w:jc w:val="both"/>
    </w:pPr>
    <w:rPr>
      <w:szCs w:val="20"/>
    </w:rPr>
  </w:style>
  <w:style w:type="paragraph" w:customStyle="1" w:styleId="text-v">
    <w:name w:val="text-v"/>
    <w:basedOn w:val="a3"/>
    <w:rsid w:val="005D368E"/>
    <w:pPr>
      <w:spacing w:before="100" w:beforeAutospacing="1" w:after="100" w:afterAutospacing="1"/>
    </w:pPr>
  </w:style>
  <w:style w:type="paragraph" w:customStyle="1" w:styleId="normal5">
    <w:name w:val="normal5"/>
    <w:basedOn w:val="a3"/>
    <w:rsid w:val="005D368E"/>
    <w:pPr>
      <w:spacing w:before="100" w:beforeAutospacing="1" w:after="100" w:afterAutospacing="1"/>
    </w:pPr>
  </w:style>
  <w:style w:type="paragraph" w:styleId="affff0">
    <w:name w:val="No Spacing"/>
    <w:link w:val="affff1"/>
    <w:qFormat/>
    <w:rsid w:val="005D368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5D368E"/>
    <w:rPr>
      <w:rFonts w:ascii="Times New Roman" w:eastAsia="Times New Roman" w:hAnsi="Times New Roman" w:cs="Times New Roman"/>
      <w:sz w:val="24"/>
      <w:szCs w:val="24"/>
      <w:lang w:eastAsia="ru-RU"/>
    </w:rPr>
  </w:style>
  <w:style w:type="paragraph" w:customStyle="1" w:styleId="1ff1">
    <w:name w:val="Основной текст1"/>
    <w:basedOn w:val="1a"/>
    <w:rsid w:val="005D368E"/>
    <w:pPr>
      <w:widowControl/>
      <w:spacing w:after="120"/>
      <w:ind w:firstLine="0"/>
      <w:jc w:val="left"/>
    </w:pPr>
    <w:rPr>
      <w:rFonts w:ascii="Times New Roman" w:hAnsi="Times New Roman"/>
      <w:sz w:val="24"/>
    </w:rPr>
  </w:style>
  <w:style w:type="character" w:customStyle="1" w:styleId="FontStyle571">
    <w:name w:val="Font Style571"/>
    <w:rsid w:val="005D368E"/>
    <w:rPr>
      <w:rFonts w:ascii="Times New Roman" w:hAnsi="Times New Roman" w:cs="Times New Roman"/>
      <w:b/>
      <w:bCs/>
      <w:i/>
      <w:iCs/>
      <w:spacing w:val="30"/>
      <w:sz w:val="20"/>
      <w:szCs w:val="20"/>
    </w:rPr>
  </w:style>
  <w:style w:type="character" w:customStyle="1" w:styleId="FontStyle658">
    <w:name w:val="Font Style658"/>
    <w:rsid w:val="005D368E"/>
    <w:rPr>
      <w:rFonts w:ascii="Times New Roman" w:hAnsi="Times New Roman" w:cs="Times New Roman"/>
      <w:b/>
      <w:bCs/>
      <w:spacing w:val="-30"/>
      <w:sz w:val="32"/>
      <w:szCs w:val="32"/>
    </w:rPr>
  </w:style>
  <w:style w:type="character" w:customStyle="1" w:styleId="FontStyle596">
    <w:name w:val="Font Style596"/>
    <w:rsid w:val="005D368E"/>
    <w:rPr>
      <w:rFonts w:ascii="Consolas" w:hAnsi="Consolas" w:cs="Consolas"/>
      <w:i/>
      <w:iCs/>
      <w:spacing w:val="10"/>
      <w:sz w:val="24"/>
      <w:szCs w:val="24"/>
    </w:rPr>
  </w:style>
  <w:style w:type="character" w:customStyle="1" w:styleId="FontStyle621">
    <w:name w:val="Font Style621"/>
    <w:rsid w:val="005D368E"/>
    <w:rPr>
      <w:rFonts w:ascii="Times New Roman" w:hAnsi="Times New Roman" w:cs="Times New Roman" w:hint="default"/>
      <w:b/>
      <w:bCs/>
      <w:i/>
      <w:iCs/>
      <w:spacing w:val="30"/>
      <w:sz w:val="18"/>
      <w:szCs w:val="18"/>
    </w:rPr>
  </w:style>
  <w:style w:type="paragraph" w:customStyle="1" w:styleId="Style570">
    <w:name w:val="Style570"/>
    <w:basedOn w:val="a3"/>
    <w:rsid w:val="005D368E"/>
    <w:pPr>
      <w:widowControl w:val="0"/>
      <w:autoSpaceDE w:val="0"/>
      <w:autoSpaceDN w:val="0"/>
      <w:adjustRightInd w:val="0"/>
    </w:pPr>
  </w:style>
  <w:style w:type="character" w:customStyle="1" w:styleId="FontStyle870">
    <w:name w:val="Font Style870"/>
    <w:rsid w:val="005D368E"/>
    <w:rPr>
      <w:rFonts w:ascii="Times New Roman" w:hAnsi="Times New Roman" w:cs="Times New Roman" w:hint="default"/>
      <w:b/>
      <w:bCs/>
      <w:i/>
      <w:iCs/>
      <w:sz w:val="22"/>
      <w:szCs w:val="22"/>
    </w:rPr>
  </w:style>
  <w:style w:type="paragraph" w:customStyle="1" w:styleId="Style43">
    <w:name w:val="Style43"/>
    <w:basedOn w:val="a3"/>
    <w:rsid w:val="005D368E"/>
    <w:pPr>
      <w:widowControl w:val="0"/>
      <w:autoSpaceDE w:val="0"/>
      <w:autoSpaceDN w:val="0"/>
      <w:adjustRightInd w:val="0"/>
      <w:spacing w:line="211" w:lineRule="exact"/>
      <w:ind w:hanging="756"/>
    </w:pPr>
  </w:style>
  <w:style w:type="paragraph" w:customStyle="1" w:styleId="Style318">
    <w:name w:val="Style318"/>
    <w:basedOn w:val="a3"/>
    <w:rsid w:val="005D368E"/>
    <w:pPr>
      <w:widowControl w:val="0"/>
      <w:autoSpaceDE w:val="0"/>
      <w:autoSpaceDN w:val="0"/>
      <w:adjustRightInd w:val="0"/>
      <w:spacing w:line="223" w:lineRule="exact"/>
      <w:ind w:firstLine="374"/>
      <w:jc w:val="both"/>
    </w:pPr>
  </w:style>
  <w:style w:type="character" w:customStyle="1" w:styleId="FontStyle846">
    <w:name w:val="Font Style846"/>
    <w:rsid w:val="005D368E"/>
    <w:rPr>
      <w:rFonts w:ascii="Times New Roman" w:hAnsi="Times New Roman" w:cs="Times New Roman"/>
      <w:b/>
      <w:bCs/>
      <w:sz w:val="22"/>
      <w:szCs w:val="22"/>
    </w:rPr>
  </w:style>
  <w:style w:type="character" w:customStyle="1" w:styleId="FontStyle811">
    <w:name w:val="Font Style811"/>
    <w:rsid w:val="005D368E"/>
    <w:rPr>
      <w:rFonts w:ascii="Times New Roman" w:hAnsi="Times New Roman" w:cs="Times New Roman"/>
      <w:b/>
      <w:bCs/>
      <w:i/>
      <w:iCs/>
      <w:sz w:val="22"/>
      <w:szCs w:val="22"/>
    </w:rPr>
  </w:style>
  <w:style w:type="paragraph" w:customStyle="1" w:styleId="bodytext">
    <w:name w:val="bodytext"/>
    <w:basedOn w:val="a3"/>
    <w:rsid w:val="005D368E"/>
    <w:pPr>
      <w:spacing w:after="100" w:afterAutospacing="1" w:line="300" w:lineRule="atLeast"/>
    </w:pPr>
    <w:rPr>
      <w:rFonts w:ascii="Arial" w:hAnsi="Arial" w:cs="Arial"/>
      <w:color w:val="666666"/>
      <w:sz w:val="21"/>
      <w:szCs w:val="21"/>
    </w:rPr>
  </w:style>
  <w:style w:type="paragraph" w:customStyle="1" w:styleId="subheader">
    <w:name w:val="subheader"/>
    <w:basedOn w:val="a3"/>
    <w:rsid w:val="005D368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5D368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5D368E"/>
  </w:style>
  <w:style w:type="character" w:customStyle="1" w:styleId="mymarkfind">
    <w:name w:val="my_mark_find"/>
    <w:rsid w:val="005D368E"/>
  </w:style>
  <w:style w:type="paragraph" w:customStyle="1" w:styleId="3a">
    <w:name w:val="Знак3"/>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5D368E"/>
    <w:pPr>
      <w:spacing w:before="48" w:after="48"/>
      <w:jc w:val="both"/>
    </w:pPr>
  </w:style>
  <w:style w:type="character" w:customStyle="1" w:styleId="b-serp-url">
    <w:name w:val="b-serp-url"/>
    <w:rsid w:val="005D368E"/>
  </w:style>
  <w:style w:type="paragraph" w:styleId="z-2">
    <w:name w:val="HTML Bottom of Form"/>
    <w:basedOn w:val="a3"/>
    <w:next w:val="a3"/>
    <w:link w:val="z-3"/>
    <w:rsid w:val="005D368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5D368E"/>
    <w:rPr>
      <w:rFonts w:ascii="Arial" w:eastAsia="Times New Roman" w:hAnsi="Arial" w:cs="Times New Roman"/>
      <w:vanish/>
      <w:sz w:val="16"/>
      <w:szCs w:val="16"/>
    </w:rPr>
  </w:style>
  <w:style w:type="paragraph" w:customStyle="1" w:styleId="3b">
    <w:name w:val="Стиль3"/>
    <w:basedOn w:val="a3"/>
    <w:link w:val="3c"/>
    <w:rsid w:val="005D368E"/>
    <w:pPr>
      <w:widowControl w:val="0"/>
      <w:autoSpaceDE w:val="0"/>
      <w:autoSpaceDN w:val="0"/>
      <w:adjustRightInd w:val="0"/>
      <w:ind w:firstLine="567"/>
      <w:jc w:val="both"/>
    </w:pPr>
    <w:rPr>
      <w:b/>
      <w:sz w:val="28"/>
      <w:szCs w:val="20"/>
    </w:rPr>
  </w:style>
  <w:style w:type="character" w:customStyle="1" w:styleId="3c">
    <w:name w:val="Стиль3 Знак"/>
    <w:link w:val="3b"/>
    <w:locked/>
    <w:rsid w:val="005D368E"/>
    <w:rPr>
      <w:rFonts w:ascii="Times New Roman" w:eastAsia="Times New Roman" w:hAnsi="Times New Roman" w:cs="Times New Roman"/>
      <w:b/>
      <w:sz w:val="28"/>
      <w:szCs w:val="20"/>
      <w:lang w:eastAsia="ru-RU"/>
    </w:rPr>
  </w:style>
  <w:style w:type="paragraph" w:customStyle="1" w:styleId="biblio">
    <w:name w:val="biblio"/>
    <w:basedOn w:val="a3"/>
    <w:rsid w:val="005D368E"/>
    <w:pPr>
      <w:spacing w:before="48" w:after="48"/>
      <w:ind w:firstLine="360"/>
      <w:jc w:val="both"/>
    </w:pPr>
    <w:rPr>
      <w:sz w:val="19"/>
      <w:szCs w:val="19"/>
    </w:rPr>
  </w:style>
  <w:style w:type="paragraph" w:customStyle="1" w:styleId="biblio0">
    <w:name w:val="biblio0"/>
    <w:basedOn w:val="a3"/>
    <w:rsid w:val="005D368E"/>
    <w:pPr>
      <w:spacing w:before="48" w:after="48"/>
      <w:jc w:val="both"/>
    </w:pPr>
    <w:rPr>
      <w:sz w:val="19"/>
      <w:szCs w:val="19"/>
    </w:rPr>
  </w:style>
  <w:style w:type="paragraph" w:customStyle="1" w:styleId="podpis">
    <w:name w:val="podpis"/>
    <w:basedOn w:val="a3"/>
    <w:rsid w:val="005D368E"/>
    <w:pPr>
      <w:spacing w:before="48" w:after="48"/>
      <w:jc w:val="right"/>
    </w:pPr>
    <w:rPr>
      <w:i/>
      <w:iCs/>
      <w:sz w:val="19"/>
      <w:szCs w:val="19"/>
    </w:rPr>
  </w:style>
  <w:style w:type="paragraph" w:customStyle="1" w:styleId="ris">
    <w:name w:val="ris"/>
    <w:basedOn w:val="a3"/>
    <w:rsid w:val="005D368E"/>
    <w:pPr>
      <w:spacing w:before="48" w:after="48"/>
      <w:jc w:val="center"/>
    </w:pPr>
    <w:rPr>
      <w:i/>
      <w:iCs/>
      <w:sz w:val="19"/>
      <w:szCs w:val="19"/>
    </w:rPr>
  </w:style>
  <w:style w:type="paragraph" w:customStyle="1" w:styleId="small">
    <w:name w:val="small"/>
    <w:basedOn w:val="a3"/>
    <w:rsid w:val="005D368E"/>
    <w:pPr>
      <w:spacing w:before="48" w:after="48"/>
      <w:ind w:firstLine="360"/>
      <w:jc w:val="both"/>
    </w:pPr>
    <w:rPr>
      <w:sz w:val="19"/>
      <w:szCs w:val="19"/>
    </w:rPr>
  </w:style>
  <w:style w:type="paragraph" w:customStyle="1" w:styleId="small0">
    <w:name w:val="small0"/>
    <w:basedOn w:val="a3"/>
    <w:rsid w:val="005D368E"/>
    <w:pPr>
      <w:spacing w:before="48" w:after="48"/>
      <w:jc w:val="both"/>
    </w:pPr>
    <w:rPr>
      <w:sz w:val="19"/>
      <w:szCs w:val="19"/>
    </w:rPr>
  </w:style>
  <w:style w:type="paragraph" w:customStyle="1" w:styleId="stih4">
    <w:name w:val="stih4"/>
    <w:basedOn w:val="a3"/>
    <w:rsid w:val="005D368E"/>
    <w:pPr>
      <w:spacing w:before="120" w:after="120"/>
      <w:ind w:left="3240"/>
    </w:pPr>
    <w:rPr>
      <w:sz w:val="19"/>
      <w:szCs w:val="19"/>
    </w:rPr>
  </w:style>
  <w:style w:type="paragraph" w:customStyle="1" w:styleId="zag8">
    <w:name w:val="zag8"/>
    <w:basedOn w:val="a3"/>
    <w:rsid w:val="005D368E"/>
    <w:pPr>
      <w:spacing w:before="240" w:after="48"/>
      <w:jc w:val="center"/>
    </w:pPr>
    <w:rPr>
      <w:sz w:val="19"/>
      <w:szCs w:val="19"/>
    </w:rPr>
  </w:style>
  <w:style w:type="character" w:customStyle="1" w:styleId="page">
    <w:name w:val="page"/>
    <w:rsid w:val="005D368E"/>
    <w:rPr>
      <w:i/>
      <w:iCs/>
      <w:vanish/>
      <w:color w:val="00008B"/>
      <w:sz w:val="19"/>
      <w:szCs w:val="19"/>
      <w:bdr w:val="single" w:sz="4" w:space="0" w:color="C1C1C1"/>
    </w:rPr>
  </w:style>
  <w:style w:type="paragraph" w:customStyle="1" w:styleId="hook">
    <w:name w:val="hook"/>
    <w:basedOn w:val="a3"/>
    <w:rsid w:val="005D368E"/>
    <w:pPr>
      <w:spacing w:before="100" w:beforeAutospacing="1" w:after="100" w:afterAutospacing="1"/>
    </w:pPr>
    <w:rPr>
      <w:rFonts w:ascii="Comic Sans MS" w:hAnsi="Comic Sans MS"/>
      <w:b/>
      <w:bCs/>
    </w:rPr>
  </w:style>
  <w:style w:type="character" w:customStyle="1" w:styleId="current">
    <w:name w:val="current"/>
    <w:rsid w:val="005D368E"/>
  </w:style>
  <w:style w:type="paragraph" w:customStyle="1" w:styleId="affff3">
    <w:name w:val="Цитаты"/>
    <w:basedOn w:val="1a"/>
    <w:rsid w:val="005D368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5D368E"/>
    <w:pPr>
      <w:spacing w:before="100" w:after="100"/>
      <w:jc w:val="both"/>
    </w:pPr>
    <w:rPr>
      <w:rFonts w:ascii="Arial" w:hAnsi="Arial"/>
      <w:color w:val="000000"/>
      <w:sz w:val="20"/>
      <w:szCs w:val="20"/>
    </w:rPr>
  </w:style>
  <w:style w:type="character" w:customStyle="1" w:styleId="udar">
    <w:name w:val="udar"/>
    <w:rsid w:val="005D368E"/>
    <w:rPr>
      <w:rFonts w:cs="Times New Roman"/>
    </w:rPr>
  </w:style>
  <w:style w:type="paragraph" w:customStyle="1" w:styleId="CharCharCarCarCharCharCarCarCharCharCarCarCharChar">
    <w:name w:val="Char Char Car Car Char Char Car Car Char Char Car Car Char Char"/>
    <w:basedOn w:val="a3"/>
    <w:rsid w:val="005D368E"/>
    <w:pPr>
      <w:spacing w:after="160" w:line="240" w:lineRule="exact"/>
    </w:pPr>
    <w:rPr>
      <w:sz w:val="20"/>
      <w:szCs w:val="20"/>
    </w:rPr>
  </w:style>
  <w:style w:type="paragraph" w:customStyle="1" w:styleId="310">
    <w:name w:val="Основной текст с отступом 31"/>
    <w:basedOn w:val="a3"/>
    <w:rsid w:val="005D368E"/>
    <w:pPr>
      <w:ind w:firstLine="567"/>
      <w:jc w:val="both"/>
    </w:pPr>
    <w:rPr>
      <w:rFonts w:ascii="Arial" w:hAnsi="Arial"/>
      <w:sz w:val="20"/>
      <w:szCs w:val="20"/>
    </w:rPr>
  </w:style>
  <w:style w:type="character" w:customStyle="1" w:styleId="submenu-table">
    <w:name w:val="submenu-table"/>
    <w:rsid w:val="005D368E"/>
  </w:style>
  <w:style w:type="paragraph" w:customStyle="1" w:styleId="book">
    <w:name w:val="book"/>
    <w:basedOn w:val="a3"/>
    <w:rsid w:val="005D368E"/>
    <w:pPr>
      <w:ind w:firstLine="450"/>
      <w:jc w:val="both"/>
    </w:pPr>
  </w:style>
  <w:style w:type="character" w:customStyle="1" w:styleId="bday">
    <w:name w:val="bday"/>
    <w:rsid w:val="005D368E"/>
  </w:style>
  <w:style w:type="paragraph" w:customStyle="1" w:styleId="212">
    <w:name w:val="Основной текст 21"/>
    <w:basedOn w:val="a3"/>
    <w:rsid w:val="005D368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5D368E"/>
    <w:rPr>
      <w:sz w:val="24"/>
      <w:szCs w:val="24"/>
    </w:rPr>
  </w:style>
  <w:style w:type="paragraph" w:customStyle="1" w:styleId="Style45">
    <w:name w:val="Style45"/>
    <w:basedOn w:val="a3"/>
    <w:rsid w:val="005D368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5D368E"/>
    <w:rPr>
      <w:b/>
      <w:caps/>
      <w:sz w:val="24"/>
      <w:szCs w:val="24"/>
      <w:lang w:val="ru-RU" w:eastAsia="ru-RU" w:bidi="ar-SA"/>
    </w:rPr>
  </w:style>
  <w:style w:type="character" w:customStyle="1" w:styleId="400">
    <w:name w:val="Знак Знак40"/>
    <w:locked/>
    <w:rsid w:val="005D368E"/>
    <w:rPr>
      <w:rFonts w:ascii="Arial" w:hAnsi="Arial" w:cs="Arial"/>
      <w:b/>
      <w:bCs/>
      <w:i/>
      <w:iCs/>
      <w:sz w:val="28"/>
      <w:szCs w:val="28"/>
      <w:lang w:val="ru-RU" w:eastAsia="en-US" w:bidi="ar-SA"/>
    </w:rPr>
  </w:style>
  <w:style w:type="character" w:customStyle="1" w:styleId="390">
    <w:name w:val="Знак Знак39"/>
    <w:locked/>
    <w:rsid w:val="005D368E"/>
    <w:rPr>
      <w:b/>
      <w:bCs/>
      <w:sz w:val="27"/>
      <w:szCs w:val="27"/>
      <w:lang w:val="ru-RU" w:eastAsia="ru-RU" w:bidi="ar-SA"/>
    </w:rPr>
  </w:style>
  <w:style w:type="character" w:customStyle="1" w:styleId="380">
    <w:name w:val="Знак Знак38"/>
    <w:locked/>
    <w:rsid w:val="005D368E"/>
    <w:rPr>
      <w:b/>
      <w:bCs/>
      <w:sz w:val="28"/>
      <w:szCs w:val="28"/>
      <w:lang w:val="ru-RU" w:eastAsia="ru-RU" w:bidi="ar-SA"/>
    </w:rPr>
  </w:style>
  <w:style w:type="character" w:customStyle="1" w:styleId="370">
    <w:name w:val="Знак Знак37"/>
    <w:locked/>
    <w:rsid w:val="005D368E"/>
    <w:rPr>
      <w:b/>
      <w:bCs/>
      <w:i/>
      <w:iCs/>
      <w:sz w:val="26"/>
      <w:szCs w:val="26"/>
      <w:lang w:val="ru-RU" w:eastAsia="ru-RU" w:bidi="ar-SA"/>
    </w:rPr>
  </w:style>
  <w:style w:type="character" w:customStyle="1" w:styleId="360">
    <w:name w:val="Знак Знак36"/>
    <w:locked/>
    <w:rsid w:val="005D368E"/>
    <w:rPr>
      <w:sz w:val="24"/>
      <w:lang w:val="ru-RU" w:eastAsia="ru-RU" w:bidi="ar-SA"/>
    </w:rPr>
  </w:style>
  <w:style w:type="character" w:customStyle="1" w:styleId="350">
    <w:name w:val="Знак Знак35"/>
    <w:locked/>
    <w:rsid w:val="005D368E"/>
    <w:rPr>
      <w:sz w:val="24"/>
      <w:szCs w:val="24"/>
      <w:lang w:val="ru-RU" w:eastAsia="ru-RU" w:bidi="ar-SA"/>
    </w:rPr>
  </w:style>
  <w:style w:type="character" w:customStyle="1" w:styleId="340">
    <w:name w:val="Знак Знак34"/>
    <w:locked/>
    <w:rsid w:val="005D368E"/>
    <w:rPr>
      <w:i/>
      <w:iCs/>
      <w:sz w:val="24"/>
      <w:szCs w:val="24"/>
      <w:lang w:val="ru-RU" w:eastAsia="ru-RU" w:bidi="ar-SA"/>
    </w:rPr>
  </w:style>
  <w:style w:type="character" w:customStyle="1" w:styleId="affff5">
    <w:name w:val="Знак Знак Знак"/>
    <w:locked/>
    <w:rsid w:val="005D368E"/>
    <w:rPr>
      <w:rFonts w:ascii="Courier New" w:hAnsi="Courier New" w:cs="Courier New"/>
      <w:lang w:val="ru-RU" w:eastAsia="ru-RU" w:bidi="ar-SA"/>
    </w:rPr>
  </w:style>
  <w:style w:type="paragraph" w:customStyle="1" w:styleId="affff6">
    <w:name w:val="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5D368E"/>
    <w:pPr>
      <w:autoSpaceDE w:val="0"/>
      <w:autoSpaceDN w:val="0"/>
      <w:adjustRightInd w:val="0"/>
    </w:pPr>
  </w:style>
  <w:style w:type="paragraph" w:customStyle="1" w:styleId="affff8">
    <w:name w:val="Темы"/>
    <w:basedOn w:val="a3"/>
    <w:link w:val="affff9"/>
    <w:rsid w:val="005D368E"/>
    <w:pPr>
      <w:keepNext/>
    </w:pPr>
  </w:style>
  <w:style w:type="character" w:customStyle="1" w:styleId="affff9">
    <w:name w:val="Темы Знак"/>
    <w:link w:val="affff8"/>
    <w:locked/>
    <w:rsid w:val="005D368E"/>
    <w:rPr>
      <w:rFonts w:ascii="Times New Roman" w:eastAsia="Times New Roman" w:hAnsi="Times New Roman" w:cs="Times New Roman"/>
      <w:sz w:val="24"/>
      <w:szCs w:val="24"/>
      <w:lang w:eastAsia="ru-RU"/>
    </w:rPr>
  </w:style>
  <w:style w:type="paragraph" w:customStyle="1" w:styleId="affffa">
    <w:name w:val="a"/>
    <w:basedOn w:val="a3"/>
    <w:rsid w:val="005D368E"/>
    <w:pPr>
      <w:spacing w:before="100" w:beforeAutospacing="1" w:after="100" w:afterAutospacing="1"/>
    </w:pPr>
  </w:style>
  <w:style w:type="paragraph" w:customStyle="1" w:styleId="acxspmiddle">
    <w:name w:val="acxspmiddle"/>
    <w:basedOn w:val="a3"/>
    <w:rsid w:val="005D368E"/>
    <w:pPr>
      <w:spacing w:before="100" w:beforeAutospacing="1" w:after="100" w:afterAutospacing="1"/>
    </w:pPr>
  </w:style>
  <w:style w:type="character" w:customStyle="1" w:styleId="affffb">
    <w:name w:val="Основной текст_"/>
    <w:link w:val="1ff3"/>
    <w:locked/>
    <w:rsid w:val="005D368E"/>
    <w:rPr>
      <w:rFonts w:ascii="Arial" w:hAnsi="Arial" w:cs="Arial"/>
      <w:sz w:val="19"/>
      <w:szCs w:val="19"/>
      <w:shd w:val="clear" w:color="auto" w:fill="FFFFFF"/>
    </w:rPr>
  </w:style>
  <w:style w:type="paragraph" w:customStyle="1" w:styleId="1ff3">
    <w:name w:val="Основной текст1"/>
    <w:basedOn w:val="a3"/>
    <w:link w:val="affffb"/>
    <w:rsid w:val="005D368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5D368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5D368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5D368E"/>
    <w:pPr>
      <w:spacing w:after="160" w:line="240" w:lineRule="exact"/>
    </w:pPr>
    <w:rPr>
      <w:rFonts w:ascii="Verdana" w:hAnsi="Verdana"/>
      <w:lang w:val="en-US" w:eastAsia="en-US"/>
    </w:rPr>
  </w:style>
  <w:style w:type="paragraph" w:customStyle="1" w:styleId="Style24">
    <w:name w:val="Style24"/>
    <w:basedOn w:val="a3"/>
    <w:rsid w:val="005D368E"/>
    <w:pPr>
      <w:widowControl w:val="0"/>
      <w:autoSpaceDE w:val="0"/>
      <w:autoSpaceDN w:val="0"/>
      <w:adjustRightInd w:val="0"/>
      <w:spacing w:line="482" w:lineRule="exact"/>
      <w:ind w:firstLine="720"/>
      <w:jc w:val="both"/>
    </w:pPr>
  </w:style>
  <w:style w:type="paragraph" w:customStyle="1" w:styleId="ConsPlusTitle">
    <w:name w:val="ConsPlusTitle"/>
    <w:rsid w:val="005D368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5D368E"/>
    <w:rPr>
      <w:rFonts w:ascii="Courier New" w:hAnsi="Courier New"/>
      <w:sz w:val="20"/>
      <w:szCs w:val="20"/>
    </w:rPr>
  </w:style>
  <w:style w:type="paragraph" w:customStyle="1" w:styleId="ConsPlusNormal">
    <w:name w:val="ConsPlusNormal"/>
    <w:link w:val="ConsPlusNormal0"/>
    <w:rsid w:val="005D36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D368E"/>
    <w:rPr>
      <w:rFonts w:ascii="Arial" w:eastAsia="Times New Roman" w:hAnsi="Arial" w:cs="Arial"/>
      <w:sz w:val="20"/>
      <w:szCs w:val="20"/>
      <w:lang w:eastAsia="ru-RU"/>
    </w:rPr>
  </w:style>
  <w:style w:type="paragraph" w:customStyle="1" w:styleId="213">
    <w:name w:val="Заголовок 21"/>
    <w:basedOn w:val="a3"/>
    <w:next w:val="a3"/>
    <w:rsid w:val="005D368E"/>
    <w:pPr>
      <w:keepNext/>
      <w:widowControl w:val="0"/>
      <w:jc w:val="center"/>
    </w:pPr>
    <w:rPr>
      <w:b/>
      <w:sz w:val="26"/>
      <w:szCs w:val="20"/>
    </w:rPr>
  </w:style>
  <w:style w:type="paragraph" w:customStyle="1" w:styleId="2f1">
    <w:name w:val="Обычный2"/>
    <w:basedOn w:val="a3"/>
    <w:rsid w:val="005D368E"/>
    <w:pPr>
      <w:spacing w:before="100" w:beforeAutospacing="1" w:after="100" w:afterAutospacing="1"/>
    </w:pPr>
  </w:style>
  <w:style w:type="paragraph" w:customStyle="1" w:styleId="2f2">
    <w:name w:val="заголовок 2"/>
    <w:basedOn w:val="a3"/>
    <w:next w:val="a3"/>
    <w:rsid w:val="005D368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5D368E"/>
    <w:pPr>
      <w:spacing w:before="24" w:after="16"/>
      <w:ind w:firstLine="454"/>
      <w:jc w:val="center"/>
    </w:pPr>
    <w:rPr>
      <w:rFonts w:ascii="Times New Roman" w:hAnsi="Times New Roman" w:cs="Times New Roman"/>
      <w:b/>
      <w:bCs/>
    </w:rPr>
  </w:style>
  <w:style w:type="paragraph" w:customStyle="1" w:styleId="46">
    <w:name w:val="Стиль4"/>
    <w:basedOn w:val="21"/>
    <w:rsid w:val="005D368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5D368E"/>
    <w:pPr>
      <w:keepNext/>
      <w:spacing w:before="0" w:beforeAutospacing="0" w:after="0" w:afterAutospacing="0" w:line="312" w:lineRule="auto"/>
      <w:ind w:firstLine="454"/>
    </w:pPr>
    <w:rPr>
      <w:sz w:val="22"/>
      <w:szCs w:val="22"/>
    </w:rPr>
  </w:style>
  <w:style w:type="paragraph" w:customStyle="1" w:styleId="63">
    <w:name w:val="Стиль6"/>
    <w:basedOn w:val="a3"/>
    <w:rsid w:val="005D368E"/>
    <w:pPr>
      <w:spacing w:line="312" w:lineRule="auto"/>
      <w:ind w:firstLine="454"/>
      <w:jc w:val="both"/>
    </w:pPr>
  </w:style>
  <w:style w:type="paragraph" w:customStyle="1" w:styleId="affffd">
    <w:name w:val="Стиль По ширине"/>
    <w:basedOn w:val="a3"/>
    <w:rsid w:val="005D368E"/>
    <w:pPr>
      <w:spacing w:line="312" w:lineRule="auto"/>
      <w:ind w:firstLine="454"/>
      <w:jc w:val="both"/>
    </w:pPr>
  </w:style>
  <w:style w:type="paragraph" w:customStyle="1" w:styleId="Style8">
    <w:name w:val="Style8"/>
    <w:basedOn w:val="a3"/>
    <w:rsid w:val="005D368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5D368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5D368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5D368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5D368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5D368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5D368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5D368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5D368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5D368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5D368E"/>
    <w:rPr>
      <w:rFonts w:ascii="Arial" w:eastAsia="Times New Roman" w:hAnsi="Arial" w:cs="Times New Roman"/>
      <w:sz w:val="20"/>
      <w:szCs w:val="20"/>
      <w:lang w:eastAsia="ru-RU"/>
    </w:rPr>
  </w:style>
  <w:style w:type="paragraph" w:customStyle="1" w:styleId="western">
    <w:name w:val="western"/>
    <w:basedOn w:val="a3"/>
    <w:rsid w:val="005D368E"/>
    <w:pPr>
      <w:shd w:val="clear" w:color="auto" w:fill="FFFFFF"/>
      <w:spacing w:before="778" w:line="475" w:lineRule="atLeast"/>
    </w:pPr>
    <w:rPr>
      <w:color w:val="000000"/>
    </w:rPr>
  </w:style>
  <w:style w:type="character" w:customStyle="1" w:styleId="small11">
    <w:name w:val="small11"/>
    <w:rsid w:val="005D368E"/>
    <w:rPr>
      <w:rFonts w:ascii="Times New Roman" w:hAnsi="Times New Roman" w:cs="Times New Roman" w:hint="default"/>
      <w:sz w:val="16"/>
      <w:szCs w:val="16"/>
    </w:rPr>
  </w:style>
  <w:style w:type="character" w:customStyle="1" w:styleId="b-serp-urlitem1">
    <w:name w:val="b-serp-url__item1"/>
    <w:rsid w:val="005D368E"/>
    <w:rPr>
      <w:rFonts w:ascii="Times New Roman" w:hAnsi="Times New Roman" w:cs="Times New Roman" w:hint="default"/>
    </w:rPr>
  </w:style>
  <w:style w:type="character" w:customStyle="1" w:styleId="121">
    <w:name w:val="Знак Знак12"/>
    <w:locked/>
    <w:rsid w:val="005D368E"/>
    <w:rPr>
      <w:b/>
      <w:bCs w:val="0"/>
      <w:caps/>
      <w:sz w:val="24"/>
      <w:szCs w:val="24"/>
      <w:lang w:val="ru-RU" w:eastAsia="ru-RU" w:bidi="ar-SA"/>
    </w:rPr>
  </w:style>
  <w:style w:type="character" w:customStyle="1" w:styleId="tbln121">
    <w:name w:val="tbln121"/>
    <w:rsid w:val="005D368E"/>
    <w:rPr>
      <w:rFonts w:ascii="Arial" w:hAnsi="Arial" w:cs="Arial" w:hint="default"/>
      <w:b w:val="0"/>
      <w:bCs w:val="0"/>
      <w:i/>
      <w:iCs/>
      <w:strike w:val="0"/>
      <w:dstrike w:val="0"/>
      <w:color w:val="000000"/>
      <w:sz w:val="18"/>
      <w:szCs w:val="18"/>
      <w:u w:val="none"/>
    </w:rPr>
  </w:style>
  <w:style w:type="character" w:customStyle="1" w:styleId="mistake">
    <w:name w:val="mistake"/>
    <w:rsid w:val="005D368E"/>
    <w:rPr>
      <w:sz w:val="24"/>
      <w:szCs w:val="24"/>
    </w:rPr>
  </w:style>
  <w:style w:type="character" w:customStyle="1" w:styleId="trb12">
    <w:name w:val="trb12"/>
    <w:rsid w:val="005D368E"/>
  </w:style>
  <w:style w:type="character" w:customStyle="1" w:styleId="tbln12">
    <w:name w:val="tbln12"/>
    <w:rsid w:val="005D368E"/>
  </w:style>
  <w:style w:type="character" w:customStyle="1" w:styleId="tbb12">
    <w:name w:val="tbb12"/>
    <w:rsid w:val="005D368E"/>
  </w:style>
  <w:style w:type="character" w:customStyle="1" w:styleId="hpsatn">
    <w:name w:val="hps atn"/>
    <w:rsid w:val="005D368E"/>
  </w:style>
  <w:style w:type="character" w:customStyle="1" w:styleId="64">
    <w:name w:val="Знак Знак6"/>
    <w:rsid w:val="005D368E"/>
    <w:rPr>
      <w:rFonts w:ascii="Arial" w:hAnsi="Arial" w:cs="Arial" w:hint="default"/>
      <w:b/>
      <w:bCs/>
      <w:kern w:val="32"/>
      <w:sz w:val="32"/>
      <w:szCs w:val="32"/>
    </w:rPr>
  </w:style>
  <w:style w:type="character" w:customStyle="1" w:styleId="FontStyle42">
    <w:name w:val="Font Style42"/>
    <w:rsid w:val="005D368E"/>
    <w:rPr>
      <w:rFonts w:ascii="Times New Roman" w:hAnsi="Times New Roman" w:cs="Times New Roman" w:hint="default"/>
      <w:sz w:val="26"/>
      <w:szCs w:val="26"/>
    </w:rPr>
  </w:style>
  <w:style w:type="character" w:customStyle="1" w:styleId="FontStyle41">
    <w:name w:val="Font Style41"/>
    <w:rsid w:val="005D368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5D368E"/>
    <w:rPr>
      <w:sz w:val="24"/>
      <w:szCs w:val="24"/>
      <w:lang w:val="ru-RU" w:eastAsia="ru-RU" w:bidi="ar-SA"/>
    </w:rPr>
  </w:style>
  <w:style w:type="character" w:customStyle="1" w:styleId="FontStyle139">
    <w:name w:val="Font Style139"/>
    <w:rsid w:val="005D368E"/>
    <w:rPr>
      <w:rFonts w:ascii="Palatino Linotype" w:hAnsi="Palatino Linotype" w:cs="Palatino Linotype" w:hint="default"/>
      <w:sz w:val="18"/>
      <w:szCs w:val="18"/>
    </w:rPr>
  </w:style>
  <w:style w:type="character" w:customStyle="1" w:styleId="FontStyle157">
    <w:name w:val="Font Style157"/>
    <w:rsid w:val="005D368E"/>
    <w:rPr>
      <w:rFonts w:ascii="Palatino Linotype" w:hAnsi="Palatino Linotype" w:cs="Palatino Linotype" w:hint="default"/>
      <w:sz w:val="18"/>
      <w:szCs w:val="18"/>
    </w:rPr>
  </w:style>
  <w:style w:type="character" w:customStyle="1" w:styleId="FontStyle138">
    <w:name w:val="Font Style138"/>
    <w:rsid w:val="005D368E"/>
    <w:rPr>
      <w:rFonts w:ascii="Palatino Linotype" w:hAnsi="Palatino Linotype" w:cs="Palatino Linotype" w:hint="default"/>
      <w:b/>
      <w:bCs/>
      <w:sz w:val="18"/>
      <w:szCs w:val="18"/>
    </w:rPr>
  </w:style>
  <w:style w:type="character" w:customStyle="1" w:styleId="FontStyle146">
    <w:name w:val="Font Style146"/>
    <w:rsid w:val="005D368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5D368E"/>
    <w:rPr>
      <w:sz w:val="24"/>
      <w:szCs w:val="24"/>
      <w:lang w:val="ru-RU" w:eastAsia="ru-RU" w:bidi="ar-SA"/>
    </w:rPr>
  </w:style>
  <w:style w:type="character" w:customStyle="1" w:styleId="1ff7">
    <w:name w:val="Знак1"/>
    <w:rsid w:val="005D368E"/>
    <w:rPr>
      <w:rFonts w:ascii="Arial" w:hAnsi="Arial" w:cs="Arial" w:hint="default"/>
      <w:b/>
      <w:bCs/>
      <w:kern w:val="32"/>
      <w:sz w:val="32"/>
      <w:szCs w:val="32"/>
      <w:lang w:val="ru-RU" w:eastAsia="ru-RU" w:bidi="ar-SA"/>
    </w:rPr>
  </w:style>
  <w:style w:type="character" w:customStyle="1" w:styleId="2f3">
    <w:name w:val="Знак2"/>
    <w:rsid w:val="005D368E"/>
    <w:rPr>
      <w:sz w:val="24"/>
      <w:lang w:val="ru-RU" w:eastAsia="en-US" w:bidi="ar-SA"/>
    </w:rPr>
  </w:style>
  <w:style w:type="character" w:customStyle="1" w:styleId="311">
    <w:name w:val="Заголовок 3 Знак1"/>
    <w:aliases w:val="Знак2 Знак3"/>
    <w:locked/>
    <w:rsid w:val="005D368E"/>
    <w:rPr>
      <w:b/>
      <w:bCs/>
      <w:sz w:val="27"/>
      <w:szCs w:val="27"/>
      <w:lang w:val="ru-RU" w:eastAsia="ru-RU" w:bidi="ar-SA"/>
    </w:rPr>
  </w:style>
  <w:style w:type="paragraph" w:customStyle="1" w:styleId="mane">
    <w:name w:val="mane"/>
    <w:rsid w:val="005D368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5D368E"/>
    <w:rPr>
      <w:rFonts w:ascii="Sylfaen" w:hAnsi="Sylfaen" w:cs="Sylfaen"/>
      <w:sz w:val="18"/>
      <w:szCs w:val="18"/>
    </w:rPr>
  </w:style>
  <w:style w:type="character" w:customStyle="1" w:styleId="keyword1">
    <w:name w:val="keyword1"/>
    <w:rsid w:val="005D368E"/>
    <w:rPr>
      <w:i/>
      <w:iCs/>
    </w:rPr>
  </w:style>
  <w:style w:type="character" w:customStyle="1" w:styleId="keyworddef1">
    <w:name w:val="keyword_def1"/>
    <w:rsid w:val="005D368E"/>
    <w:rPr>
      <w:b/>
      <w:bCs/>
      <w:i/>
      <w:iCs/>
    </w:rPr>
  </w:style>
  <w:style w:type="character" w:customStyle="1" w:styleId="afffff">
    <w:name w:val="Выделение в тексте документа"/>
    <w:rsid w:val="005D368E"/>
    <w:rPr>
      <w:rFonts w:cs="Times New Roman"/>
      <w:b/>
    </w:rPr>
  </w:style>
  <w:style w:type="paragraph" w:customStyle="1" w:styleId="afffff0">
    <w:name w:val="Текст документа"/>
    <w:basedOn w:val="a3"/>
    <w:rsid w:val="005D368E"/>
    <w:pPr>
      <w:ind w:firstLine="709"/>
      <w:jc w:val="both"/>
    </w:pPr>
  </w:style>
  <w:style w:type="character" w:customStyle="1" w:styleId="xmlemitalic1">
    <w:name w:val="xml_em_italic1"/>
    <w:rsid w:val="005D368E"/>
    <w:rPr>
      <w:i/>
      <w:iCs/>
    </w:rPr>
  </w:style>
  <w:style w:type="paragraph" w:customStyle="1" w:styleId="afffff1">
    <w:name w:val="Модуль"/>
    <w:basedOn w:val="a3"/>
    <w:rsid w:val="005D368E"/>
    <w:pPr>
      <w:keepNext/>
      <w:jc w:val="both"/>
    </w:pPr>
  </w:style>
  <w:style w:type="character" w:customStyle="1" w:styleId="WW8Num4z3">
    <w:name w:val="WW8Num4z3"/>
    <w:rsid w:val="005D368E"/>
    <w:rPr>
      <w:rFonts w:ascii="Symbol" w:hAnsi="Symbol"/>
    </w:rPr>
  </w:style>
  <w:style w:type="paragraph" w:customStyle="1" w:styleId="114">
    <w:name w:val="Название11"/>
    <w:basedOn w:val="a3"/>
    <w:next w:val="aff2"/>
    <w:qFormat/>
    <w:rsid w:val="005D368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5D368E"/>
    <w:pPr>
      <w:suppressLineNumbers/>
      <w:suppressAutoHyphens/>
    </w:pPr>
    <w:rPr>
      <w:lang w:eastAsia="ar-SA"/>
    </w:rPr>
  </w:style>
  <w:style w:type="paragraph" w:customStyle="1" w:styleId="afffff3">
    <w:name w:val="Заголовок таблицы"/>
    <w:basedOn w:val="afffff2"/>
    <w:rsid w:val="005D368E"/>
    <w:pPr>
      <w:jc w:val="center"/>
    </w:pPr>
    <w:rPr>
      <w:b/>
      <w:bCs/>
    </w:rPr>
  </w:style>
  <w:style w:type="paragraph" w:customStyle="1" w:styleId="Style46">
    <w:name w:val="Style46"/>
    <w:basedOn w:val="a3"/>
    <w:rsid w:val="005D368E"/>
    <w:pPr>
      <w:widowControl w:val="0"/>
      <w:autoSpaceDE w:val="0"/>
      <w:autoSpaceDN w:val="0"/>
      <w:adjustRightInd w:val="0"/>
      <w:spacing w:line="240" w:lineRule="exact"/>
      <w:ind w:hanging="106"/>
    </w:pPr>
  </w:style>
  <w:style w:type="paragraph" w:customStyle="1" w:styleId="Style61">
    <w:name w:val="Style61"/>
    <w:basedOn w:val="a3"/>
    <w:rsid w:val="005D368E"/>
    <w:pPr>
      <w:widowControl w:val="0"/>
      <w:autoSpaceDE w:val="0"/>
      <w:autoSpaceDN w:val="0"/>
      <w:adjustRightInd w:val="0"/>
      <w:spacing w:line="242" w:lineRule="exact"/>
      <w:ind w:hanging="446"/>
    </w:pPr>
  </w:style>
  <w:style w:type="paragraph" w:customStyle="1" w:styleId="Style164">
    <w:name w:val="Style164"/>
    <w:basedOn w:val="a3"/>
    <w:rsid w:val="005D368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5D368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5D368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5D368E"/>
    <w:pPr>
      <w:spacing w:before="100" w:beforeAutospacing="1" w:after="100" w:afterAutospacing="1"/>
      <w:ind w:firstLine="360"/>
      <w:jc w:val="both"/>
    </w:pPr>
  </w:style>
  <w:style w:type="character" w:customStyle="1" w:styleId="c1">
    <w:name w:val="c1"/>
    <w:rsid w:val="005D368E"/>
  </w:style>
  <w:style w:type="character" w:customStyle="1" w:styleId="afffff4">
    <w:name w:val="Текст.Акцентированный"/>
    <w:rsid w:val="005D368E"/>
    <w:rPr>
      <w:rFonts w:cs="Times New Roman"/>
      <w:i/>
    </w:rPr>
  </w:style>
  <w:style w:type="paragraph" w:customStyle="1" w:styleId="65">
    <w:name w:val="Обычный (веб)6"/>
    <w:basedOn w:val="a3"/>
    <w:rsid w:val="005D368E"/>
  </w:style>
  <w:style w:type="paragraph" w:customStyle="1" w:styleId="afffff5">
    <w:name w:val="слайд"/>
    <w:basedOn w:val="a3"/>
    <w:rsid w:val="005D368E"/>
    <w:pPr>
      <w:jc w:val="both"/>
    </w:pPr>
    <w:rPr>
      <w:sz w:val="36"/>
      <w:lang w:eastAsia="en-US"/>
    </w:rPr>
  </w:style>
  <w:style w:type="character" w:customStyle="1" w:styleId="st">
    <w:name w:val="st"/>
    <w:rsid w:val="005D368E"/>
  </w:style>
  <w:style w:type="character" w:customStyle="1" w:styleId="keyworddef">
    <w:name w:val="keyword_def"/>
    <w:rsid w:val="005D368E"/>
  </w:style>
  <w:style w:type="character" w:customStyle="1" w:styleId="grame">
    <w:name w:val="grame"/>
    <w:rsid w:val="005D368E"/>
  </w:style>
  <w:style w:type="paragraph" w:customStyle="1" w:styleId="115">
    <w:name w:val="Обычный + 11 пт"/>
    <w:basedOn w:val="a3"/>
    <w:rsid w:val="005D368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5D368E"/>
  </w:style>
  <w:style w:type="paragraph" w:customStyle="1" w:styleId="afffff6">
    <w:name w:val="Знак Знак Знак Знак Знак Знак Знак Знак Знак Знак Знак Знак Знак"/>
    <w:basedOn w:val="a3"/>
    <w:rsid w:val="005D368E"/>
    <w:pPr>
      <w:spacing w:after="160" w:line="240" w:lineRule="exact"/>
    </w:pPr>
    <w:rPr>
      <w:rFonts w:ascii="Verdana" w:hAnsi="Verdana"/>
      <w:lang w:val="en-US" w:eastAsia="en-US"/>
    </w:rPr>
  </w:style>
  <w:style w:type="character" w:customStyle="1" w:styleId="pav31">
    <w:name w:val="pav31"/>
    <w:rsid w:val="005D368E"/>
    <w:rPr>
      <w:rFonts w:ascii="Comic Sans MS" w:hAnsi="Comic Sans MS" w:hint="default"/>
      <w:color w:val="272652"/>
      <w:sz w:val="12"/>
      <w:szCs w:val="12"/>
    </w:rPr>
  </w:style>
  <w:style w:type="paragraph" w:customStyle="1" w:styleId="pri">
    <w:name w:val="pri"/>
    <w:basedOn w:val="a3"/>
    <w:rsid w:val="005D368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5D368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5D368E"/>
    <w:rPr>
      <w:rFonts w:ascii="Times New Roman" w:eastAsia="Times New Roman" w:hAnsi="Times New Roman" w:cs="Times New Roman"/>
      <w:i/>
      <w:snapToGrid w:val="0"/>
      <w:sz w:val="12"/>
      <w:szCs w:val="20"/>
      <w:lang w:eastAsia="ru-RU"/>
    </w:rPr>
  </w:style>
  <w:style w:type="character" w:customStyle="1" w:styleId="WW8Num3z1">
    <w:name w:val="WW8Num3z1"/>
    <w:rsid w:val="005D368E"/>
    <w:rPr>
      <w:rFonts w:ascii="Times New Roman" w:eastAsia="Times New Roman" w:hAnsi="Times New Roman" w:cs="Times New Roman"/>
    </w:rPr>
  </w:style>
  <w:style w:type="character" w:customStyle="1" w:styleId="WW8Num4z0">
    <w:name w:val="WW8Num4z0"/>
    <w:rsid w:val="005D368E"/>
    <w:rPr>
      <w:rFonts w:ascii="Wingdings" w:hAnsi="Wingdings"/>
    </w:rPr>
  </w:style>
  <w:style w:type="character" w:customStyle="1" w:styleId="WW8Num4z1">
    <w:name w:val="WW8Num4z1"/>
    <w:rsid w:val="005D368E"/>
    <w:rPr>
      <w:rFonts w:ascii="Courier New" w:hAnsi="Courier New" w:cs="Courier New"/>
    </w:rPr>
  </w:style>
  <w:style w:type="character" w:customStyle="1" w:styleId="WW8Num6z1">
    <w:name w:val="WW8Num6z1"/>
    <w:rsid w:val="005D368E"/>
    <w:rPr>
      <w:rFonts w:ascii="Times New Roman" w:eastAsia="Times New Roman" w:hAnsi="Times New Roman" w:cs="Times New Roman"/>
    </w:rPr>
  </w:style>
  <w:style w:type="character" w:customStyle="1" w:styleId="WW8Num7z1">
    <w:name w:val="WW8Num7z1"/>
    <w:rsid w:val="005D368E"/>
    <w:rPr>
      <w:rFonts w:ascii="Times New Roman" w:eastAsia="Times New Roman" w:hAnsi="Times New Roman" w:cs="Times New Roman"/>
    </w:rPr>
  </w:style>
  <w:style w:type="character" w:customStyle="1" w:styleId="WW8Num8z0">
    <w:name w:val="WW8Num8z0"/>
    <w:rsid w:val="005D368E"/>
    <w:rPr>
      <w:color w:val="auto"/>
    </w:rPr>
  </w:style>
  <w:style w:type="character" w:customStyle="1" w:styleId="WW8Num14z0">
    <w:name w:val="WW8Num14z0"/>
    <w:rsid w:val="005D368E"/>
    <w:rPr>
      <w:rFonts w:ascii="Wingdings" w:hAnsi="Wingdings"/>
    </w:rPr>
  </w:style>
  <w:style w:type="character" w:customStyle="1" w:styleId="WW8Num14z1">
    <w:name w:val="WW8Num14z1"/>
    <w:rsid w:val="005D368E"/>
    <w:rPr>
      <w:rFonts w:ascii="Courier New" w:hAnsi="Courier New" w:cs="Courier New"/>
    </w:rPr>
  </w:style>
  <w:style w:type="character" w:customStyle="1" w:styleId="WW8Num14z3">
    <w:name w:val="WW8Num14z3"/>
    <w:rsid w:val="005D368E"/>
    <w:rPr>
      <w:rFonts w:ascii="Symbol" w:hAnsi="Symbol"/>
    </w:rPr>
  </w:style>
  <w:style w:type="character" w:customStyle="1" w:styleId="WW8Num15z1">
    <w:name w:val="WW8Num15z1"/>
    <w:rsid w:val="005D368E"/>
    <w:rPr>
      <w:rFonts w:ascii="Times New Roman" w:eastAsia="Times New Roman" w:hAnsi="Times New Roman" w:cs="Times New Roman"/>
    </w:rPr>
  </w:style>
  <w:style w:type="character" w:customStyle="1" w:styleId="WW8Num17z1">
    <w:name w:val="WW8Num17z1"/>
    <w:rsid w:val="005D368E"/>
    <w:rPr>
      <w:rFonts w:ascii="Times New Roman" w:eastAsia="Times New Roman" w:hAnsi="Times New Roman" w:cs="Times New Roman"/>
    </w:rPr>
  </w:style>
  <w:style w:type="character" w:customStyle="1" w:styleId="WW8Num18z0">
    <w:name w:val="WW8Num18z0"/>
    <w:rsid w:val="005D368E"/>
    <w:rPr>
      <w:rFonts w:ascii="Wingdings" w:hAnsi="Wingdings"/>
      <w:sz w:val="20"/>
    </w:rPr>
  </w:style>
  <w:style w:type="character" w:customStyle="1" w:styleId="FontStyle514">
    <w:name w:val="Font Style514"/>
    <w:rsid w:val="005D368E"/>
    <w:rPr>
      <w:rFonts w:ascii="Times New Roman" w:hAnsi="Times New Roman" w:cs="Times New Roman" w:hint="default"/>
      <w:sz w:val="20"/>
      <w:szCs w:val="20"/>
    </w:rPr>
  </w:style>
  <w:style w:type="character" w:customStyle="1" w:styleId="FontStyle528">
    <w:name w:val="Font Style528"/>
    <w:rsid w:val="005D368E"/>
    <w:rPr>
      <w:rFonts w:ascii="Times New Roman" w:hAnsi="Times New Roman" w:cs="Times New Roman"/>
      <w:b/>
      <w:bCs/>
      <w:i/>
      <w:iCs/>
      <w:sz w:val="16"/>
      <w:szCs w:val="16"/>
    </w:rPr>
  </w:style>
  <w:style w:type="character" w:customStyle="1" w:styleId="MTEquationSection">
    <w:name w:val="MTEquationSection"/>
    <w:rsid w:val="005D368E"/>
    <w:rPr>
      <w:vanish/>
      <w:color w:val="FF0000"/>
      <w:lang w:val="en-US"/>
    </w:rPr>
  </w:style>
  <w:style w:type="character" w:customStyle="1" w:styleId="texample1">
    <w:name w:val="texample1"/>
    <w:rsid w:val="005D368E"/>
    <w:rPr>
      <w:rFonts w:ascii="Courier New" w:hAnsi="Courier New" w:cs="Courier New" w:hint="default"/>
      <w:color w:val="8B0000"/>
    </w:rPr>
  </w:style>
  <w:style w:type="character" w:customStyle="1" w:styleId="FontStyle28">
    <w:name w:val="Font Style28"/>
    <w:rsid w:val="005D368E"/>
    <w:rPr>
      <w:rFonts w:ascii="Times New Roman" w:hAnsi="Times New Roman" w:cs="Times New Roman"/>
      <w:i/>
      <w:iCs/>
      <w:sz w:val="18"/>
      <w:szCs w:val="18"/>
    </w:rPr>
  </w:style>
  <w:style w:type="character" w:customStyle="1" w:styleId="FontStyle33">
    <w:name w:val="Font Style33"/>
    <w:rsid w:val="005D368E"/>
    <w:rPr>
      <w:rFonts w:ascii="Arial" w:hAnsi="Arial" w:cs="Arial"/>
      <w:sz w:val="16"/>
      <w:szCs w:val="16"/>
    </w:rPr>
  </w:style>
  <w:style w:type="character" w:customStyle="1" w:styleId="FontStyle20">
    <w:name w:val="Font Style20"/>
    <w:rsid w:val="005D368E"/>
    <w:rPr>
      <w:rFonts w:ascii="Book Antiqua" w:hAnsi="Book Antiqua" w:cs="Book Antiqua"/>
      <w:sz w:val="18"/>
      <w:szCs w:val="18"/>
    </w:rPr>
  </w:style>
  <w:style w:type="paragraph" w:customStyle="1" w:styleId="Style6">
    <w:name w:val="Style6"/>
    <w:basedOn w:val="a3"/>
    <w:rsid w:val="005D368E"/>
    <w:pPr>
      <w:widowControl w:val="0"/>
      <w:autoSpaceDE w:val="0"/>
      <w:autoSpaceDN w:val="0"/>
      <w:adjustRightInd w:val="0"/>
    </w:pPr>
    <w:rPr>
      <w:rFonts w:ascii="Arial Narrow" w:hAnsi="Arial Narrow"/>
    </w:rPr>
  </w:style>
  <w:style w:type="character" w:customStyle="1" w:styleId="FontStyle14">
    <w:name w:val="Font Style14"/>
    <w:rsid w:val="005D368E"/>
    <w:rPr>
      <w:rFonts w:ascii="Franklin Gothic Book" w:hAnsi="Franklin Gothic Book" w:cs="Franklin Gothic Book"/>
      <w:b/>
      <w:bCs/>
      <w:sz w:val="30"/>
      <w:szCs w:val="30"/>
    </w:rPr>
  </w:style>
  <w:style w:type="character" w:customStyle="1" w:styleId="FontStyle13">
    <w:name w:val="Font Style13"/>
    <w:rsid w:val="005D368E"/>
    <w:rPr>
      <w:rFonts w:ascii="Arial" w:hAnsi="Arial" w:cs="Arial"/>
      <w:b/>
      <w:bCs/>
      <w:sz w:val="14"/>
      <w:szCs w:val="14"/>
    </w:rPr>
  </w:style>
  <w:style w:type="paragraph" w:customStyle="1" w:styleId="Style18">
    <w:name w:val="Style18"/>
    <w:basedOn w:val="a3"/>
    <w:rsid w:val="005D368E"/>
    <w:pPr>
      <w:widowControl w:val="0"/>
      <w:autoSpaceDE w:val="0"/>
      <w:autoSpaceDN w:val="0"/>
      <w:adjustRightInd w:val="0"/>
      <w:spacing w:line="483" w:lineRule="exact"/>
      <w:ind w:firstLine="566"/>
      <w:jc w:val="both"/>
    </w:pPr>
  </w:style>
  <w:style w:type="paragraph" w:customStyle="1" w:styleId="2f4">
    <w:name w:val="Загол. 2 ур."/>
    <w:basedOn w:val="a3"/>
    <w:rsid w:val="005D368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5D368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5D368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5D368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5D368E"/>
  </w:style>
  <w:style w:type="character" w:customStyle="1" w:styleId="fontstyle15">
    <w:name w:val="fontstyle15"/>
    <w:rsid w:val="005D368E"/>
  </w:style>
  <w:style w:type="character" w:customStyle="1" w:styleId="fontstyle140">
    <w:name w:val="fontstyle14"/>
    <w:rsid w:val="005D368E"/>
  </w:style>
  <w:style w:type="character" w:customStyle="1" w:styleId="fontstyle16">
    <w:name w:val="fontstyle16"/>
    <w:rsid w:val="005D368E"/>
  </w:style>
  <w:style w:type="character" w:customStyle="1" w:styleId="noprint">
    <w:name w:val="noprint"/>
    <w:rsid w:val="005D368E"/>
  </w:style>
  <w:style w:type="paragraph" w:customStyle="1" w:styleId="center">
    <w:name w:val="center"/>
    <w:basedOn w:val="a3"/>
    <w:rsid w:val="005D368E"/>
    <w:pPr>
      <w:spacing w:before="100" w:beforeAutospacing="1" w:after="100" w:afterAutospacing="1"/>
    </w:pPr>
  </w:style>
  <w:style w:type="paragraph" w:customStyle="1" w:styleId="p12left">
    <w:name w:val="p12_left"/>
    <w:basedOn w:val="a3"/>
    <w:rsid w:val="005D368E"/>
    <w:pPr>
      <w:spacing w:before="100" w:beforeAutospacing="1" w:after="100" w:afterAutospacing="1"/>
    </w:pPr>
  </w:style>
  <w:style w:type="character" w:customStyle="1" w:styleId="spelle">
    <w:name w:val="spelle"/>
    <w:rsid w:val="005D368E"/>
  </w:style>
  <w:style w:type="character" w:customStyle="1" w:styleId="a00">
    <w:name w:val="a0"/>
    <w:rsid w:val="005D368E"/>
  </w:style>
  <w:style w:type="character" w:customStyle="1" w:styleId="style10">
    <w:name w:val="style1"/>
    <w:rsid w:val="005D368E"/>
  </w:style>
  <w:style w:type="character" w:customStyle="1" w:styleId="Typewriter">
    <w:name w:val="Typewriter"/>
    <w:rsid w:val="005D368E"/>
    <w:rPr>
      <w:rFonts w:ascii="Courier New" w:hAnsi="Courier New"/>
      <w:sz w:val="20"/>
    </w:rPr>
  </w:style>
  <w:style w:type="paragraph" w:customStyle="1" w:styleId="ConsNonformat">
    <w:name w:val="ConsNonformat"/>
    <w:rsid w:val="005D368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5D368E"/>
    <w:pPr>
      <w:tabs>
        <w:tab w:val="center" w:pos="4153"/>
        <w:tab w:val="right" w:pos="8306"/>
      </w:tabs>
    </w:pPr>
    <w:rPr>
      <w:rFonts w:ascii="Arial" w:hAnsi="Arial"/>
      <w:szCs w:val="20"/>
    </w:rPr>
  </w:style>
  <w:style w:type="character" w:customStyle="1" w:styleId="keyword">
    <w:name w:val="keyword"/>
    <w:rsid w:val="005D368E"/>
  </w:style>
  <w:style w:type="character" w:customStyle="1" w:styleId="texample">
    <w:name w:val="texample"/>
    <w:rsid w:val="005D368E"/>
  </w:style>
  <w:style w:type="character" w:customStyle="1" w:styleId="sentence">
    <w:name w:val="sentence"/>
    <w:rsid w:val="005D368E"/>
  </w:style>
  <w:style w:type="character" w:customStyle="1" w:styleId="input">
    <w:name w:val="input"/>
    <w:rsid w:val="005D368E"/>
  </w:style>
  <w:style w:type="character" w:customStyle="1" w:styleId="xmlemitalic">
    <w:name w:val="xml_em_italic"/>
    <w:rsid w:val="005D368E"/>
  </w:style>
  <w:style w:type="character" w:customStyle="1" w:styleId="WW8Num16z0">
    <w:name w:val="WW8Num16z0"/>
    <w:rsid w:val="005D368E"/>
    <w:rPr>
      <w:rFonts w:ascii="Wingdings 2" w:hAnsi="Wingdings 2" w:cs="OpenSymbol"/>
    </w:rPr>
  </w:style>
  <w:style w:type="paragraph" w:customStyle="1" w:styleId="afffff8">
    <w:name w:val="Абзац"/>
    <w:basedOn w:val="a3"/>
    <w:rsid w:val="005D368E"/>
    <w:pPr>
      <w:spacing w:line="312" w:lineRule="auto"/>
      <w:ind w:firstLine="567"/>
      <w:jc w:val="both"/>
    </w:pPr>
    <w:rPr>
      <w:spacing w:val="-4"/>
      <w:szCs w:val="20"/>
    </w:rPr>
  </w:style>
  <w:style w:type="character" w:customStyle="1" w:styleId="BodyTextIndent3Char">
    <w:name w:val="Body Text Indent 3 Char"/>
    <w:semiHidden/>
    <w:locked/>
    <w:rsid w:val="005D368E"/>
    <w:rPr>
      <w:sz w:val="16"/>
      <w:szCs w:val="16"/>
      <w:lang w:val="ru-RU" w:eastAsia="ru-RU" w:bidi="ar-SA"/>
    </w:rPr>
  </w:style>
  <w:style w:type="character" w:customStyle="1" w:styleId="FontStyle54">
    <w:name w:val="Font Style54"/>
    <w:rsid w:val="005D368E"/>
    <w:rPr>
      <w:rFonts w:ascii="Times New Roman" w:hAnsi="Times New Roman" w:cs="Times New Roman"/>
      <w:sz w:val="24"/>
      <w:szCs w:val="24"/>
    </w:rPr>
  </w:style>
  <w:style w:type="character" w:customStyle="1" w:styleId="HTML10">
    <w:name w:val="Стандартный HTML Знак1"/>
    <w:semiHidden/>
    <w:rsid w:val="005D368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D368E"/>
    <w:rPr>
      <w:sz w:val="24"/>
      <w:szCs w:val="24"/>
    </w:rPr>
  </w:style>
  <w:style w:type="character" w:customStyle="1" w:styleId="1ffb">
    <w:name w:val="Текст примечания Знак1"/>
    <w:semiHidden/>
    <w:rsid w:val="005D368E"/>
  </w:style>
  <w:style w:type="character" w:customStyle="1" w:styleId="1ffc">
    <w:name w:val="Нижний колонтитул Знак1"/>
    <w:semiHidden/>
    <w:rsid w:val="005D368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5D368E"/>
    <w:rPr>
      <w:sz w:val="16"/>
      <w:szCs w:val="16"/>
    </w:rPr>
  </w:style>
  <w:style w:type="character" w:customStyle="1" w:styleId="313">
    <w:name w:val="Основной текст с отступом 3 Знак1"/>
    <w:semiHidden/>
    <w:rsid w:val="005D368E"/>
    <w:rPr>
      <w:sz w:val="16"/>
      <w:szCs w:val="16"/>
    </w:rPr>
  </w:style>
  <w:style w:type="character" w:customStyle="1" w:styleId="214">
    <w:name w:val="Основной текст с отступом 2 Знак1"/>
    <w:semiHidden/>
    <w:rsid w:val="005D368E"/>
    <w:rPr>
      <w:sz w:val="24"/>
      <w:szCs w:val="24"/>
    </w:rPr>
  </w:style>
  <w:style w:type="character" w:customStyle="1" w:styleId="215">
    <w:name w:val="Основной текст 2 Знак1"/>
    <w:semiHidden/>
    <w:rsid w:val="005D368E"/>
    <w:rPr>
      <w:sz w:val="24"/>
      <w:szCs w:val="24"/>
    </w:rPr>
  </w:style>
  <w:style w:type="character" w:customStyle="1" w:styleId="1ffd">
    <w:name w:val="Схема документа Знак1"/>
    <w:semiHidden/>
    <w:rsid w:val="005D368E"/>
    <w:rPr>
      <w:rFonts w:ascii="Tahoma" w:hAnsi="Tahoma" w:cs="Tahoma"/>
      <w:sz w:val="16"/>
      <w:szCs w:val="16"/>
    </w:rPr>
  </w:style>
  <w:style w:type="character" w:customStyle="1" w:styleId="1ffe">
    <w:name w:val="Текст выноски Знак1"/>
    <w:semiHidden/>
    <w:rsid w:val="005D368E"/>
    <w:rPr>
      <w:rFonts w:ascii="Tahoma" w:hAnsi="Tahoma" w:cs="Tahoma"/>
      <w:sz w:val="16"/>
      <w:szCs w:val="16"/>
    </w:rPr>
  </w:style>
  <w:style w:type="character" w:customStyle="1" w:styleId="1fff">
    <w:name w:val="Название Знак1"/>
    <w:rsid w:val="005D368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5D368E"/>
    <w:rPr>
      <w:b/>
      <w:bCs/>
    </w:rPr>
  </w:style>
  <w:style w:type="character" w:customStyle="1" w:styleId="serp-urlitem">
    <w:name w:val="serp-url__item"/>
    <w:rsid w:val="005D368E"/>
  </w:style>
  <w:style w:type="character" w:customStyle="1" w:styleId="1fff1">
    <w:name w:val="Гиперссылка1"/>
    <w:rsid w:val="005D368E"/>
    <w:rPr>
      <w:strike w:val="0"/>
      <w:dstrike w:val="0"/>
      <w:color w:val="006890"/>
      <w:u w:val="none"/>
    </w:rPr>
  </w:style>
  <w:style w:type="character" w:customStyle="1" w:styleId="221">
    <w:name w:val="Заголовок 2 Знак2"/>
    <w:rsid w:val="005D368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5D368E"/>
    <w:rPr>
      <w:sz w:val="24"/>
      <w:szCs w:val="24"/>
    </w:rPr>
  </w:style>
  <w:style w:type="paragraph" w:customStyle="1" w:styleId="paragraf2">
    <w:name w:val="paragraf2"/>
    <w:basedOn w:val="a3"/>
    <w:rsid w:val="005D368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5D368E"/>
    <w:pPr>
      <w:tabs>
        <w:tab w:val="center" w:pos="4680"/>
        <w:tab w:val="right" w:pos="9360"/>
      </w:tabs>
      <w:ind w:right="850"/>
    </w:pPr>
    <w:rPr>
      <w:lang w:eastAsia="en-US"/>
    </w:rPr>
  </w:style>
  <w:style w:type="paragraph" w:customStyle="1" w:styleId="Mycell">
    <w:name w:val="My cell"/>
    <w:basedOn w:val="a3"/>
    <w:rsid w:val="005D368E"/>
    <w:pPr>
      <w:widowControl w:val="0"/>
      <w:jc w:val="both"/>
    </w:pPr>
    <w:rPr>
      <w:rFonts w:ascii="Antiqua" w:hAnsi="Antiqua"/>
      <w:szCs w:val="20"/>
      <w:lang w:val="en-GB"/>
    </w:rPr>
  </w:style>
  <w:style w:type="character" w:customStyle="1" w:styleId="FontStyle55">
    <w:name w:val="Font Style55"/>
    <w:rsid w:val="005D368E"/>
    <w:rPr>
      <w:rFonts w:ascii="Times New Roman" w:hAnsi="Times New Roman" w:cs="Times New Roman"/>
      <w:sz w:val="28"/>
      <w:szCs w:val="28"/>
    </w:rPr>
  </w:style>
  <w:style w:type="paragraph" w:customStyle="1" w:styleId="Style49">
    <w:name w:val="Style49"/>
    <w:basedOn w:val="a3"/>
    <w:rsid w:val="005D368E"/>
    <w:pPr>
      <w:widowControl w:val="0"/>
      <w:autoSpaceDE w:val="0"/>
      <w:autoSpaceDN w:val="0"/>
      <w:adjustRightInd w:val="0"/>
      <w:spacing w:line="480" w:lineRule="exact"/>
      <w:ind w:firstLine="240"/>
      <w:jc w:val="both"/>
    </w:pPr>
  </w:style>
  <w:style w:type="character" w:customStyle="1" w:styleId="gogofoundword">
    <w:name w:val="gogofoundword"/>
    <w:rsid w:val="005D368E"/>
  </w:style>
  <w:style w:type="paragraph" w:customStyle="1" w:styleId="20">
    <w:name w:val="Обычный 2"/>
    <w:basedOn w:val="a3"/>
    <w:rsid w:val="005D368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5D368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5D368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5D368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5D368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5D368E"/>
    <w:pPr>
      <w:keepNext/>
      <w:pageBreakBefore/>
      <w:autoSpaceDE w:val="0"/>
      <w:autoSpaceDN w:val="0"/>
      <w:adjustRightInd w:val="0"/>
      <w:spacing w:line="312" w:lineRule="auto"/>
    </w:pPr>
    <w:rPr>
      <w:bCs/>
      <w:szCs w:val="20"/>
    </w:rPr>
  </w:style>
  <w:style w:type="paragraph" w:customStyle="1" w:styleId="314">
    <w:name w:val="Заголовок 3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5D368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5D368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5D368E"/>
    <w:rPr>
      <w:color w:val="auto"/>
    </w:rPr>
  </w:style>
  <w:style w:type="paragraph" w:customStyle="1" w:styleId="Caaieiaie2">
    <w:name w:val="Caaieiaie 2"/>
    <w:basedOn w:val="Default"/>
    <w:next w:val="Default"/>
    <w:rsid w:val="005D368E"/>
    <w:rPr>
      <w:color w:val="auto"/>
    </w:rPr>
  </w:style>
  <w:style w:type="paragraph" w:customStyle="1" w:styleId="afffffb">
    <w:name w:val="Нормальный"/>
    <w:rsid w:val="005D368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5D368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5D368E"/>
    <w:rPr>
      <w:rFonts w:ascii="Times New Roman" w:hAnsi="Times New Roman" w:cs="Times New Roman"/>
      <w:i/>
      <w:iCs/>
      <w:sz w:val="20"/>
      <w:szCs w:val="20"/>
    </w:rPr>
  </w:style>
  <w:style w:type="character" w:customStyle="1" w:styleId="Heading4Char">
    <w:name w:val="Heading 4 Char"/>
    <w:semiHidden/>
    <w:locked/>
    <w:rsid w:val="005D368E"/>
    <w:rPr>
      <w:b/>
      <w:bCs/>
      <w:sz w:val="28"/>
      <w:szCs w:val="28"/>
      <w:lang w:val="ru-RU" w:eastAsia="ru-RU" w:bidi="ar-SA"/>
    </w:rPr>
  </w:style>
  <w:style w:type="paragraph" w:customStyle="1" w:styleId="e">
    <w:name w:val="Основн*e"/>
    <w:basedOn w:val="a3"/>
    <w:rsid w:val="005D368E"/>
    <w:pPr>
      <w:widowControl w:val="0"/>
      <w:autoSpaceDE w:val="0"/>
      <w:autoSpaceDN w:val="0"/>
      <w:adjustRightInd w:val="0"/>
      <w:spacing w:line="360" w:lineRule="auto"/>
      <w:ind w:firstLine="709"/>
      <w:jc w:val="both"/>
    </w:pPr>
    <w:rPr>
      <w:sz w:val="28"/>
      <w:szCs w:val="28"/>
    </w:rPr>
  </w:style>
  <w:style w:type="character" w:customStyle="1" w:styleId="font2">
    <w:name w:val="font2"/>
    <w:rsid w:val="005D368E"/>
  </w:style>
  <w:style w:type="character" w:customStyle="1" w:styleId="FontStyle40">
    <w:name w:val="Font Style40"/>
    <w:rsid w:val="005D368E"/>
    <w:rPr>
      <w:rFonts w:ascii="Times New Roman" w:hAnsi="Times New Roman" w:cs="Times New Roman"/>
      <w:sz w:val="26"/>
      <w:szCs w:val="26"/>
    </w:rPr>
  </w:style>
  <w:style w:type="paragraph" w:customStyle="1" w:styleId="Style23">
    <w:name w:val="Style23"/>
    <w:basedOn w:val="a3"/>
    <w:rsid w:val="005D368E"/>
    <w:pPr>
      <w:widowControl w:val="0"/>
      <w:autoSpaceDE w:val="0"/>
      <w:autoSpaceDN w:val="0"/>
      <w:adjustRightInd w:val="0"/>
      <w:spacing w:line="482" w:lineRule="exact"/>
      <w:ind w:firstLine="720"/>
      <w:jc w:val="both"/>
    </w:pPr>
  </w:style>
  <w:style w:type="character" w:customStyle="1" w:styleId="FontStyle43">
    <w:name w:val="Font Style43"/>
    <w:rsid w:val="005D368E"/>
    <w:rPr>
      <w:rFonts w:ascii="Times New Roman" w:hAnsi="Times New Roman" w:cs="Times New Roman"/>
      <w:b/>
      <w:bCs/>
      <w:sz w:val="26"/>
      <w:szCs w:val="26"/>
    </w:rPr>
  </w:style>
  <w:style w:type="character" w:customStyle="1" w:styleId="FontStyle59">
    <w:name w:val="Font Style59"/>
    <w:rsid w:val="005D368E"/>
    <w:rPr>
      <w:rFonts w:ascii="Times New Roman" w:hAnsi="Times New Roman" w:cs="Times New Roman"/>
      <w:sz w:val="28"/>
      <w:szCs w:val="28"/>
    </w:rPr>
  </w:style>
  <w:style w:type="paragraph" w:customStyle="1" w:styleId="Style28">
    <w:name w:val="Style28"/>
    <w:basedOn w:val="a3"/>
    <w:rsid w:val="005D368E"/>
    <w:pPr>
      <w:widowControl w:val="0"/>
      <w:autoSpaceDE w:val="0"/>
      <w:autoSpaceDN w:val="0"/>
      <w:adjustRightInd w:val="0"/>
      <w:spacing w:line="494" w:lineRule="exact"/>
      <w:ind w:firstLine="902"/>
    </w:pPr>
  </w:style>
  <w:style w:type="character" w:customStyle="1" w:styleId="blk">
    <w:name w:val="blk"/>
    <w:rsid w:val="005D368E"/>
  </w:style>
  <w:style w:type="character" w:customStyle="1" w:styleId="FontStyle47">
    <w:name w:val="Font Style47"/>
    <w:rsid w:val="005D368E"/>
    <w:rPr>
      <w:rFonts w:ascii="Times New Roman" w:hAnsi="Times New Roman" w:cs="Times New Roman"/>
      <w:b/>
      <w:bCs/>
      <w:sz w:val="22"/>
      <w:szCs w:val="22"/>
    </w:rPr>
  </w:style>
  <w:style w:type="character" w:customStyle="1" w:styleId="FontStyle44">
    <w:name w:val="Font Style44"/>
    <w:rsid w:val="005D368E"/>
    <w:rPr>
      <w:rFonts w:ascii="Times New Roman" w:hAnsi="Times New Roman" w:cs="Times New Roman"/>
      <w:b/>
      <w:bCs/>
      <w:sz w:val="26"/>
      <w:szCs w:val="26"/>
    </w:rPr>
  </w:style>
  <w:style w:type="character" w:customStyle="1" w:styleId="FontStyle34">
    <w:name w:val="Font Style34"/>
    <w:rsid w:val="005D368E"/>
    <w:rPr>
      <w:rFonts w:ascii="Times New Roman" w:hAnsi="Times New Roman" w:cs="Times New Roman"/>
      <w:sz w:val="26"/>
      <w:szCs w:val="26"/>
    </w:rPr>
  </w:style>
  <w:style w:type="paragraph" w:styleId="afffffd">
    <w:name w:val="Intense Quote"/>
    <w:basedOn w:val="a3"/>
    <w:next w:val="a3"/>
    <w:link w:val="afffffe"/>
    <w:qFormat/>
    <w:rsid w:val="005D368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5D368E"/>
    <w:rPr>
      <w:rFonts w:ascii="Times New Roman" w:eastAsia="Times New Roman" w:hAnsi="Times New Roman" w:cs="Times New Roman"/>
      <w:b/>
      <w:bCs/>
      <w:i/>
      <w:iCs/>
      <w:color w:val="4F81BD"/>
      <w:sz w:val="24"/>
      <w:szCs w:val="24"/>
    </w:rPr>
  </w:style>
  <w:style w:type="character" w:customStyle="1" w:styleId="FontStyle45">
    <w:name w:val="Font Style45"/>
    <w:rsid w:val="005D368E"/>
    <w:rPr>
      <w:rFonts w:ascii="Times New Roman" w:hAnsi="Times New Roman" w:cs="Times New Roman"/>
      <w:i/>
      <w:iCs/>
      <w:sz w:val="26"/>
      <w:szCs w:val="26"/>
    </w:rPr>
  </w:style>
  <w:style w:type="paragraph" w:customStyle="1" w:styleId="Style36">
    <w:name w:val="Style36"/>
    <w:basedOn w:val="a3"/>
    <w:rsid w:val="005D368E"/>
    <w:pPr>
      <w:widowControl w:val="0"/>
      <w:autoSpaceDE w:val="0"/>
      <w:autoSpaceDN w:val="0"/>
      <w:adjustRightInd w:val="0"/>
    </w:pPr>
  </w:style>
  <w:style w:type="paragraph" w:customStyle="1" w:styleId="47">
    <w:name w:val="Квадрат4"/>
    <w:basedOn w:val="a3"/>
    <w:rsid w:val="005D368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5D368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5D368E"/>
    <w:rPr>
      <w:rFonts w:ascii="Century Schoolbook" w:hAnsi="Century Schoolbook"/>
      <w:sz w:val="21"/>
      <w:szCs w:val="21"/>
      <w:shd w:val="clear" w:color="auto" w:fill="FFFFFF"/>
    </w:rPr>
  </w:style>
  <w:style w:type="paragraph" w:customStyle="1" w:styleId="225">
    <w:name w:val="Основной текст (22)"/>
    <w:basedOn w:val="a3"/>
    <w:link w:val="223"/>
    <w:rsid w:val="005D368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5D368E"/>
    <w:rPr>
      <w:rFonts w:ascii="Arial" w:hAnsi="Arial" w:cs="Arial"/>
      <w:b/>
      <w:bCs/>
      <w:i/>
      <w:iCs/>
      <w:sz w:val="21"/>
      <w:szCs w:val="21"/>
      <w:shd w:val="clear" w:color="auto" w:fill="FFFFFF"/>
    </w:rPr>
  </w:style>
  <w:style w:type="paragraph" w:customStyle="1" w:styleId="341">
    <w:name w:val="Основной текст34"/>
    <w:basedOn w:val="a3"/>
    <w:rsid w:val="005D368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5D368E"/>
    <w:rPr>
      <w:rFonts w:ascii="Century Schoolbook" w:hAnsi="Century Schoolbook"/>
      <w:sz w:val="18"/>
      <w:szCs w:val="18"/>
      <w:shd w:val="clear" w:color="auto" w:fill="FFFFFF"/>
    </w:rPr>
  </w:style>
  <w:style w:type="paragraph" w:customStyle="1" w:styleId="132">
    <w:name w:val="Основной текст (13)"/>
    <w:basedOn w:val="a3"/>
    <w:link w:val="130"/>
    <w:rsid w:val="005D368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D368E"/>
    <w:rPr>
      <w:rFonts w:ascii="Century Schoolbook" w:hAnsi="Century Schoolbook"/>
      <w:sz w:val="18"/>
      <w:szCs w:val="18"/>
      <w:shd w:val="clear" w:color="auto" w:fill="FFFFFF"/>
    </w:rPr>
  </w:style>
  <w:style w:type="paragraph" w:customStyle="1" w:styleId="93">
    <w:name w:val="Основной текст (9)"/>
    <w:basedOn w:val="a3"/>
    <w:link w:val="92"/>
    <w:rsid w:val="005D368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5D368E"/>
    <w:rPr>
      <w:rFonts w:ascii="Century Schoolbook" w:hAnsi="Century Schoolbook"/>
      <w:sz w:val="18"/>
      <w:szCs w:val="18"/>
      <w:shd w:val="clear" w:color="auto" w:fill="FFFFFF"/>
    </w:rPr>
  </w:style>
  <w:style w:type="paragraph" w:customStyle="1" w:styleId="3f">
    <w:name w:val="Основной текст (3)"/>
    <w:basedOn w:val="a3"/>
    <w:link w:val="3e"/>
    <w:rsid w:val="005D368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5D368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5D368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5D368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5D368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5D368E"/>
    <w:rPr>
      <w:sz w:val="24"/>
      <w:lang w:eastAsia="ru-RU"/>
    </w:rPr>
  </w:style>
  <w:style w:type="paragraph" w:customStyle="1" w:styleId="affffff0">
    <w:name w:val="Êðàòêèé îáðàòíûé àäðåñ"/>
    <w:basedOn w:val="a3"/>
    <w:rsid w:val="005D368E"/>
    <w:rPr>
      <w:rFonts w:ascii="MS Sans Serif" w:hAnsi="MS Sans Serif"/>
      <w:sz w:val="20"/>
      <w:szCs w:val="20"/>
      <w:lang w:val="en-US"/>
    </w:rPr>
  </w:style>
  <w:style w:type="character" w:customStyle="1" w:styleId="530">
    <w:name w:val="Знак Знак53"/>
    <w:locked/>
    <w:rsid w:val="005D368E"/>
    <w:rPr>
      <w:b/>
      <w:caps/>
      <w:sz w:val="24"/>
      <w:szCs w:val="24"/>
      <w:lang w:val="ru-RU" w:eastAsia="ru-RU" w:bidi="ar-SA"/>
    </w:rPr>
  </w:style>
  <w:style w:type="character" w:customStyle="1" w:styleId="ft250">
    <w:name w:val="ft250"/>
    <w:rsid w:val="005D368E"/>
  </w:style>
  <w:style w:type="paragraph" w:customStyle="1" w:styleId="s16">
    <w:name w:val="s_16"/>
    <w:basedOn w:val="a3"/>
    <w:rsid w:val="005D368E"/>
    <w:pPr>
      <w:spacing w:before="100" w:beforeAutospacing="1" w:after="100" w:afterAutospacing="1"/>
    </w:pPr>
  </w:style>
  <w:style w:type="character" w:customStyle="1" w:styleId="410">
    <w:name w:val="Знак Знак41"/>
    <w:locked/>
    <w:rsid w:val="005D368E"/>
    <w:rPr>
      <w:sz w:val="16"/>
      <w:szCs w:val="16"/>
      <w:lang w:val="ru-RU" w:eastAsia="ru-RU" w:bidi="ar-SA"/>
    </w:rPr>
  </w:style>
  <w:style w:type="paragraph" w:customStyle="1" w:styleId="Iniiaiieoaenonionooiii3">
    <w:name w:val="Iniiaiie oaeno n ionooiii 3"/>
    <w:basedOn w:val="a3"/>
    <w:rsid w:val="005D368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5D368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5D36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5D368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5D368E"/>
    <w:rPr>
      <w:rFonts w:ascii="Arial" w:eastAsia="Times New Roman" w:hAnsi="Arial" w:cs="Arial"/>
      <w:b/>
      <w:bCs/>
      <w:kern w:val="32"/>
      <w:sz w:val="32"/>
      <w:szCs w:val="32"/>
      <w:lang w:eastAsia="ru-RU"/>
    </w:rPr>
  </w:style>
  <w:style w:type="paragraph" w:customStyle="1" w:styleId="article">
    <w:name w:val="article"/>
    <w:basedOn w:val="a3"/>
    <w:rsid w:val="005D368E"/>
    <w:pPr>
      <w:spacing w:before="100" w:beforeAutospacing="1" w:after="100" w:afterAutospacing="1"/>
    </w:pPr>
  </w:style>
  <w:style w:type="character" w:customStyle="1" w:styleId="HTML11">
    <w:name w:val="Адрес HTML Знак1"/>
    <w:rsid w:val="005D368E"/>
    <w:rPr>
      <w:rFonts w:ascii="Times New Roman" w:eastAsia="Times New Roman" w:hAnsi="Times New Roman"/>
      <w:i/>
      <w:iCs/>
      <w:sz w:val="24"/>
      <w:szCs w:val="24"/>
    </w:rPr>
  </w:style>
  <w:style w:type="paragraph" w:customStyle="1" w:styleId="affffff1">
    <w:name w:val="ненормальный"/>
    <w:basedOn w:val="a3"/>
    <w:rsid w:val="005D368E"/>
    <w:pPr>
      <w:spacing w:line="360" w:lineRule="auto"/>
      <w:ind w:firstLine="709"/>
      <w:jc w:val="both"/>
    </w:pPr>
    <w:rPr>
      <w:sz w:val="28"/>
      <w:szCs w:val="20"/>
    </w:rPr>
  </w:style>
  <w:style w:type="character" w:customStyle="1" w:styleId="FontStyle564">
    <w:name w:val="Font Style564"/>
    <w:rsid w:val="005D368E"/>
    <w:rPr>
      <w:rFonts w:ascii="Times New Roman" w:hAnsi="Times New Roman" w:cs="Times New Roman"/>
      <w:sz w:val="20"/>
      <w:szCs w:val="20"/>
    </w:rPr>
  </w:style>
  <w:style w:type="character" w:customStyle="1" w:styleId="FontStyle115">
    <w:name w:val="Font Style115"/>
    <w:rsid w:val="005D368E"/>
    <w:rPr>
      <w:rFonts w:ascii="Times New Roman" w:hAnsi="Times New Roman" w:cs="Times New Roman"/>
      <w:sz w:val="28"/>
      <w:szCs w:val="28"/>
    </w:rPr>
  </w:style>
  <w:style w:type="character" w:customStyle="1" w:styleId="FontStyle117">
    <w:name w:val="Font Style117"/>
    <w:rsid w:val="005D368E"/>
    <w:rPr>
      <w:rFonts w:ascii="Times New Roman" w:hAnsi="Times New Roman" w:cs="Times New Roman"/>
      <w:i/>
      <w:iCs/>
      <w:sz w:val="28"/>
      <w:szCs w:val="28"/>
    </w:rPr>
  </w:style>
  <w:style w:type="character" w:customStyle="1" w:styleId="ft318">
    <w:name w:val="ft318"/>
    <w:rsid w:val="005D368E"/>
  </w:style>
  <w:style w:type="character" w:customStyle="1" w:styleId="fieldname">
    <w:name w:val="fieldname"/>
    <w:rsid w:val="005D368E"/>
  </w:style>
  <w:style w:type="character" w:customStyle="1" w:styleId="FontStyle448">
    <w:name w:val="Font Style448"/>
    <w:rsid w:val="005D368E"/>
    <w:rPr>
      <w:rFonts w:ascii="Times New Roman" w:hAnsi="Times New Roman" w:cs="Times New Roman"/>
      <w:sz w:val="20"/>
      <w:szCs w:val="20"/>
    </w:rPr>
  </w:style>
  <w:style w:type="paragraph" w:customStyle="1" w:styleId="caaieiaie3">
    <w:name w:val="caaieiaie 3"/>
    <w:rsid w:val="005D368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5D368E"/>
    <w:rPr>
      <w:rFonts w:ascii="Garamond" w:hAnsi="Garamond" w:cs="Garamond"/>
      <w:sz w:val="24"/>
      <w:szCs w:val="24"/>
    </w:rPr>
  </w:style>
  <w:style w:type="character" w:customStyle="1" w:styleId="FooterChar">
    <w:name w:val="Footer Char"/>
    <w:locked/>
    <w:rsid w:val="005D368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5D368E"/>
    <w:rPr>
      <w:lang w:eastAsia="en-US"/>
    </w:rPr>
  </w:style>
  <w:style w:type="character" w:customStyle="1" w:styleId="316">
    <w:name w:val="Знак3 Знак Знак1"/>
    <w:aliases w:val=" Знак3 Знак Знак Знак1"/>
    <w:semiHidden/>
    <w:locked/>
    <w:rsid w:val="005D368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5D368E"/>
    <w:rPr>
      <w:rFonts w:ascii="Arial" w:hAnsi="Arial"/>
      <w:b/>
      <w:sz w:val="36"/>
      <w:lang w:val="ru-RU" w:eastAsia="en-US"/>
    </w:rPr>
  </w:style>
  <w:style w:type="character" w:customStyle="1" w:styleId="2f6">
    <w:name w:val="Знак Знак2"/>
    <w:rsid w:val="005D368E"/>
    <w:rPr>
      <w:rFonts w:ascii="Arial" w:hAnsi="Arial"/>
      <w:b/>
      <w:sz w:val="36"/>
      <w:lang w:val="ru-RU" w:eastAsia="en-US"/>
    </w:rPr>
  </w:style>
  <w:style w:type="paragraph" w:customStyle="1" w:styleId="1fff5">
    <w:name w:val="Знак Знак Знак Знак Знак Знак1"/>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5D368E"/>
    <w:rPr>
      <w:b/>
      <w:caps/>
      <w:sz w:val="24"/>
      <w:lang w:val="ru-RU" w:eastAsia="ru-RU"/>
    </w:rPr>
  </w:style>
  <w:style w:type="character" w:customStyle="1" w:styleId="143">
    <w:name w:val="Знак Знак14"/>
    <w:locked/>
    <w:rsid w:val="005D368E"/>
    <w:rPr>
      <w:b/>
      <w:sz w:val="27"/>
      <w:lang w:val="ru-RU" w:eastAsia="ru-RU"/>
    </w:rPr>
  </w:style>
  <w:style w:type="character" w:customStyle="1" w:styleId="72">
    <w:name w:val="Знак Знак7"/>
    <w:rsid w:val="005D368E"/>
    <w:rPr>
      <w:sz w:val="16"/>
      <w:lang w:val="ru-RU" w:eastAsia="ru-RU"/>
    </w:rPr>
  </w:style>
  <w:style w:type="character" w:customStyle="1" w:styleId="151">
    <w:name w:val="Знак Знак15"/>
    <w:rsid w:val="005D368E"/>
    <w:rPr>
      <w:rFonts w:ascii="Arial" w:hAnsi="Arial"/>
      <w:b/>
      <w:i/>
      <w:sz w:val="28"/>
      <w:lang w:val="ru-RU" w:eastAsia="en-US"/>
    </w:rPr>
  </w:style>
  <w:style w:type="character" w:customStyle="1" w:styleId="101">
    <w:name w:val="Знак Знак10"/>
    <w:rsid w:val="005D368E"/>
    <w:rPr>
      <w:rFonts w:ascii="Calibri" w:hAnsi="Calibri"/>
      <w:i/>
      <w:sz w:val="24"/>
      <w:lang w:val="ru-RU" w:eastAsia="en-US"/>
    </w:rPr>
  </w:style>
  <w:style w:type="character" w:customStyle="1" w:styleId="611">
    <w:name w:val="Знак Знак61"/>
    <w:locked/>
    <w:rsid w:val="005D368E"/>
    <w:rPr>
      <w:sz w:val="24"/>
    </w:rPr>
  </w:style>
  <w:style w:type="character" w:customStyle="1" w:styleId="affffff2">
    <w:name w:val="Основной текст + Курсив"/>
    <w:aliases w:val="Интервал 1 pt144"/>
    <w:rsid w:val="005D368E"/>
    <w:rPr>
      <w:i/>
      <w:spacing w:val="20"/>
      <w:sz w:val="22"/>
    </w:rPr>
  </w:style>
  <w:style w:type="character" w:customStyle="1" w:styleId="460">
    <w:name w:val="Знак Знак46"/>
    <w:locked/>
    <w:rsid w:val="005D368E"/>
    <w:rPr>
      <w:rFonts w:ascii="Arial" w:hAnsi="Arial" w:cs="Arial"/>
      <w:b/>
      <w:bCs/>
      <w:i/>
      <w:iCs/>
      <w:sz w:val="28"/>
      <w:szCs w:val="28"/>
      <w:lang w:val="ru-RU" w:eastAsia="en-US" w:bidi="ar-SA"/>
    </w:rPr>
  </w:style>
  <w:style w:type="character" w:customStyle="1" w:styleId="56">
    <w:name w:val="Знак5 Знак Знак"/>
    <w:locked/>
    <w:rsid w:val="005D368E"/>
    <w:rPr>
      <w:sz w:val="16"/>
      <w:szCs w:val="16"/>
      <w:lang w:val="ru-RU" w:eastAsia="ru-RU" w:bidi="ar-SA"/>
    </w:rPr>
  </w:style>
  <w:style w:type="paragraph" w:customStyle="1" w:styleId="affffff3">
    <w:name w:val="заг_пар"/>
    <w:basedOn w:val="32"/>
    <w:next w:val="1a"/>
    <w:rsid w:val="005D368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5D368E"/>
    <w:pPr>
      <w:widowControl w:val="0"/>
    </w:pPr>
    <w:rPr>
      <w:rFonts w:ascii="Calibri" w:hAnsi="Calibri"/>
      <w:sz w:val="22"/>
      <w:szCs w:val="22"/>
      <w:lang w:val="en-US" w:eastAsia="en-US"/>
    </w:rPr>
  </w:style>
  <w:style w:type="paragraph" w:customStyle="1" w:styleId="affffff4">
    <w:name w:val="параг_огл"/>
    <w:basedOn w:val="a3"/>
    <w:next w:val="aff0"/>
    <w:rsid w:val="005D368E"/>
    <w:rPr>
      <w:sz w:val="20"/>
      <w:szCs w:val="20"/>
      <w:lang w:eastAsia="en-US"/>
    </w:rPr>
  </w:style>
  <w:style w:type="paragraph" w:customStyle="1" w:styleId="411">
    <w:name w:val="Заголовок 41"/>
    <w:basedOn w:val="1a"/>
    <w:next w:val="1a"/>
    <w:rsid w:val="005D368E"/>
    <w:pPr>
      <w:keepNext/>
      <w:widowControl/>
      <w:ind w:firstLine="0"/>
      <w:jc w:val="left"/>
    </w:pPr>
    <w:rPr>
      <w:rFonts w:ascii="Times New Roman" w:hAnsi="Times New Roman"/>
      <w:snapToGrid/>
      <w:sz w:val="24"/>
    </w:rPr>
  </w:style>
  <w:style w:type="paragraph" w:customStyle="1" w:styleId="Style17">
    <w:name w:val="Style17"/>
    <w:basedOn w:val="a3"/>
    <w:rsid w:val="005D368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5D368E"/>
    <w:pPr>
      <w:keepNext/>
      <w:widowControl w:val="0"/>
      <w:jc w:val="center"/>
    </w:pPr>
    <w:rPr>
      <w:rFonts w:eastAsia="Calibri"/>
      <w:b/>
      <w:sz w:val="26"/>
      <w:szCs w:val="20"/>
    </w:rPr>
  </w:style>
  <w:style w:type="paragraph" w:customStyle="1" w:styleId="2f7">
    <w:name w:val="Обычный2"/>
    <w:basedOn w:val="a3"/>
    <w:rsid w:val="005D368E"/>
    <w:pPr>
      <w:spacing w:before="100" w:beforeAutospacing="1" w:after="100" w:afterAutospacing="1"/>
    </w:pPr>
    <w:rPr>
      <w:rFonts w:eastAsia="Calibri"/>
    </w:rPr>
  </w:style>
  <w:style w:type="paragraph" w:customStyle="1" w:styleId="217">
    <w:name w:val="Основной текст 21"/>
    <w:basedOn w:val="a3"/>
    <w:rsid w:val="005D368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5D368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5D368E"/>
    <w:pPr>
      <w:widowControl/>
      <w:spacing w:before="0" w:after="0"/>
    </w:pPr>
    <w:rPr>
      <w:rFonts w:ascii="Courier New" w:eastAsia="Calibri" w:hAnsi="Courier New"/>
      <w:sz w:val="20"/>
    </w:rPr>
  </w:style>
  <w:style w:type="paragraph" w:customStyle="1" w:styleId="412">
    <w:name w:val="Заголовок 41"/>
    <w:basedOn w:val="1ff"/>
    <w:next w:val="1ff"/>
    <w:rsid w:val="005D368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5D368E"/>
    <w:pPr>
      <w:spacing w:after="160" w:line="240" w:lineRule="exact"/>
    </w:pPr>
    <w:rPr>
      <w:rFonts w:ascii="Verdana" w:eastAsia="Calibri" w:hAnsi="Verdana"/>
      <w:lang w:val="en-US" w:eastAsia="en-US"/>
    </w:rPr>
  </w:style>
  <w:style w:type="paragraph" w:customStyle="1" w:styleId="affffff5">
    <w:name w:val="Мой стиль"/>
    <w:basedOn w:val="a3"/>
    <w:rsid w:val="005D368E"/>
    <w:pPr>
      <w:ind w:left="284" w:right="567"/>
      <w:jc w:val="center"/>
    </w:pPr>
    <w:rPr>
      <w:rFonts w:ascii="Calibri" w:hAnsi="Calibri" w:cs="Calibri"/>
      <w:b/>
      <w:bCs/>
      <w:sz w:val="28"/>
      <w:szCs w:val="28"/>
    </w:rPr>
  </w:style>
  <w:style w:type="paragraph" w:customStyle="1" w:styleId="base">
    <w:name w:val="base"/>
    <w:basedOn w:val="a3"/>
    <w:rsid w:val="005D368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5D368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5D368E"/>
    <w:rPr>
      <w:sz w:val="16"/>
      <w:szCs w:val="16"/>
      <w:lang w:bidi="ar-SA"/>
    </w:rPr>
  </w:style>
  <w:style w:type="character" w:customStyle="1" w:styleId="1fff8">
    <w:name w:val="Знак1 Знак Знак"/>
    <w:rsid w:val="005D368E"/>
    <w:rPr>
      <w:sz w:val="24"/>
      <w:szCs w:val="24"/>
      <w:lang w:val="ru-RU" w:eastAsia="ru-RU" w:bidi="ar-SA"/>
    </w:rPr>
  </w:style>
  <w:style w:type="character" w:customStyle="1" w:styleId="1fff9">
    <w:name w:val="Знак Знак Знак1"/>
    <w:locked/>
    <w:rsid w:val="005D368E"/>
    <w:rPr>
      <w:b/>
      <w:caps/>
      <w:sz w:val="24"/>
      <w:szCs w:val="24"/>
      <w:lang w:val="ru-RU" w:eastAsia="ru-RU" w:bidi="ar-SA"/>
    </w:rPr>
  </w:style>
  <w:style w:type="character" w:customStyle="1" w:styleId="sem">
    <w:name w:val="sem"/>
    <w:rsid w:val="005D368E"/>
  </w:style>
  <w:style w:type="paragraph" w:customStyle="1" w:styleId="1">
    <w:name w:val="1"/>
    <w:basedOn w:val="a3"/>
    <w:rsid w:val="005D368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5D368E"/>
    <w:rPr>
      <w:rFonts w:ascii="Times New Roman" w:hAnsi="Times New Roman"/>
      <w:i w:val="0"/>
      <w:iCs w:val="0"/>
      <w:sz w:val="24"/>
      <w:lang w:eastAsia="ru-RU"/>
    </w:rPr>
  </w:style>
  <w:style w:type="paragraph" w:customStyle="1" w:styleId="main">
    <w:name w:val="main"/>
    <w:basedOn w:val="a3"/>
    <w:rsid w:val="005D368E"/>
    <w:pPr>
      <w:ind w:firstLine="400"/>
      <w:jc w:val="both"/>
      <w:textAlignment w:val="center"/>
    </w:pPr>
    <w:rPr>
      <w:sz w:val="27"/>
      <w:szCs w:val="27"/>
    </w:rPr>
  </w:style>
  <w:style w:type="character" w:customStyle="1" w:styleId="affffff6">
    <w:name w:val="кадр"/>
    <w:rsid w:val="005D368E"/>
  </w:style>
  <w:style w:type="character" w:customStyle="1" w:styleId="-">
    <w:name w:val="опред-е"/>
    <w:rsid w:val="005D368E"/>
  </w:style>
  <w:style w:type="paragraph" w:customStyle="1" w:styleId="218">
    <w:name w:val="Основной текст с отступом 21"/>
    <w:basedOn w:val="a3"/>
    <w:rsid w:val="005D368E"/>
    <w:pPr>
      <w:keepNext/>
      <w:ind w:right="-2" w:firstLine="709"/>
      <w:jc w:val="both"/>
    </w:pPr>
    <w:rPr>
      <w:sz w:val="28"/>
      <w:szCs w:val="20"/>
    </w:rPr>
  </w:style>
  <w:style w:type="character" w:customStyle="1" w:styleId="searchmatch">
    <w:name w:val="searchmatch"/>
    <w:rsid w:val="005D368E"/>
  </w:style>
  <w:style w:type="character" w:customStyle="1" w:styleId="FontStyle160">
    <w:name w:val="Font Style16"/>
    <w:rsid w:val="005D368E"/>
    <w:rPr>
      <w:rFonts w:ascii="Times New Roman" w:hAnsi="Times New Roman" w:cs="Times New Roman"/>
      <w:sz w:val="26"/>
      <w:szCs w:val="26"/>
    </w:rPr>
  </w:style>
  <w:style w:type="paragraph" w:customStyle="1" w:styleId="1KGK9">
    <w:name w:val="1KG=K9"/>
    <w:rsid w:val="005D368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5D368E"/>
    <w:rPr>
      <w:rFonts w:ascii="Times New Roman" w:hAnsi="Times New Roman" w:cs="Times New Roman"/>
      <w:i/>
      <w:iCs/>
      <w:sz w:val="24"/>
      <w:szCs w:val="24"/>
    </w:rPr>
  </w:style>
  <w:style w:type="character" w:customStyle="1" w:styleId="1fffa">
    <w:name w:val="Основной шрифт абзаца1"/>
    <w:rsid w:val="005D368E"/>
  </w:style>
  <w:style w:type="character" w:customStyle="1" w:styleId="affffff7">
    <w:name w:val="Символ сноски"/>
    <w:rsid w:val="005D368E"/>
  </w:style>
  <w:style w:type="character" w:customStyle="1" w:styleId="mnemo">
    <w:name w:val="mnemo"/>
    <w:rsid w:val="005D368E"/>
  </w:style>
  <w:style w:type="character" w:customStyle="1" w:styleId="texhtml">
    <w:name w:val="texhtml"/>
    <w:rsid w:val="005D368E"/>
  </w:style>
  <w:style w:type="paragraph" w:customStyle="1" w:styleId="1fffb">
    <w:name w:val="Название1"/>
    <w:basedOn w:val="a3"/>
    <w:rsid w:val="005D368E"/>
    <w:pPr>
      <w:suppressLineNumbers/>
      <w:suppressAutoHyphens/>
      <w:spacing w:before="120" w:after="120"/>
    </w:pPr>
    <w:rPr>
      <w:rFonts w:cs="Mangal"/>
      <w:i/>
      <w:iCs/>
      <w:lang w:eastAsia="ar-SA"/>
    </w:rPr>
  </w:style>
  <w:style w:type="paragraph" w:customStyle="1" w:styleId="1fffc">
    <w:name w:val="Указатель1"/>
    <w:basedOn w:val="a3"/>
    <w:rsid w:val="005D368E"/>
    <w:pPr>
      <w:suppressLineNumbers/>
      <w:suppressAutoHyphens/>
    </w:pPr>
    <w:rPr>
      <w:rFonts w:cs="Mangal"/>
      <w:lang w:eastAsia="ar-SA"/>
    </w:rPr>
  </w:style>
  <w:style w:type="character" w:customStyle="1" w:styleId="butback">
    <w:name w:val="butback"/>
    <w:rsid w:val="005D368E"/>
  </w:style>
  <w:style w:type="paragraph" w:customStyle="1" w:styleId="Style26">
    <w:name w:val="Style26"/>
    <w:basedOn w:val="a3"/>
    <w:rsid w:val="005D368E"/>
    <w:pPr>
      <w:widowControl w:val="0"/>
      <w:autoSpaceDE w:val="0"/>
      <w:autoSpaceDN w:val="0"/>
      <w:adjustRightInd w:val="0"/>
      <w:spacing w:line="485" w:lineRule="exact"/>
      <w:ind w:firstLine="902"/>
      <w:jc w:val="both"/>
    </w:pPr>
  </w:style>
  <w:style w:type="paragraph" w:customStyle="1" w:styleId="Style7">
    <w:name w:val="Style7"/>
    <w:basedOn w:val="a3"/>
    <w:rsid w:val="005D368E"/>
    <w:pPr>
      <w:widowControl w:val="0"/>
      <w:autoSpaceDE w:val="0"/>
      <w:autoSpaceDN w:val="0"/>
      <w:adjustRightInd w:val="0"/>
    </w:pPr>
  </w:style>
  <w:style w:type="paragraph" w:customStyle="1" w:styleId="Style32">
    <w:name w:val="Style32"/>
    <w:basedOn w:val="a3"/>
    <w:rsid w:val="005D368E"/>
    <w:pPr>
      <w:widowControl w:val="0"/>
      <w:autoSpaceDE w:val="0"/>
      <w:autoSpaceDN w:val="0"/>
      <w:adjustRightInd w:val="0"/>
    </w:pPr>
  </w:style>
  <w:style w:type="paragraph" w:customStyle="1" w:styleId="Style34">
    <w:name w:val="Style34"/>
    <w:basedOn w:val="a3"/>
    <w:rsid w:val="005D368E"/>
    <w:pPr>
      <w:widowControl w:val="0"/>
      <w:autoSpaceDE w:val="0"/>
      <w:autoSpaceDN w:val="0"/>
      <w:adjustRightInd w:val="0"/>
      <w:spacing w:line="485" w:lineRule="exact"/>
      <w:ind w:firstLine="691"/>
    </w:pPr>
  </w:style>
  <w:style w:type="paragraph" w:customStyle="1" w:styleId="Style4">
    <w:name w:val="Style4"/>
    <w:basedOn w:val="a3"/>
    <w:rsid w:val="005D368E"/>
    <w:pPr>
      <w:widowControl w:val="0"/>
      <w:autoSpaceDE w:val="0"/>
      <w:autoSpaceDN w:val="0"/>
      <w:adjustRightInd w:val="0"/>
      <w:spacing w:line="499" w:lineRule="exact"/>
      <w:ind w:firstLine="667"/>
      <w:jc w:val="both"/>
    </w:pPr>
  </w:style>
  <w:style w:type="paragraph" w:customStyle="1" w:styleId="Style40">
    <w:name w:val="Style40"/>
    <w:basedOn w:val="a3"/>
    <w:rsid w:val="005D368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5D368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5D368E"/>
    <w:pPr>
      <w:widowControl w:val="0"/>
      <w:autoSpaceDE w:val="0"/>
      <w:autoSpaceDN w:val="0"/>
      <w:adjustRightInd w:val="0"/>
      <w:spacing w:line="446" w:lineRule="exact"/>
    </w:pPr>
  </w:style>
  <w:style w:type="paragraph" w:customStyle="1" w:styleId="Style20">
    <w:name w:val="Style20"/>
    <w:basedOn w:val="a3"/>
    <w:rsid w:val="005D368E"/>
    <w:pPr>
      <w:widowControl w:val="0"/>
      <w:autoSpaceDE w:val="0"/>
      <w:autoSpaceDN w:val="0"/>
      <w:adjustRightInd w:val="0"/>
      <w:spacing w:line="485" w:lineRule="exact"/>
      <w:ind w:firstLine="854"/>
      <w:jc w:val="both"/>
    </w:pPr>
  </w:style>
  <w:style w:type="paragraph" w:customStyle="1" w:styleId="Style13">
    <w:name w:val="Style13"/>
    <w:basedOn w:val="a3"/>
    <w:rsid w:val="005D368E"/>
    <w:pPr>
      <w:widowControl w:val="0"/>
      <w:autoSpaceDE w:val="0"/>
      <w:autoSpaceDN w:val="0"/>
      <w:adjustRightInd w:val="0"/>
      <w:spacing w:line="486" w:lineRule="exact"/>
      <w:ind w:firstLine="710"/>
      <w:jc w:val="both"/>
    </w:pPr>
  </w:style>
  <w:style w:type="paragraph" w:customStyle="1" w:styleId="urllink">
    <w:name w:val="urllink"/>
    <w:basedOn w:val="a3"/>
    <w:rsid w:val="005D368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5D368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5D368E"/>
    <w:pPr>
      <w:tabs>
        <w:tab w:val="left" w:pos="454"/>
      </w:tabs>
      <w:ind w:left="454" w:hanging="454"/>
      <w:jc w:val="both"/>
    </w:pPr>
    <w:rPr>
      <w:b/>
    </w:rPr>
  </w:style>
  <w:style w:type="paragraph" w:customStyle="1" w:styleId="10pt">
    <w:name w:val="Стиль Основной текст с отступом + 10 pt по ширине"/>
    <w:basedOn w:val="aff9"/>
    <w:rsid w:val="005D368E"/>
    <w:pPr>
      <w:spacing w:after="0"/>
      <w:ind w:left="0" w:firstLine="454"/>
      <w:jc w:val="both"/>
    </w:pPr>
    <w:rPr>
      <w:sz w:val="20"/>
      <w:szCs w:val="20"/>
    </w:rPr>
  </w:style>
  <w:style w:type="paragraph" w:customStyle="1" w:styleId="ConsPlusDocList">
    <w:name w:val="ConsPlusDocList"/>
    <w:rsid w:val="005D36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5D368E"/>
  </w:style>
  <w:style w:type="paragraph" w:customStyle="1" w:styleId="affffff8">
    <w:name w:val="Стиль"/>
    <w:link w:val="3f1"/>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5D368E"/>
    <w:rPr>
      <w:rFonts w:ascii="Times New Roman" w:eastAsia="Times New Roman" w:hAnsi="Times New Roman" w:cs="Times New Roman"/>
      <w:sz w:val="24"/>
      <w:szCs w:val="24"/>
      <w:lang w:eastAsia="ru-RU"/>
    </w:rPr>
  </w:style>
  <w:style w:type="paragraph" w:customStyle="1" w:styleId="affffff9">
    <w:name w:val="Литература"/>
    <w:basedOn w:val="a3"/>
    <w:rsid w:val="005D368E"/>
    <w:pPr>
      <w:keepNext/>
      <w:jc w:val="center"/>
    </w:pPr>
    <w:rPr>
      <w:b/>
    </w:rPr>
  </w:style>
  <w:style w:type="paragraph" w:customStyle="1" w:styleId="affffffa">
    <w:name w:val="Знак Знак Знак Знак Знак Знак Знак"/>
    <w:basedOn w:val="a3"/>
    <w:rsid w:val="005D368E"/>
    <w:pPr>
      <w:spacing w:after="160" w:line="240" w:lineRule="exact"/>
    </w:pPr>
    <w:rPr>
      <w:rFonts w:ascii="Verdana" w:hAnsi="Verdana"/>
      <w:sz w:val="20"/>
      <w:szCs w:val="20"/>
      <w:lang w:val="en-US" w:eastAsia="en-US"/>
    </w:rPr>
  </w:style>
  <w:style w:type="character" w:customStyle="1" w:styleId="highlighthighlightactive">
    <w:name w:val="highlight highlight_active"/>
    <w:rsid w:val="005D368E"/>
  </w:style>
  <w:style w:type="paragraph" w:customStyle="1" w:styleId="osntext">
    <w:name w:val="osn_text"/>
    <w:basedOn w:val="a3"/>
    <w:rsid w:val="005D368E"/>
    <w:pPr>
      <w:widowControl w:val="0"/>
      <w:ind w:firstLine="567"/>
      <w:jc w:val="both"/>
    </w:pPr>
    <w:rPr>
      <w:sz w:val="20"/>
      <w:szCs w:val="20"/>
    </w:rPr>
  </w:style>
  <w:style w:type="paragraph" w:customStyle="1" w:styleId="copyrights">
    <w:name w:val="copyrights"/>
    <w:basedOn w:val="a3"/>
    <w:rsid w:val="005D368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5D368E"/>
    <w:pPr>
      <w:widowControl w:val="0"/>
      <w:autoSpaceDE w:val="0"/>
      <w:autoSpaceDN w:val="0"/>
      <w:adjustRightInd w:val="0"/>
    </w:pPr>
  </w:style>
  <w:style w:type="paragraph" w:customStyle="1" w:styleId="Style30">
    <w:name w:val="Style30"/>
    <w:basedOn w:val="a3"/>
    <w:rsid w:val="005D368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5D368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5D368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5D368E"/>
    <w:pPr>
      <w:numPr>
        <w:ilvl w:val="1"/>
      </w:numPr>
      <w:tabs>
        <w:tab w:val="left" w:pos="792"/>
      </w:tabs>
    </w:pPr>
    <w:rPr>
      <w:i w:val="0"/>
      <w:iCs w:val="0"/>
      <w:kern w:val="32"/>
      <w:sz w:val="24"/>
      <w:szCs w:val="32"/>
      <w:lang w:eastAsia="ru-RU"/>
    </w:rPr>
  </w:style>
  <w:style w:type="character" w:styleId="affffffb">
    <w:name w:val="Subtle Emphasis"/>
    <w:qFormat/>
    <w:rsid w:val="005D368E"/>
    <w:rPr>
      <w:i/>
      <w:iCs/>
      <w:color w:val="808080"/>
    </w:rPr>
  </w:style>
  <w:style w:type="character" w:styleId="affffffc">
    <w:name w:val="Placeholder Text"/>
    <w:semiHidden/>
    <w:rsid w:val="005D368E"/>
    <w:rPr>
      <w:color w:val="808080"/>
    </w:rPr>
  </w:style>
  <w:style w:type="character" w:customStyle="1" w:styleId="textcopy">
    <w:name w:val="textcopy"/>
    <w:rsid w:val="005D368E"/>
  </w:style>
  <w:style w:type="character" w:customStyle="1" w:styleId="affffffd">
    <w:name w:val="Выделенный"/>
    <w:rsid w:val="005D368E"/>
    <w:rPr>
      <w:b/>
      <w:lang w:val="ru-RU" w:eastAsia="ru-RU"/>
    </w:rPr>
  </w:style>
  <w:style w:type="character" w:customStyle="1" w:styleId="ft224">
    <w:name w:val="ft224"/>
    <w:rsid w:val="005D368E"/>
  </w:style>
  <w:style w:type="paragraph" w:customStyle="1" w:styleId="1ffff">
    <w:name w:val="стиль1"/>
    <w:basedOn w:val="a3"/>
    <w:rsid w:val="005D368E"/>
    <w:pPr>
      <w:spacing w:before="100" w:beforeAutospacing="1" w:after="100" w:afterAutospacing="1"/>
    </w:pPr>
  </w:style>
  <w:style w:type="character" w:customStyle="1" w:styleId="PlainTextChar">
    <w:name w:val="Plain Text Char"/>
    <w:aliases w:val="Heading 12 Char,Знак8 Char"/>
    <w:semiHidden/>
    <w:locked/>
    <w:rsid w:val="005D368E"/>
    <w:rPr>
      <w:rFonts w:ascii="Courier New" w:hAnsi="Courier New"/>
      <w:lang w:val="ru-RU" w:eastAsia="ru-RU" w:bidi="ar-SA"/>
    </w:rPr>
  </w:style>
  <w:style w:type="paragraph" w:customStyle="1" w:styleId="Times">
    <w:name w:val="Times"/>
    <w:basedOn w:val="TableParagraph"/>
    <w:rsid w:val="005D368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5D368E"/>
  </w:style>
  <w:style w:type="paragraph" w:customStyle="1" w:styleId="2f9">
    <w:name w:val="Основной текст2"/>
    <w:basedOn w:val="a3"/>
    <w:rsid w:val="005D368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5D368E"/>
    <w:rPr>
      <w:rFonts w:cs="Times New Roman"/>
      <w:color w:val="666666"/>
    </w:rPr>
  </w:style>
  <w:style w:type="paragraph" w:customStyle="1" w:styleId="12pt025">
    <w:name w:val="Стиль 12 pt полужирный Черный уплотненный на  025 пт"/>
    <w:basedOn w:val="11"/>
    <w:rsid w:val="005D368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5D368E"/>
    <w:pPr>
      <w:numPr>
        <w:numId w:val="13"/>
      </w:numPr>
      <w:tabs>
        <w:tab w:val="left" w:pos="0"/>
      </w:tabs>
      <w:jc w:val="both"/>
    </w:pPr>
    <w:rPr>
      <w:b/>
    </w:rPr>
  </w:style>
  <w:style w:type="character" w:customStyle="1" w:styleId="FontStyle111">
    <w:name w:val="Font Style111"/>
    <w:rsid w:val="005D368E"/>
    <w:rPr>
      <w:rFonts w:ascii="Century Schoolbook" w:hAnsi="Century Schoolbook" w:cs="Century Schoolbook" w:hint="default"/>
      <w:sz w:val="18"/>
      <w:szCs w:val="18"/>
    </w:rPr>
  </w:style>
  <w:style w:type="character" w:customStyle="1" w:styleId="FontStyle136">
    <w:name w:val="Font Style136"/>
    <w:rsid w:val="005D368E"/>
    <w:rPr>
      <w:rFonts w:ascii="Century Schoolbook" w:hAnsi="Century Schoolbook" w:cs="Century Schoolbook"/>
      <w:b/>
      <w:bCs/>
      <w:sz w:val="18"/>
      <w:szCs w:val="18"/>
    </w:rPr>
  </w:style>
  <w:style w:type="paragraph" w:customStyle="1" w:styleId="Style67">
    <w:name w:val="Style67"/>
    <w:basedOn w:val="a3"/>
    <w:rsid w:val="005D368E"/>
    <w:pPr>
      <w:widowControl w:val="0"/>
      <w:autoSpaceDE w:val="0"/>
      <w:autoSpaceDN w:val="0"/>
      <w:adjustRightInd w:val="0"/>
    </w:pPr>
    <w:rPr>
      <w:rFonts w:ascii="Arial Black" w:hAnsi="Arial Black"/>
    </w:rPr>
  </w:style>
  <w:style w:type="character" w:customStyle="1" w:styleId="r">
    <w:name w:val="r"/>
    <w:rsid w:val="005D368E"/>
  </w:style>
  <w:style w:type="character" w:customStyle="1" w:styleId="rl">
    <w:name w:val="rl"/>
    <w:rsid w:val="005D368E"/>
  </w:style>
  <w:style w:type="character" w:customStyle="1" w:styleId="ep">
    <w:name w:val="ep"/>
    <w:rsid w:val="005D368E"/>
  </w:style>
  <w:style w:type="character" w:customStyle="1" w:styleId="f">
    <w:name w:val="f"/>
    <w:rsid w:val="005D368E"/>
  </w:style>
  <w:style w:type="paragraph" w:customStyle="1" w:styleId="affffffe">
    <w:name w:val="Диссер"/>
    <w:basedOn w:val="a3"/>
    <w:rsid w:val="005D368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5D368E"/>
    <w:rPr>
      <w:sz w:val="24"/>
      <w:szCs w:val="24"/>
      <w:lang w:val="ru-RU" w:eastAsia="ru-RU" w:bidi="ar-SA"/>
    </w:rPr>
  </w:style>
  <w:style w:type="character" w:customStyle="1" w:styleId="430">
    <w:name w:val="Знак Знак43"/>
    <w:locked/>
    <w:rsid w:val="005D368E"/>
    <w:rPr>
      <w:color w:val="000000"/>
      <w:sz w:val="28"/>
      <w:szCs w:val="24"/>
      <w:lang w:eastAsia="ru-RU"/>
    </w:rPr>
  </w:style>
  <w:style w:type="paragraph" w:customStyle="1" w:styleId="afffffff">
    <w:name w:val="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5D368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5D368E"/>
    <w:rPr>
      <w:sz w:val="24"/>
      <w:szCs w:val="24"/>
      <w:lang w:val="ru-RU" w:eastAsia="ru-RU" w:bidi="ar-SA"/>
    </w:rPr>
  </w:style>
  <w:style w:type="paragraph" w:customStyle="1" w:styleId="a1">
    <w:name w:val="мой"/>
    <w:basedOn w:val="a3"/>
    <w:rsid w:val="005D368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5D368E"/>
    <w:pPr>
      <w:widowControl/>
      <w:ind w:firstLine="0"/>
      <w:jc w:val="left"/>
    </w:pPr>
    <w:rPr>
      <w:rFonts w:ascii="Times New Roman" w:hAnsi="Times New Roman"/>
      <w:snapToGrid/>
      <w:sz w:val="24"/>
    </w:rPr>
  </w:style>
  <w:style w:type="paragraph" w:customStyle="1" w:styleId="31">
    <w:name w:val="заголовок 3"/>
    <w:basedOn w:val="a3"/>
    <w:next w:val="a3"/>
    <w:rsid w:val="005D368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5D368E"/>
  </w:style>
  <w:style w:type="paragraph" w:customStyle="1" w:styleId="-0">
    <w:name w:val="абзац-Азар"/>
    <w:basedOn w:val="afe"/>
    <w:rsid w:val="005D368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5D368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5D368E"/>
    <w:rPr>
      <w:rFonts w:ascii="Arial" w:hAnsi="Arial"/>
      <w:sz w:val="24"/>
      <w:szCs w:val="24"/>
      <w:lang w:bidi="ar-SA"/>
    </w:rPr>
  </w:style>
  <w:style w:type="paragraph" w:customStyle="1" w:styleId="1ffff1">
    <w:name w:val="Знак Знак Знак Знак Знак Знак1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5D368E"/>
    <w:pPr>
      <w:spacing w:before="100" w:beforeAutospacing="1" w:after="100" w:afterAutospacing="1"/>
      <w:jc w:val="both"/>
    </w:pPr>
    <w:rPr>
      <w:rFonts w:ascii="Georgia" w:hAnsi="Georgia"/>
      <w:color w:val="555555"/>
    </w:rPr>
  </w:style>
  <w:style w:type="paragraph" w:customStyle="1" w:styleId="bodytxt">
    <w:name w:val="bodytxt"/>
    <w:basedOn w:val="a3"/>
    <w:rsid w:val="005D368E"/>
    <w:pPr>
      <w:spacing w:before="100" w:beforeAutospacing="1" w:after="100" w:afterAutospacing="1"/>
    </w:pPr>
    <w:rPr>
      <w:rFonts w:ascii="Tahoma" w:hAnsi="Tahoma" w:cs="Tahoma"/>
      <w:color w:val="111111"/>
      <w:sz w:val="33"/>
      <w:szCs w:val="33"/>
    </w:rPr>
  </w:style>
  <w:style w:type="character" w:customStyle="1" w:styleId="afffffff1">
    <w:name w:val="выделение"/>
    <w:rsid w:val="005D368E"/>
    <w:rPr>
      <w:rFonts w:cs="Times New Roman"/>
    </w:rPr>
  </w:style>
  <w:style w:type="paragraph" w:customStyle="1" w:styleId="a">
    <w:name w:val="нумерованный содержание"/>
    <w:basedOn w:val="a3"/>
    <w:rsid w:val="005D368E"/>
    <w:pPr>
      <w:numPr>
        <w:numId w:val="16"/>
      </w:numPr>
    </w:pPr>
    <w:rPr>
      <w:rFonts w:eastAsia="Calibri"/>
      <w:szCs w:val="22"/>
      <w:lang w:eastAsia="en-US"/>
    </w:rPr>
  </w:style>
  <w:style w:type="character" w:customStyle="1" w:styleId="440">
    <w:name w:val="Знак Знак44"/>
    <w:locked/>
    <w:rsid w:val="005D368E"/>
    <w:rPr>
      <w:sz w:val="24"/>
      <w:szCs w:val="24"/>
    </w:rPr>
  </w:style>
  <w:style w:type="character" w:customStyle="1" w:styleId="FontStyle18">
    <w:name w:val="Font Style18"/>
    <w:rsid w:val="005D368E"/>
    <w:rPr>
      <w:rFonts w:ascii="Times New Roman" w:hAnsi="Times New Roman" w:cs="Times New Roman"/>
      <w:b/>
      <w:bCs/>
      <w:sz w:val="18"/>
      <w:szCs w:val="18"/>
    </w:rPr>
  </w:style>
  <w:style w:type="character" w:customStyle="1" w:styleId="FontStyle19">
    <w:name w:val="Font Style19"/>
    <w:rsid w:val="005D368E"/>
    <w:rPr>
      <w:rFonts w:ascii="Arial" w:hAnsi="Arial" w:cs="Arial"/>
      <w:sz w:val="16"/>
      <w:szCs w:val="16"/>
    </w:rPr>
  </w:style>
  <w:style w:type="character" w:customStyle="1" w:styleId="FontStyle150">
    <w:name w:val="Font Style15"/>
    <w:rsid w:val="005D368E"/>
    <w:rPr>
      <w:rFonts w:ascii="Georgia" w:hAnsi="Georgia" w:cs="Georgia"/>
      <w:sz w:val="18"/>
      <w:szCs w:val="18"/>
    </w:rPr>
  </w:style>
  <w:style w:type="character" w:customStyle="1" w:styleId="FontStyle17">
    <w:name w:val="Font Style17"/>
    <w:rsid w:val="005D368E"/>
    <w:rPr>
      <w:rFonts w:ascii="Times New Roman" w:hAnsi="Times New Roman" w:cs="Times New Roman"/>
      <w:sz w:val="20"/>
      <w:szCs w:val="20"/>
    </w:rPr>
  </w:style>
  <w:style w:type="character" w:customStyle="1" w:styleId="c0">
    <w:name w:val="c0"/>
    <w:rsid w:val="005D368E"/>
  </w:style>
  <w:style w:type="character" w:customStyle="1" w:styleId="FontStyle48">
    <w:name w:val="Font Style48"/>
    <w:rsid w:val="005D368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5D368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5D368E"/>
    <w:pPr>
      <w:spacing w:before="100" w:beforeAutospacing="1" w:after="100" w:afterAutospacing="1"/>
    </w:pPr>
  </w:style>
  <w:style w:type="character" w:customStyle="1" w:styleId="WW8Num1z0">
    <w:name w:val="WW8Num1z0"/>
    <w:rsid w:val="005D368E"/>
  </w:style>
  <w:style w:type="character" w:customStyle="1" w:styleId="WW8Num1z1">
    <w:name w:val="WW8Num1z1"/>
    <w:rsid w:val="005D368E"/>
  </w:style>
  <w:style w:type="character" w:customStyle="1" w:styleId="WW8Num1z2">
    <w:name w:val="WW8Num1z2"/>
    <w:rsid w:val="005D368E"/>
  </w:style>
  <w:style w:type="character" w:customStyle="1" w:styleId="WW8Num1z3">
    <w:name w:val="WW8Num1z3"/>
    <w:rsid w:val="005D368E"/>
  </w:style>
  <w:style w:type="character" w:customStyle="1" w:styleId="WW8Num1z4">
    <w:name w:val="WW8Num1z4"/>
    <w:rsid w:val="005D368E"/>
  </w:style>
  <w:style w:type="character" w:customStyle="1" w:styleId="WW8Num1z5">
    <w:name w:val="WW8Num1z5"/>
    <w:rsid w:val="005D368E"/>
  </w:style>
  <w:style w:type="character" w:customStyle="1" w:styleId="WW8Num1z6">
    <w:name w:val="WW8Num1z6"/>
    <w:rsid w:val="005D368E"/>
  </w:style>
  <w:style w:type="character" w:customStyle="1" w:styleId="WW8Num1z7">
    <w:name w:val="WW8Num1z7"/>
    <w:rsid w:val="005D368E"/>
  </w:style>
  <w:style w:type="character" w:customStyle="1" w:styleId="WW8Num1z8">
    <w:name w:val="WW8Num1z8"/>
    <w:rsid w:val="005D368E"/>
  </w:style>
  <w:style w:type="character" w:customStyle="1" w:styleId="WW8Num2z0">
    <w:name w:val="WW8Num2z0"/>
    <w:rsid w:val="005D368E"/>
    <w:rPr>
      <w:rFonts w:ascii="Symbol" w:hAnsi="Symbol" w:cs="Symbol"/>
    </w:rPr>
  </w:style>
  <w:style w:type="character" w:customStyle="1" w:styleId="WW8Num2z1">
    <w:name w:val="WW8Num2z1"/>
    <w:rsid w:val="005D368E"/>
    <w:rPr>
      <w:rFonts w:ascii="Courier New" w:hAnsi="Courier New" w:cs="Courier New"/>
    </w:rPr>
  </w:style>
  <w:style w:type="character" w:customStyle="1" w:styleId="WW8Num2z2">
    <w:name w:val="WW8Num2z2"/>
    <w:rsid w:val="005D368E"/>
    <w:rPr>
      <w:rFonts w:ascii="Wingdings" w:hAnsi="Wingdings" w:cs="Wingdings"/>
    </w:rPr>
  </w:style>
  <w:style w:type="character" w:customStyle="1" w:styleId="WW8Num3z0">
    <w:name w:val="WW8Num3z0"/>
    <w:rsid w:val="005D368E"/>
    <w:rPr>
      <w:rFonts w:ascii="Symbol" w:hAnsi="Symbol" w:cs="Symbol"/>
      <w:color w:val="auto"/>
    </w:rPr>
  </w:style>
  <w:style w:type="character" w:customStyle="1" w:styleId="WW8Num3z2">
    <w:name w:val="WW8Num3z2"/>
    <w:rsid w:val="005D368E"/>
    <w:rPr>
      <w:rFonts w:ascii="Wingdings" w:hAnsi="Wingdings" w:cs="Wingdings"/>
    </w:rPr>
  </w:style>
  <w:style w:type="character" w:customStyle="1" w:styleId="WW8Num3z3">
    <w:name w:val="WW8Num3z3"/>
    <w:rsid w:val="005D368E"/>
    <w:rPr>
      <w:rFonts w:ascii="Symbol" w:hAnsi="Symbol" w:cs="Symbol"/>
    </w:rPr>
  </w:style>
  <w:style w:type="character" w:customStyle="1" w:styleId="WW8Num4z2">
    <w:name w:val="WW8Num4z2"/>
    <w:rsid w:val="005D368E"/>
  </w:style>
  <w:style w:type="character" w:customStyle="1" w:styleId="WW8Num4z4">
    <w:name w:val="WW8Num4z4"/>
    <w:rsid w:val="005D368E"/>
  </w:style>
  <w:style w:type="character" w:customStyle="1" w:styleId="WW8Num4z5">
    <w:name w:val="WW8Num4z5"/>
    <w:rsid w:val="005D368E"/>
  </w:style>
  <w:style w:type="character" w:customStyle="1" w:styleId="WW8Num4z6">
    <w:name w:val="WW8Num4z6"/>
    <w:rsid w:val="005D368E"/>
  </w:style>
  <w:style w:type="character" w:customStyle="1" w:styleId="WW8Num4z7">
    <w:name w:val="WW8Num4z7"/>
    <w:rsid w:val="005D368E"/>
  </w:style>
  <w:style w:type="character" w:customStyle="1" w:styleId="WW8Num4z8">
    <w:name w:val="WW8Num4z8"/>
    <w:rsid w:val="005D368E"/>
  </w:style>
  <w:style w:type="character" w:customStyle="1" w:styleId="WW8Num5z0">
    <w:name w:val="WW8Num5z0"/>
    <w:rsid w:val="005D368E"/>
  </w:style>
  <w:style w:type="character" w:customStyle="1" w:styleId="WW8Num5z1">
    <w:name w:val="WW8Num5z1"/>
    <w:rsid w:val="005D368E"/>
  </w:style>
  <w:style w:type="character" w:customStyle="1" w:styleId="WW8Num5z2">
    <w:name w:val="WW8Num5z2"/>
    <w:rsid w:val="005D368E"/>
  </w:style>
  <w:style w:type="character" w:customStyle="1" w:styleId="WW8Num5z3">
    <w:name w:val="WW8Num5z3"/>
    <w:rsid w:val="005D368E"/>
  </w:style>
  <w:style w:type="character" w:customStyle="1" w:styleId="WW8Num5z4">
    <w:name w:val="WW8Num5z4"/>
    <w:rsid w:val="005D368E"/>
  </w:style>
  <w:style w:type="character" w:customStyle="1" w:styleId="WW8Num5z5">
    <w:name w:val="WW8Num5z5"/>
    <w:rsid w:val="005D368E"/>
  </w:style>
  <w:style w:type="character" w:customStyle="1" w:styleId="WW8Num5z6">
    <w:name w:val="WW8Num5z6"/>
    <w:rsid w:val="005D368E"/>
  </w:style>
  <w:style w:type="character" w:customStyle="1" w:styleId="WW8Num5z7">
    <w:name w:val="WW8Num5z7"/>
    <w:rsid w:val="005D368E"/>
  </w:style>
  <w:style w:type="character" w:customStyle="1" w:styleId="WW8Num5z8">
    <w:name w:val="WW8Num5z8"/>
    <w:rsid w:val="005D368E"/>
  </w:style>
  <w:style w:type="character" w:customStyle="1" w:styleId="WW8Num6z0">
    <w:name w:val="WW8Num6z0"/>
    <w:rsid w:val="005D368E"/>
  </w:style>
  <w:style w:type="character" w:customStyle="1" w:styleId="WW8Num6z2">
    <w:name w:val="WW8Num6z2"/>
    <w:rsid w:val="005D368E"/>
  </w:style>
  <w:style w:type="character" w:customStyle="1" w:styleId="WW8Num6z3">
    <w:name w:val="WW8Num6z3"/>
    <w:rsid w:val="005D368E"/>
  </w:style>
  <w:style w:type="character" w:customStyle="1" w:styleId="WW8Num6z4">
    <w:name w:val="WW8Num6z4"/>
    <w:rsid w:val="005D368E"/>
  </w:style>
  <w:style w:type="character" w:customStyle="1" w:styleId="WW8Num6z5">
    <w:name w:val="WW8Num6z5"/>
    <w:rsid w:val="005D368E"/>
  </w:style>
  <w:style w:type="character" w:customStyle="1" w:styleId="WW8Num6z6">
    <w:name w:val="WW8Num6z6"/>
    <w:rsid w:val="005D368E"/>
  </w:style>
  <w:style w:type="character" w:customStyle="1" w:styleId="WW8Num6z7">
    <w:name w:val="WW8Num6z7"/>
    <w:rsid w:val="005D368E"/>
  </w:style>
  <w:style w:type="character" w:customStyle="1" w:styleId="WW8Num6z8">
    <w:name w:val="WW8Num6z8"/>
    <w:rsid w:val="005D368E"/>
  </w:style>
  <w:style w:type="character" w:customStyle="1" w:styleId="WW8Num7z0">
    <w:name w:val="WW8Num7z0"/>
    <w:rsid w:val="005D368E"/>
    <w:rPr>
      <w:rFonts w:ascii="Symbol" w:hAnsi="Symbol" w:cs="Symbol"/>
    </w:rPr>
  </w:style>
  <w:style w:type="character" w:customStyle="1" w:styleId="WW8Num7z2">
    <w:name w:val="WW8Num7z2"/>
    <w:rsid w:val="005D368E"/>
  </w:style>
  <w:style w:type="character" w:customStyle="1" w:styleId="WW8Num7z3">
    <w:name w:val="WW8Num7z3"/>
    <w:rsid w:val="005D368E"/>
  </w:style>
  <w:style w:type="character" w:customStyle="1" w:styleId="WW8Num7z4">
    <w:name w:val="WW8Num7z4"/>
    <w:rsid w:val="005D368E"/>
  </w:style>
  <w:style w:type="character" w:customStyle="1" w:styleId="WW8Num7z5">
    <w:name w:val="WW8Num7z5"/>
    <w:rsid w:val="005D368E"/>
  </w:style>
  <w:style w:type="character" w:customStyle="1" w:styleId="WW8Num7z6">
    <w:name w:val="WW8Num7z6"/>
    <w:rsid w:val="005D368E"/>
  </w:style>
  <w:style w:type="character" w:customStyle="1" w:styleId="WW8Num7z7">
    <w:name w:val="WW8Num7z7"/>
    <w:rsid w:val="005D368E"/>
  </w:style>
  <w:style w:type="character" w:customStyle="1" w:styleId="WW8Num7z8">
    <w:name w:val="WW8Num7z8"/>
    <w:rsid w:val="005D368E"/>
  </w:style>
  <w:style w:type="character" w:customStyle="1" w:styleId="WW8Num8z1">
    <w:name w:val="WW8Num8z1"/>
    <w:rsid w:val="005D368E"/>
  </w:style>
  <w:style w:type="character" w:customStyle="1" w:styleId="WW8Num8z2">
    <w:name w:val="WW8Num8z2"/>
    <w:rsid w:val="005D368E"/>
  </w:style>
  <w:style w:type="character" w:customStyle="1" w:styleId="WW8Num8z3">
    <w:name w:val="WW8Num8z3"/>
    <w:rsid w:val="005D368E"/>
  </w:style>
  <w:style w:type="character" w:customStyle="1" w:styleId="WW8Num8z4">
    <w:name w:val="WW8Num8z4"/>
    <w:rsid w:val="005D368E"/>
  </w:style>
  <w:style w:type="character" w:customStyle="1" w:styleId="WW8Num8z5">
    <w:name w:val="WW8Num8z5"/>
    <w:rsid w:val="005D368E"/>
  </w:style>
  <w:style w:type="character" w:customStyle="1" w:styleId="WW8Num8z6">
    <w:name w:val="WW8Num8z6"/>
    <w:rsid w:val="005D368E"/>
  </w:style>
  <w:style w:type="character" w:customStyle="1" w:styleId="WW8Num8z7">
    <w:name w:val="WW8Num8z7"/>
    <w:rsid w:val="005D368E"/>
  </w:style>
  <w:style w:type="character" w:customStyle="1" w:styleId="WW8Num8z8">
    <w:name w:val="WW8Num8z8"/>
    <w:rsid w:val="005D368E"/>
  </w:style>
  <w:style w:type="character" w:customStyle="1" w:styleId="WW8Num9z0">
    <w:name w:val="WW8Num9z0"/>
    <w:rsid w:val="005D368E"/>
  </w:style>
  <w:style w:type="character" w:customStyle="1" w:styleId="WW8Num9z1">
    <w:name w:val="WW8Num9z1"/>
    <w:rsid w:val="005D368E"/>
  </w:style>
  <w:style w:type="character" w:customStyle="1" w:styleId="WW8Num9z2">
    <w:name w:val="WW8Num9z2"/>
    <w:rsid w:val="005D368E"/>
  </w:style>
  <w:style w:type="character" w:customStyle="1" w:styleId="WW8Num9z3">
    <w:name w:val="WW8Num9z3"/>
    <w:rsid w:val="005D368E"/>
  </w:style>
  <w:style w:type="character" w:customStyle="1" w:styleId="WW8Num9z4">
    <w:name w:val="WW8Num9z4"/>
    <w:rsid w:val="005D368E"/>
  </w:style>
  <w:style w:type="character" w:customStyle="1" w:styleId="WW8Num9z5">
    <w:name w:val="WW8Num9z5"/>
    <w:rsid w:val="005D368E"/>
  </w:style>
  <w:style w:type="character" w:customStyle="1" w:styleId="WW8Num9z6">
    <w:name w:val="WW8Num9z6"/>
    <w:rsid w:val="005D368E"/>
  </w:style>
  <w:style w:type="character" w:customStyle="1" w:styleId="WW8Num9z7">
    <w:name w:val="WW8Num9z7"/>
    <w:rsid w:val="005D368E"/>
  </w:style>
  <w:style w:type="character" w:customStyle="1" w:styleId="WW8Num9z8">
    <w:name w:val="WW8Num9z8"/>
    <w:rsid w:val="005D368E"/>
  </w:style>
  <w:style w:type="character" w:customStyle="1" w:styleId="WW8Num10z0">
    <w:name w:val="WW8Num10z0"/>
    <w:rsid w:val="005D368E"/>
  </w:style>
  <w:style w:type="character" w:customStyle="1" w:styleId="WW8Num10z1">
    <w:name w:val="WW8Num10z1"/>
    <w:rsid w:val="005D368E"/>
  </w:style>
  <w:style w:type="character" w:customStyle="1" w:styleId="WW8Num10z2">
    <w:name w:val="WW8Num10z2"/>
    <w:rsid w:val="005D368E"/>
  </w:style>
  <w:style w:type="character" w:customStyle="1" w:styleId="WW8Num10z3">
    <w:name w:val="WW8Num10z3"/>
    <w:rsid w:val="005D368E"/>
  </w:style>
  <w:style w:type="character" w:customStyle="1" w:styleId="WW8Num10z4">
    <w:name w:val="WW8Num10z4"/>
    <w:rsid w:val="005D368E"/>
  </w:style>
  <w:style w:type="character" w:customStyle="1" w:styleId="WW8Num10z5">
    <w:name w:val="WW8Num10z5"/>
    <w:rsid w:val="005D368E"/>
  </w:style>
  <w:style w:type="character" w:customStyle="1" w:styleId="WW8Num10z6">
    <w:name w:val="WW8Num10z6"/>
    <w:rsid w:val="005D368E"/>
  </w:style>
  <w:style w:type="character" w:customStyle="1" w:styleId="WW8Num10z7">
    <w:name w:val="WW8Num10z7"/>
    <w:rsid w:val="005D368E"/>
  </w:style>
  <w:style w:type="character" w:customStyle="1" w:styleId="WW8Num10z8">
    <w:name w:val="WW8Num10z8"/>
    <w:rsid w:val="005D368E"/>
  </w:style>
  <w:style w:type="character" w:customStyle="1" w:styleId="WW8Num11z0">
    <w:name w:val="WW8Num11z0"/>
    <w:rsid w:val="005D368E"/>
  </w:style>
  <w:style w:type="character" w:customStyle="1" w:styleId="WW8Num11z1">
    <w:name w:val="WW8Num11z1"/>
    <w:rsid w:val="005D368E"/>
    <w:rPr>
      <w:rFonts w:ascii="Symbol" w:hAnsi="Symbol" w:cs="Symbol"/>
    </w:rPr>
  </w:style>
  <w:style w:type="character" w:customStyle="1" w:styleId="WW8Num11z2">
    <w:name w:val="WW8Num11z2"/>
    <w:rsid w:val="005D368E"/>
  </w:style>
  <w:style w:type="character" w:customStyle="1" w:styleId="WW8Num11z3">
    <w:name w:val="WW8Num11z3"/>
    <w:rsid w:val="005D368E"/>
  </w:style>
  <w:style w:type="character" w:customStyle="1" w:styleId="WW8Num11z4">
    <w:name w:val="WW8Num11z4"/>
    <w:rsid w:val="005D368E"/>
  </w:style>
  <w:style w:type="character" w:customStyle="1" w:styleId="WW8Num11z5">
    <w:name w:val="WW8Num11z5"/>
    <w:rsid w:val="005D368E"/>
  </w:style>
  <w:style w:type="character" w:customStyle="1" w:styleId="WW8Num11z6">
    <w:name w:val="WW8Num11z6"/>
    <w:rsid w:val="005D368E"/>
  </w:style>
  <w:style w:type="character" w:customStyle="1" w:styleId="WW8Num11z7">
    <w:name w:val="WW8Num11z7"/>
    <w:rsid w:val="005D368E"/>
  </w:style>
  <w:style w:type="character" w:customStyle="1" w:styleId="WW8Num11z8">
    <w:name w:val="WW8Num11z8"/>
    <w:rsid w:val="005D368E"/>
  </w:style>
  <w:style w:type="character" w:customStyle="1" w:styleId="WW8Num12z0">
    <w:name w:val="WW8Num12z0"/>
    <w:rsid w:val="005D368E"/>
  </w:style>
  <w:style w:type="character" w:customStyle="1" w:styleId="WW8Num12z1">
    <w:name w:val="WW8Num12z1"/>
    <w:rsid w:val="005D368E"/>
    <w:rPr>
      <w:b/>
      <w:bCs/>
    </w:rPr>
  </w:style>
  <w:style w:type="character" w:customStyle="1" w:styleId="WW8Num12z2">
    <w:name w:val="WW8Num12z2"/>
    <w:rsid w:val="005D368E"/>
  </w:style>
  <w:style w:type="character" w:customStyle="1" w:styleId="WW8Num12z3">
    <w:name w:val="WW8Num12z3"/>
    <w:rsid w:val="005D368E"/>
  </w:style>
  <w:style w:type="character" w:customStyle="1" w:styleId="WW8Num12z4">
    <w:name w:val="WW8Num12z4"/>
    <w:rsid w:val="005D368E"/>
  </w:style>
  <w:style w:type="character" w:customStyle="1" w:styleId="WW8Num12z5">
    <w:name w:val="WW8Num12z5"/>
    <w:rsid w:val="005D368E"/>
  </w:style>
  <w:style w:type="character" w:customStyle="1" w:styleId="WW8Num12z6">
    <w:name w:val="WW8Num12z6"/>
    <w:rsid w:val="005D368E"/>
  </w:style>
  <w:style w:type="character" w:customStyle="1" w:styleId="WW8Num12z7">
    <w:name w:val="WW8Num12z7"/>
    <w:rsid w:val="005D368E"/>
  </w:style>
  <w:style w:type="character" w:customStyle="1" w:styleId="WW8Num12z8">
    <w:name w:val="WW8Num12z8"/>
    <w:rsid w:val="005D368E"/>
  </w:style>
  <w:style w:type="character" w:customStyle="1" w:styleId="WW8Num13z0">
    <w:name w:val="WW8Num13z0"/>
    <w:rsid w:val="005D368E"/>
    <w:rPr>
      <w:rFonts w:ascii="Symbol" w:hAnsi="Symbol" w:cs="Symbol"/>
    </w:rPr>
  </w:style>
  <w:style w:type="character" w:customStyle="1" w:styleId="WW8Num13z1">
    <w:name w:val="WW8Num13z1"/>
    <w:rsid w:val="005D368E"/>
    <w:rPr>
      <w:rFonts w:ascii="Courier New" w:hAnsi="Courier New" w:cs="Courier New"/>
    </w:rPr>
  </w:style>
  <w:style w:type="character" w:customStyle="1" w:styleId="WW8Num13z2">
    <w:name w:val="WW8Num13z2"/>
    <w:rsid w:val="005D368E"/>
    <w:rPr>
      <w:rFonts w:ascii="Wingdings" w:hAnsi="Wingdings" w:cs="Wingdings"/>
    </w:rPr>
  </w:style>
  <w:style w:type="character" w:customStyle="1" w:styleId="WW8Num14z2">
    <w:name w:val="WW8Num14z2"/>
    <w:rsid w:val="005D368E"/>
    <w:rPr>
      <w:rFonts w:ascii="Wingdings" w:hAnsi="Wingdings" w:cs="Wingdings"/>
    </w:rPr>
  </w:style>
  <w:style w:type="character" w:customStyle="1" w:styleId="WW8Num15z0">
    <w:name w:val="WW8Num15z0"/>
    <w:rsid w:val="005D368E"/>
  </w:style>
  <w:style w:type="character" w:customStyle="1" w:styleId="WW8Num15z2">
    <w:name w:val="WW8Num15z2"/>
    <w:rsid w:val="005D368E"/>
  </w:style>
  <w:style w:type="character" w:customStyle="1" w:styleId="WW8Num15z3">
    <w:name w:val="WW8Num15z3"/>
    <w:rsid w:val="005D368E"/>
  </w:style>
  <w:style w:type="character" w:customStyle="1" w:styleId="WW8Num15z4">
    <w:name w:val="WW8Num15z4"/>
    <w:rsid w:val="005D368E"/>
  </w:style>
  <w:style w:type="character" w:customStyle="1" w:styleId="WW8Num15z5">
    <w:name w:val="WW8Num15z5"/>
    <w:rsid w:val="005D368E"/>
  </w:style>
  <w:style w:type="character" w:customStyle="1" w:styleId="WW8Num15z6">
    <w:name w:val="WW8Num15z6"/>
    <w:rsid w:val="005D368E"/>
  </w:style>
  <w:style w:type="character" w:customStyle="1" w:styleId="WW8Num15z7">
    <w:name w:val="WW8Num15z7"/>
    <w:rsid w:val="005D368E"/>
  </w:style>
  <w:style w:type="character" w:customStyle="1" w:styleId="WW8Num15z8">
    <w:name w:val="WW8Num15z8"/>
    <w:rsid w:val="005D368E"/>
  </w:style>
  <w:style w:type="character" w:customStyle="1" w:styleId="WW8Num16z1">
    <w:name w:val="WW8Num16z1"/>
    <w:rsid w:val="005D368E"/>
  </w:style>
  <w:style w:type="character" w:customStyle="1" w:styleId="WW8Num16z2">
    <w:name w:val="WW8Num16z2"/>
    <w:rsid w:val="005D368E"/>
  </w:style>
  <w:style w:type="character" w:customStyle="1" w:styleId="WW8Num16z3">
    <w:name w:val="WW8Num16z3"/>
    <w:rsid w:val="005D368E"/>
  </w:style>
  <w:style w:type="character" w:customStyle="1" w:styleId="WW8Num16z4">
    <w:name w:val="WW8Num16z4"/>
    <w:rsid w:val="005D368E"/>
  </w:style>
  <w:style w:type="character" w:customStyle="1" w:styleId="WW8Num16z5">
    <w:name w:val="WW8Num16z5"/>
    <w:rsid w:val="005D368E"/>
  </w:style>
  <w:style w:type="character" w:customStyle="1" w:styleId="WW8Num16z6">
    <w:name w:val="WW8Num16z6"/>
    <w:rsid w:val="005D368E"/>
  </w:style>
  <w:style w:type="character" w:customStyle="1" w:styleId="WW8Num16z7">
    <w:name w:val="WW8Num16z7"/>
    <w:rsid w:val="005D368E"/>
  </w:style>
  <w:style w:type="character" w:customStyle="1" w:styleId="WW8Num16z8">
    <w:name w:val="WW8Num16z8"/>
    <w:rsid w:val="005D368E"/>
  </w:style>
  <w:style w:type="character" w:customStyle="1" w:styleId="WW8Num17z0">
    <w:name w:val="WW8Num17z0"/>
    <w:rsid w:val="005D368E"/>
    <w:rPr>
      <w:rFonts w:ascii="Times New Roman" w:hAnsi="Times New Roman" w:cs="Times New Roman"/>
      <w:b w:val="0"/>
      <w:i w:val="0"/>
      <w:sz w:val="24"/>
      <w:szCs w:val="24"/>
    </w:rPr>
  </w:style>
  <w:style w:type="character" w:customStyle="1" w:styleId="WW8Num17z2">
    <w:name w:val="WW8Num17z2"/>
    <w:rsid w:val="005D368E"/>
  </w:style>
  <w:style w:type="character" w:customStyle="1" w:styleId="WW8Num17z3">
    <w:name w:val="WW8Num17z3"/>
    <w:rsid w:val="005D368E"/>
  </w:style>
  <w:style w:type="character" w:customStyle="1" w:styleId="WW8Num17z4">
    <w:name w:val="WW8Num17z4"/>
    <w:rsid w:val="005D368E"/>
  </w:style>
  <w:style w:type="character" w:customStyle="1" w:styleId="WW8Num17z5">
    <w:name w:val="WW8Num17z5"/>
    <w:rsid w:val="005D368E"/>
  </w:style>
  <w:style w:type="character" w:customStyle="1" w:styleId="WW8Num17z6">
    <w:name w:val="WW8Num17z6"/>
    <w:rsid w:val="005D368E"/>
  </w:style>
  <w:style w:type="character" w:customStyle="1" w:styleId="WW8Num17z7">
    <w:name w:val="WW8Num17z7"/>
    <w:rsid w:val="005D368E"/>
  </w:style>
  <w:style w:type="character" w:customStyle="1" w:styleId="WW8Num17z8">
    <w:name w:val="WW8Num17z8"/>
    <w:rsid w:val="005D368E"/>
  </w:style>
  <w:style w:type="character" w:customStyle="1" w:styleId="WW8Num18z1">
    <w:name w:val="WW8Num18z1"/>
    <w:rsid w:val="005D368E"/>
  </w:style>
  <w:style w:type="character" w:customStyle="1" w:styleId="WW8Num18z2">
    <w:name w:val="WW8Num18z2"/>
    <w:rsid w:val="005D368E"/>
  </w:style>
  <w:style w:type="character" w:customStyle="1" w:styleId="WW8Num18z3">
    <w:name w:val="WW8Num18z3"/>
    <w:rsid w:val="005D368E"/>
  </w:style>
  <w:style w:type="character" w:customStyle="1" w:styleId="WW8Num18z4">
    <w:name w:val="WW8Num18z4"/>
    <w:rsid w:val="005D368E"/>
  </w:style>
  <w:style w:type="character" w:customStyle="1" w:styleId="WW8Num18z5">
    <w:name w:val="WW8Num18z5"/>
    <w:rsid w:val="005D368E"/>
  </w:style>
  <w:style w:type="character" w:customStyle="1" w:styleId="WW8Num18z6">
    <w:name w:val="WW8Num18z6"/>
    <w:rsid w:val="005D368E"/>
  </w:style>
  <w:style w:type="character" w:customStyle="1" w:styleId="WW8Num18z7">
    <w:name w:val="WW8Num18z7"/>
    <w:rsid w:val="005D368E"/>
  </w:style>
  <w:style w:type="character" w:customStyle="1" w:styleId="WW8Num18z8">
    <w:name w:val="WW8Num18z8"/>
    <w:rsid w:val="005D368E"/>
  </w:style>
  <w:style w:type="character" w:customStyle="1" w:styleId="WW8Num19z0">
    <w:name w:val="WW8Num19z0"/>
    <w:rsid w:val="005D368E"/>
  </w:style>
  <w:style w:type="character" w:customStyle="1" w:styleId="WW8Num19z1">
    <w:name w:val="WW8Num19z1"/>
    <w:rsid w:val="005D368E"/>
  </w:style>
  <w:style w:type="character" w:customStyle="1" w:styleId="WW8Num19z2">
    <w:name w:val="WW8Num19z2"/>
    <w:rsid w:val="005D368E"/>
  </w:style>
  <w:style w:type="character" w:customStyle="1" w:styleId="WW8Num19z3">
    <w:name w:val="WW8Num19z3"/>
    <w:rsid w:val="005D368E"/>
  </w:style>
  <w:style w:type="character" w:customStyle="1" w:styleId="WW8Num19z4">
    <w:name w:val="WW8Num19z4"/>
    <w:rsid w:val="005D368E"/>
  </w:style>
  <w:style w:type="character" w:customStyle="1" w:styleId="WW8Num19z5">
    <w:name w:val="WW8Num19z5"/>
    <w:rsid w:val="005D368E"/>
  </w:style>
  <w:style w:type="character" w:customStyle="1" w:styleId="WW8Num19z6">
    <w:name w:val="WW8Num19z6"/>
    <w:rsid w:val="005D368E"/>
  </w:style>
  <w:style w:type="character" w:customStyle="1" w:styleId="WW8Num19z7">
    <w:name w:val="WW8Num19z7"/>
    <w:rsid w:val="005D368E"/>
  </w:style>
  <w:style w:type="character" w:customStyle="1" w:styleId="WW8Num19z8">
    <w:name w:val="WW8Num19z8"/>
    <w:rsid w:val="005D368E"/>
  </w:style>
  <w:style w:type="character" w:customStyle="1" w:styleId="WW8Num20z0">
    <w:name w:val="WW8Num20z0"/>
    <w:rsid w:val="005D368E"/>
  </w:style>
  <w:style w:type="character" w:customStyle="1" w:styleId="WW8Num21z0">
    <w:name w:val="WW8Num21z0"/>
    <w:rsid w:val="005D368E"/>
  </w:style>
  <w:style w:type="character" w:customStyle="1" w:styleId="WW8Num21z1">
    <w:name w:val="WW8Num21z1"/>
    <w:rsid w:val="005D368E"/>
  </w:style>
  <w:style w:type="character" w:customStyle="1" w:styleId="WW8Num21z2">
    <w:name w:val="WW8Num21z2"/>
    <w:rsid w:val="005D368E"/>
  </w:style>
  <w:style w:type="character" w:customStyle="1" w:styleId="WW8Num21z3">
    <w:name w:val="WW8Num21z3"/>
    <w:rsid w:val="005D368E"/>
  </w:style>
  <w:style w:type="character" w:customStyle="1" w:styleId="WW8Num21z4">
    <w:name w:val="WW8Num21z4"/>
    <w:rsid w:val="005D368E"/>
  </w:style>
  <w:style w:type="character" w:customStyle="1" w:styleId="WW8Num21z5">
    <w:name w:val="WW8Num21z5"/>
    <w:rsid w:val="005D368E"/>
  </w:style>
  <w:style w:type="character" w:customStyle="1" w:styleId="WW8Num21z6">
    <w:name w:val="WW8Num21z6"/>
    <w:rsid w:val="005D368E"/>
  </w:style>
  <w:style w:type="character" w:customStyle="1" w:styleId="WW8Num21z7">
    <w:name w:val="WW8Num21z7"/>
    <w:rsid w:val="005D368E"/>
  </w:style>
  <w:style w:type="character" w:customStyle="1" w:styleId="WW8Num21z8">
    <w:name w:val="WW8Num21z8"/>
    <w:rsid w:val="005D368E"/>
  </w:style>
  <w:style w:type="character" w:customStyle="1" w:styleId="WW8Num22z0">
    <w:name w:val="WW8Num22z0"/>
    <w:rsid w:val="005D368E"/>
    <w:rPr>
      <w:rFonts w:ascii="Symbol" w:hAnsi="Symbol" w:cs="Symbol"/>
    </w:rPr>
  </w:style>
  <w:style w:type="character" w:customStyle="1" w:styleId="WW8Num22z1">
    <w:name w:val="WW8Num22z1"/>
    <w:rsid w:val="005D368E"/>
    <w:rPr>
      <w:rFonts w:ascii="Courier New" w:hAnsi="Courier New" w:cs="Courier New"/>
    </w:rPr>
  </w:style>
  <w:style w:type="character" w:customStyle="1" w:styleId="WW8Num22z2">
    <w:name w:val="WW8Num22z2"/>
    <w:rsid w:val="005D368E"/>
    <w:rPr>
      <w:rFonts w:ascii="Wingdings" w:hAnsi="Wingdings" w:cs="Wingdings"/>
    </w:rPr>
  </w:style>
  <w:style w:type="character" w:customStyle="1" w:styleId="WW8Num23z0">
    <w:name w:val="WW8Num23z0"/>
    <w:rsid w:val="005D368E"/>
    <w:rPr>
      <w:b w:val="0"/>
      <w:bCs/>
    </w:rPr>
  </w:style>
  <w:style w:type="character" w:customStyle="1" w:styleId="WW8Num23z1">
    <w:name w:val="WW8Num23z1"/>
    <w:rsid w:val="005D368E"/>
  </w:style>
  <w:style w:type="character" w:customStyle="1" w:styleId="WW8Num23z2">
    <w:name w:val="WW8Num23z2"/>
    <w:rsid w:val="005D368E"/>
  </w:style>
  <w:style w:type="character" w:customStyle="1" w:styleId="WW8Num23z3">
    <w:name w:val="WW8Num23z3"/>
    <w:rsid w:val="005D368E"/>
  </w:style>
  <w:style w:type="character" w:customStyle="1" w:styleId="WW8Num23z4">
    <w:name w:val="WW8Num23z4"/>
    <w:rsid w:val="005D368E"/>
  </w:style>
  <w:style w:type="character" w:customStyle="1" w:styleId="WW8Num23z5">
    <w:name w:val="WW8Num23z5"/>
    <w:rsid w:val="005D368E"/>
  </w:style>
  <w:style w:type="character" w:customStyle="1" w:styleId="WW8Num23z6">
    <w:name w:val="WW8Num23z6"/>
    <w:rsid w:val="005D368E"/>
  </w:style>
  <w:style w:type="character" w:customStyle="1" w:styleId="WW8Num23z7">
    <w:name w:val="WW8Num23z7"/>
    <w:rsid w:val="005D368E"/>
  </w:style>
  <w:style w:type="character" w:customStyle="1" w:styleId="WW8Num23z8">
    <w:name w:val="WW8Num23z8"/>
    <w:rsid w:val="005D368E"/>
  </w:style>
  <w:style w:type="character" w:customStyle="1" w:styleId="WW8Num24z0">
    <w:name w:val="WW8Num24z0"/>
    <w:rsid w:val="005D368E"/>
    <w:rPr>
      <w:rFonts w:ascii="Symbol" w:hAnsi="Symbol" w:cs="Symbol"/>
      <w:sz w:val="24"/>
      <w:szCs w:val="24"/>
    </w:rPr>
  </w:style>
  <w:style w:type="character" w:customStyle="1" w:styleId="WW8Num24z1">
    <w:name w:val="WW8Num24z1"/>
    <w:rsid w:val="005D368E"/>
    <w:rPr>
      <w:rFonts w:ascii="Courier New" w:hAnsi="Courier New" w:cs="Courier New"/>
    </w:rPr>
  </w:style>
  <w:style w:type="character" w:customStyle="1" w:styleId="WW8Num24z2">
    <w:name w:val="WW8Num24z2"/>
    <w:rsid w:val="005D368E"/>
    <w:rPr>
      <w:rFonts w:ascii="Wingdings" w:hAnsi="Wingdings" w:cs="Wingdings"/>
    </w:rPr>
  </w:style>
  <w:style w:type="character" w:customStyle="1" w:styleId="WW8Num24z3">
    <w:name w:val="WW8Num24z3"/>
    <w:rsid w:val="005D368E"/>
    <w:rPr>
      <w:rFonts w:ascii="Symbol" w:hAnsi="Symbol" w:cs="Symbol"/>
    </w:rPr>
  </w:style>
  <w:style w:type="character" w:customStyle="1" w:styleId="WW8Num25z0">
    <w:name w:val="WW8Num25z0"/>
    <w:rsid w:val="005D368E"/>
    <w:rPr>
      <w:rFonts w:ascii="Symbol" w:hAnsi="Symbol" w:cs="Symbol"/>
      <w:color w:val="auto"/>
    </w:rPr>
  </w:style>
  <w:style w:type="character" w:customStyle="1" w:styleId="WW8Num25z1">
    <w:name w:val="WW8Num25z1"/>
    <w:rsid w:val="005D368E"/>
    <w:rPr>
      <w:rFonts w:ascii="Courier New" w:hAnsi="Courier New" w:cs="Courier New"/>
    </w:rPr>
  </w:style>
  <w:style w:type="character" w:customStyle="1" w:styleId="WW8Num25z2">
    <w:name w:val="WW8Num25z2"/>
    <w:rsid w:val="005D368E"/>
    <w:rPr>
      <w:rFonts w:ascii="Wingdings" w:hAnsi="Wingdings" w:cs="Wingdings"/>
    </w:rPr>
  </w:style>
  <w:style w:type="character" w:customStyle="1" w:styleId="WW8Num25z3">
    <w:name w:val="WW8Num25z3"/>
    <w:rsid w:val="005D368E"/>
    <w:rPr>
      <w:rFonts w:ascii="Symbol" w:hAnsi="Symbol" w:cs="Symbol"/>
    </w:rPr>
  </w:style>
  <w:style w:type="character" w:customStyle="1" w:styleId="WW8Num26z0">
    <w:name w:val="WW8Num26z0"/>
    <w:rsid w:val="005D368E"/>
    <w:rPr>
      <w:rFonts w:ascii="Symbol" w:hAnsi="Symbol" w:cs="Symbol"/>
    </w:rPr>
  </w:style>
  <w:style w:type="character" w:customStyle="1" w:styleId="WW8Num26z1">
    <w:name w:val="WW8Num26z1"/>
    <w:rsid w:val="005D368E"/>
    <w:rPr>
      <w:rFonts w:ascii="Courier New" w:hAnsi="Courier New" w:cs="Courier New"/>
    </w:rPr>
  </w:style>
  <w:style w:type="character" w:customStyle="1" w:styleId="WW8Num26z2">
    <w:name w:val="WW8Num26z2"/>
    <w:rsid w:val="005D368E"/>
    <w:rPr>
      <w:rFonts w:ascii="Wingdings" w:hAnsi="Wingdings" w:cs="Wingdings"/>
    </w:rPr>
  </w:style>
  <w:style w:type="character" w:customStyle="1" w:styleId="WW8Num27z0">
    <w:name w:val="WW8Num27z0"/>
    <w:rsid w:val="005D368E"/>
  </w:style>
  <w:style w:type="character" w:customStyle="1" w:styleId="WW8Num27z1">
    <w:name w:val="WW8Num27z1"/>
    <w:rsid w:val="005D368E"/>
  </w:style>
  <w:style w:type="character" w:customStyle="1" w:styleId="WW8Num27z2">
    <w:name w:val="WW8Num27z2"/>
    <w:rsid w:val="005D368E"/>
  </w:style>
  <w:style w:type="character" w:customStyle="1" w:styleId="WW8Num27z3">
    <w:name w:val="WW8Num27z3"/>
    <w:rsid w:val="005D368E"/>
  </w:style>
  <w:style w:type="character" w:customStyle="1" w:styleId="WW8Num27z4">
    <w:name w:val="WW8Num27z4"/>
    <w:rsid w:val="005D368E"/>
  </w:style>
  <w:style w:type="character" w:customStyle="1" w:styleId="WW8Num27z5">
    <w:name w:val="WW8Num27z5"/>
    <w:rsid w:val="005D368E"/>
  </w:style>
  <w:style w:type="character" w:customStyle="1" w:styleId="WW8Num27z6">
    <w:name w:val="WW8Num27z6"/>
    <w:rsid w:val="005D368E"/>
  </w:style>
  <w:style w:type="character" w:customStyle="1" w:styleId="WW8Num27z7">
    <w:name w:val="WW8Num27z7"/>
    <w:rsid w:val="005D368E"/>
  </w:style>
  <w:style w:type="character" w:customStyle="1" w:styleId="WW8Num27z8">
    <w:name w:val="WW8Num27z8"/>
    <w:rsid w:val="005D368E"/>
  </w:style>
  <w:style w:type="character" w:customStyle="1" w:styleId="WW8Num28z0">
    <w:name w:val="WW8Num28z0"/>
    <w:rsid w:val="005D368E"/>
  </w:style>
  <w:style w:type="character" w:customStyle="1" w:styleId="WW8Num28z1">
    <w:name w:val="WW8Num28z1"/>
    <w:rsid w:val="005D368E"/>
    <w:rPr>
      <w:rFonts w:ascii="Symbol" w:hAnsi="Symbol" w:cs="Symbol"/>
      <w:sz w:val="24"/>
      <w:szCs w:val="24"/>
    </w:rPr>
  </w:style>
  <w:style w:type="character" w:customStyle="1" w:styleId="WW8Num28z2">
    <w:name w:val="WW8Num28z2"/>
    <w:rsid w:val="005D368E"/>
  </w:style>
  <w:style w:type="character" w:customStyle="1" w:styleId="WW8Num28z3">
    <w:name w:val="WW8Num28z3"/>
    <w:rsid w:val="005D368E"/>
  </w:style>
  <w:style w:type="character" w:customStyle="1" w:styleId="WW8Num28z4">
    <w:name w:val="WW8Num28z4"/>
    <w:rsid w:val="005D368E"/>
  </w:style>
  <w:style w:type="character" w:customStyle="1" w:styleId="WW8Num28z5">
    <w:name w:val="WW8Num28z5"/>
    <w:rsid w:val="005D368E"/>
  </w:style>
  <w:style w:type="character" w:customStyle="1" w:styleId="WW8Num28z6">
    <w:name w:val="WW8Num28z6"/>
    <w:rsid w:val="005D368E"/>
  </w:style>
  <w:style w:type="character" w:customStyle="1" w:styleId="WW8Num28z7">
    <w:name w:val="WW8Num28z7"/>
    <w:rsid w:val="005D368E"/>
  </w:style>
  <w:style w:type="character" w:customStyle="1" w:styleId="WW8Num28z8">
    <w:name w:val="WW8Num28z8"/>
    <w:rsid w:val="005D368E"/>
  </w:style>
  <w:style w:type="character" w:customStyle="1" w:styleId="WW8Num29z0">
    <w:name w:val="WW8Num29z0"/>
    <w:rsid w:val="005D368E"/>
  </w:style>
  <w:style w:type="character" w:customStyle="1" w:styleId="WW8Num29z1">
    <w:name w:val="WW8Num29z1"/>
    <w:rsid w:val="005D368E"/>
  </w:style>
  <w:style w:type="character" w:customStyle="1" w:styleId="WW8Num29z2">
    <w:name w:val="WW8Num29z2"/>
    <w:rsid w:val="005D368E"/>
  </w:style>
  <w:style w:type="character" w:customStyle="1" w:styleId="WW8Num29z3">
    <w:name w:val="WW8Num29z3"/>
    <w:rsid w:val="005D368E"/>
  </w:style>
  <w:style w:type="character" w:customStyle="1" w:styleId="WW8Num29z4">
    <w:name w:val="WW8Num29z4"/>
    <w:rsid w:val="005D368E"/>
  </w:style>
  <w:style w:type="character" w:customStyle="1" w:styleId="WW8Num29z5">
    <w:name w:val="WW8Num29z5"/>
    <w:rsid w:val="005D368E"/>
  </w:style>
  <w:style w:type="character" w:customStyle="1" w:styleId="WW8Num29z6">
    <w:name w:val="WW8Num29z6"/>
    <w:rsid w:val="005D368E"/>
  </w:style>
  <w:style w:type="character" w:customStyle="1" w:styleId="WW8Num29z7">
    <w:name w:val="WW8Num29z7"/>
    <w:rsid w:val="005D368E"/>
  </w:style>
  <w:style w:type="character" w:customStyle="1" w:styleId="WW8Num29z8">
    <w:name w:val="WW8Num29z8"/>
    <w:rsid w:val="005D368E"/>
  </w:style>
  <w:style w:type="character" w:customStyle="1" w:styleId="WW8Num30z0">
    <w:name w:val="WW8Num30z0"/>
    <w:rsid w:val="005D368E"/>
    <w:rPr>
      <w:rFonts w:ascii="Wingdings" w:hAnsi="Wingdings" w:cs="Wingdings"/>
    </w:rPr>
  </w:style>
  <w:style w:type="character" w:customStyle="1" w:styleId="WW8Num30z1">
    <w:name w:val="WW8Num30z1"/>
    <w:rsid w:val="005D368E"/>
    <w:rPr>
      <w:rFonts w:ascii="Courier New" w:hAnsi="Courier New" w:cs="Courier New"/>
    </w:rPr>
  </w:style>
  <w:style w:type="character" w:customStyle="1" w:styleId="WW8Num30z3">
    <w:name w:val="WW8Num30z3"/>
    <w:rsid w:val="005D368E"/>
    <w:rPr>
      <w:rFonts w:ascii="Symbol" w:hAnsi="Symbol" w:cs="Symbol"/>
    </w:rPr>
  </w:style>
  <w:style w:type="character" w:customStyle="1" w:styleId="WW8Num31z0">
    <w:name w:val="WW8Num31z0"/>
    <w:rsid w:val="005D368E"/>
    <w:rPr>
      <w:rFonts w:ascii="Wingdings" w:hAnsi="Wingdings" w:cs="Wingdings"/>
    </w:rPr>
  </w:style>
  <w:style w:type="character" w:customStyle="1" w:styleId="WW8Num31z1">
    <w:name w:val="WW8Num31z1"/>
    <w:rsid w:val="005D368E"/>
    <w:rPr>
      <w:rFonts w:ascii="Courier New" w:hAnsi="Courier New" w:cs="Courier New"/>
    </w:rPr>
  </w:style>
  <w:style w:type="character" w:customStyle="1" w:styleId="WW8Num31z3">
    <w:name w:val="WW8Num31z3"/>
    <w:rsid w:val="005D368E"/>
    <w:rPr>
      <w:rFonts w:ascii="Symbol" w:hAnsi="Symbol" w:cs="Symbol"/>
    </w:rPr>
  </w:style>
  <w:style w:type="character" w:customStyle="1" w:styleId="WW8Num32z0">
    <w:name w:val="WW8Num32z0"/>
    <w:rsid w:val="005D368E"/>
  </w:style>
  <w:style w:type="character" w:customStyle="1" w:styleId="WW8Num32z1">
    <w:name w:val="WW8Num32z1"/>
    <w:rsid w:val="005D368E"/>
    <w:rPr>
      <w:rFonts w:ascii="Courier New" w:hAnsi="Courier New" w:cs="Courier New"/>
    </w:rPr>
  </w:style>
  <w:style w:type="character" w:customStyle="1" w:styleId="WW8Num32z2">
    <w:name w:val="WW8Num32z2"/>
    <w:rsid w:val="005D368E"/>
    <w:rPr>
      <w:rFonts w:ascii="Wingdings" w:hAnsi="Wingdings" w:cs="Wingdings"/>
    </w:rPr>
  </w:style>
  <w:style w:type="character" w:customStyle="1" w:styleId="WW8Num32z3">
    <w:name w:val="WW8Num32z3"/>
    <w:rsid w:val="005D368E"/>
    <w:rPr>
      <w:rFonts w:ascii="Symbol" w:hAnsi="Symbol" w:cs="Symbol"/>
    </w:rPr>
  </w:style>
  <w:style w:type="character" w:customStyle="1" w:styleId="FontStyle30">
    <w:name w:val="Font Style30"/>
    <w:rsid w:val="005D368E"/>
    <w:rPr>
      <w:rFonts w:ascii="Times New Roman" w:hAnsi="Times New Roman" w:cs="Times New Roman"/>
      <w:sz w:val="28"/>
      <w:szCs w:val="28"/>
    </w:rPr>
  </w:style>
  <w:style w:type="paragraph" w:customStyle="1" w:styleId="318">
    <w:name w:val="Основной текст 31"/>
    <w:basedOn w:val="a3"/>
    <w:rsid w:val="005D368E"/>
    <w:pPr>
      <w:suppressAutoHyphens/>
      <w:spacing w:after="120"/>
    </w:pPr>
    <w:rPr>
      <w:sz w:val="16"/>
      <w:szCs w:val="16"/>
      <w:lang w:eastAsia="zh-CN"/>
    </w:rPr>
  </w:style>
  <w:style w:type="paragraph" w:customStyle="1" w:styleId="219">
    <w:name w:val="Основной текст с отступом 21"/>
    <w:basedOn w:val="a3"/>
    <w:rsid w:val="005D368E"/>
    <w:pPr>
      <w:suppressAutoHyphens/>
      <w:spacing w:after="120" w:line="480" w:lineRule="auto"/>
      <w:ind w:left="283"/>
    </w:pPr>
    <w:rPr>
      <w:lang w:eastAsia="zh-CN"/>
    </w:rPr>
  </w:style>
  <w:style w:type="paragraph" w:customStyle="1" w:styleId="afffffff2">
    <w:name w:val="Содержимое врезки"/>
    <w:basedOn w:val="a3"/>
    <w:rsid w:val="005D368E"/>
    <w:pPr>
      <w:suppressAutoHyphens/>
    </w:pPr>
    <w:rPr>
      <w:lang w:eastAsia="zh-CN"/>
    </w:rPr>
  </w:style>
  <w:style w:type="paragraph" w:customStyle="1" w:styleId="text1">
    <w:name w:val="text1"/>
    <w:basedOn w:val="a3"/>
    <w:rsid w:val="005D368E"/>
    <w:pPr>
      <w:spacing w:after="300"/>
    </w:pPr>
  </w:style>
  <w:style w:type="paragraph" w:styleId="afffffff3">
    <w:name w:val="TOC Heading"/>
    <w:basedOn w:val="11"/>
    <w:next w:val="a3"/>
    <w:qFormat/>
    <w:rsid w:val="005D368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D368E"/>
    <w:rPr>
      <w:rFonts w:ascii="Times New Roman" w:hAnsi="Times New Roman" w:cs="Times New Roman"/>
      <w:sz w:val="18"/>
      <w:szCs w:val="18"/>
    </w:rPr>
  </w:style>
  <w:style w:type="paragraph" w:customStyle="1" w:styleId="afffffff4">
    <w:name w:val="Базовый"/>
    <w:rsid w:val="005D368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5D368E"/>
    <w:rPr>
      <w:rFonts w:cs="Times New Roman"/>
      <w:color w:val="0000FF"/>
      <w:u w:val="single"/>
    </w:rPr>
  </w:style>
  <w:style w:type="character" w:customStyle="1" w:styleId="textmaincenter">
    <w:name w:val="textmain_center"/>
    <w:rsid w:val="005D368E"/>
  </w:style>
  <w:style w:type="character" w:customStyle="1" w:styleId="WW8Num2z3">
    <w:name w:val="WW8Num2z3"/>
    <w:rsid w:val="005D368E"/>
  </w:style>
  <w:style w:type="character" w:customStyle="1" w:styleId="WW8Num2z4">
    <w:name w:val="WW8Num2z4"/>
    <w:rsid w:val="005D368E"/>
  </w:style>
  <w:style w:type="character" w:customStyle="1" w:styleId="WW8Num2z5">
    <w:name w:val="WW8Num2z5"/>
    <w:rsid w:val="005D368E"/>
  </w:style>
  <w:style w:type="character" w:customStyle="1" w:styleId="WW8Num2z6">
    <w:name w:val="WW8Num2z6"/>
    <w:rsid w:val="005D368E"/>
  </w:style>
  <w:style w:type="character" w:customStyle="1" w:styleId="WW8Num2z7">
    <w:name w:val="WW8Num2z7"/>
    <w:rsid w:val="005D368E"/>
  </w:style>
  <w:style w:type="character" w:customStyle="1" w:styleId="WW8Num2z8">
    <w:name w:val="WW8Num2z8"/>
    <w:rsid w:val="005D368E"/>
  </w:style>
  <w:style w:type="character" w:customStyle="1" w:styleId="WW8Num3z4">
    <w:name w:val="WW8Num3z4"/>
    <w:rsid w:val="005D368E"/>
  </w:style>
  <w:style w:type="character" w:customStyle="1" w:styleId="WW8Num3z5">
    <w:name w:val="WW8Num3z5"/>
    <w:rsid w:val="005D368E"/>
  </w:style>
  <w:style w:type="character" w:customStyle="1" w:styleId="WW8Num3z6">
    <w:name w:val="WW8Num3z6"/>
    <w:rsid w:val="005D368E"/>
  </w:style>
  <w:style w:type="character" w:customStyle="1" w:styleId="WW8Num3z7">
    <w:name w:val="WW8Num3z7"/>
    <w:rsid w:val="005D368E"/>
  </w:style>
  <w:style w:type="character" w:customStyle="1" w:styleId="WW8Num3z8">
    <w:name w:val="WW8Num3z8"/>
    <w:rsid w:val="005D368E"/>
  </w:style>
  <w:style w:type="paragraph" w:customStyle="1" w:styleId="LO-Normal">
    <w:name w:val="LO-Normal"/>
    <w:rsid w:val="005D368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5D368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5D368E"/>
  </w:style>
  <w:style w:type="character" w:customStyle="1" w:styleId="afffffff6">
    <w:name w:val="Стиль Обычный"/>
    <w:rsid w:val="005D368E"/>
    <w:rPr>
      <w:rFonts w:ascii="Times New Roman" w:hAnsi="Times New Roman"/>
      <w:sz w:val="24"/>
    </w:rPr>
  </w:style>
  <w:style w:type="paragraph" w:customStyle="1" w:styleId="2TimesNewRoman12">
    <w:name w:val="Стиль Заголовок 2 + Times New Roman 12 пт"/>
    <w:basedOn w:val="21"/>
    <w:rsid w:val="005D368E"/>
    <w:rPr>
      <w:i w:val="0"/>
      <w:sz w:val="24"/>
      <w:lang w:eastAsia="ru-RU"/>
    </w:rPr>
  </w:style>
  <w:style w:type="paragraph" w:customStyle="1" w:styleId="afffffff7">
    <w:name w:val="Стиль Основной текст"/>
    <w:basedOn w:val="a3"/>
    <w:rsid w:val="005D368E"/>
    <w:rPr>
      <w:szCs w:val="20"/>
    </w:rPr>
  </w:style>
  <w:style w:type="character" w:customStyle="1" w:styleId="1ffff2">
    <w:name w:val="Основной текст + Полужирный1"/>
    <w:rsid w:val="005D368E"/>
    <w:rPr>
      <w:rFonts w:ascii="Times New Roman" w:hAnsi="Times New Roman" w:cs="Times New Roman"/>
      <w:b/>
      <w:bCs/>
      <w:sz w:val="20"/>
      <w:szCs w:val="20"/>
    </w:rPr>
  </w:style>
  <w:style w:type="paragraph" w:customStyle="1" w:styleId="319">
    <w:name w:val="Основной текст (3)1"/>
    <w:basedOn w:val="a3"/>
    <w:rsid w:val="005D368E"/>
    <w:pPr>
      <w:shd w:val="clear" w:color="auto" w:fill="FFFFFF"/>
      <w:spacing w:before="300" w:after="180" w:line="240" w:lineRule="atLeast"/>
    </w:pPr>
    <w:rPr>
      <w:rFonts w:ascii="Garamond" w:hAnsi="Garamond"/>
    </w:rPr>
  </w:style>
  <w:style w:type="character" w:customStyle="1" w:styleId="48">
    <w:name w:val="Основной текст (4)"/>
    <w:link w:val="413"/>
    <w:rsid w:val="005D368E"/>
    <w:rPr>
      <w:rFonts w:ascii="Garamond" w:hAnsi="Garamond"/>
      <w:sz w:val="24"/>
      <w:szCs w:val="24"/>
      <w:shd w:val="clear" w:color="auto" w:fill="FFFFFF"/>
    </w:rPr>
  </w:style>
  <w:style w:type="paragraph" w:customStyle="1" w:styleId="413">
    <w:name w:val="Основной текст (4)1"/>
    <w:basedOn w:val="a3"/>
    <w:link w:val="48"/>
    <w:rsid w:val="005D368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5D368E"/>
    <w:rPr>
      <w:rFonts w:ascii="Garamond" w:hAnsi="Garamond"/>
      <w:sz w:val="24"/>
      <w:szCs w:val="24"/>
      <w:shd w:val="clear" w:color="auto" w:fill="FFFFFF"/>
    </w:rPr>
  </w:style>
  <w:style w:type="paragraph" w:customStyle="1" w:styleId="21a">
    <w:name w:val="Подпись к картинке (2)1"/>
    <w:basedOn w:val="a3"/>
    <w:link w:val="2fb"/>
    <w:rsid w:val="005D368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5D368E"/>
    <w:rPr>
      <w:rFonts w:ascii="Garamond" w:hAnsi="Garamond"/>
      <w:b/>
      <w:bCs/>
      <w:sz w:val="18"/>
      <w:szCs w:val="18"/>
      <w:shd w:val="clear" w:color="auto" w:fill="FFFFFF"/>
    </w:rPr>
  </w:style>
  <w:style w:type="paragraph" w:customStyle="1" w:styleId="261">
    <w:name w:val="Основной текст (26)1"/>
    <w:basedOn w:val="a3"/>
    <w:link w:val="260"/>
    <w:uiPriority w:val="99"/>
    <w:rsid w:val="005D368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5D368E"/>
    <w:rPr>
      <w:rFonts w:ascii="Century Schoolbook" w:hAnsi="Century Schoolbook"/>
      <w:shd w:val="clear" w:color="auto" w:fill="FFFFFF"/>
    </w:rPr>
  </w:style>
  <w:style w:type="paragraph" w:customStyle="1" w:styleId="5310">
    <w:name w:val="Основной текст (53)1"/>
    <w:basedOn w:val="a3"/>
    <w:link w:val="531"/>
    <w:rsid w:val="005D368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5D368E"/>
    <w:rPr>
      <w:rFonts w:ascii="Century Schoolbook" w:hAnsi="Century Schoolbook"/>
      <w:sz w:val="26"/>
      <w:szCs w:val="26"/>
      <w:shd w:val="clear" w:color="auto" w:fill="FFFFFF"/>
    </w:rPr>
  </w:style>
  <w:style w:type="paragraph" w:customStyle="1" w:styleId="711">
    <w:name w:val="Основной текст (7)1"/>
    <w:basedOn w:val="a3"/>
    <w:link w:val="74"/>
    <w:rsid w:val="005D368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5D368E"/>
    <w:rPr>
      <w:rFonts w:ascii="Trebuchet MS" w:hAnsi="Trebuchet MS"/>
      <w:b/>
      <w:bCs/>
      <w:sz w:val="14"/>
      <w:szCs w:val="14"/>
      <w:shd w:val="clear" w:color="auto" w:fill="FFFFFF"/>
    </w:rPr>
  </w:style>
  <w:style w:type="paragraph" w:customStyle="1" w:styleId="811">
    <w:name w:val="Основной текст (81)1"/>
    <w:basedOn w:val="a3"/>
    <w:link w:val="810"/>
    <w:rsid w:val="005D368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5D368E"/>
    <w:rPr>
      <w:sz w:val="10"/>
      <w:szCs w:val="10"/>
      <w:shd w:val="clear" w:color="auto" w:fill="FFFFFF"/>
      <w:lang w:val="ru-RU" w:eastAsia="ru-RU"/>
    </w:rPr>
  </w:style>
  <w:style w:type="paragraph" w:customStyle="1" w:styleId="741">
    <w:name w:val="Основной текст (74)1"/>
    <w:basedOn w:val="a3"/>
    <w:link w:val="740"/>
    <w:rsid w:val="005D368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5D368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5D368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5D368E"/>
    <w:pPr>
      <w:ind w:firstLine="709"/>
      <w:jc w:val="both"/>
    </w:pPr>
    <w:rPr>
      <w:rFonts w:ascii="Verdana" w:hAnsi="Verdana"/>
      <w:bCs/>
      <w:sz w:val="20"/>
      <w:szCs w:val="20"/>
    </w:rPr>
  </w:style>
  <w:style w:type="character" w:customStyle="1" w:styleId="3f2">
    <w:name w:val="Основной текст3"/>
    <w:rsid w:val="005D368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5D368E"/>
    <w:pPr>
      <w:spacing w:line="360" w:lineRule="auto"/>
    </w:pPr>
    <w:rPr>
      <w:szCs w:val="20"/>
    </w:rPr>
  </w:style>
  <w:style w:type="paragraph" w:customStyle="1" w:styleId="21b">
    <w:name w:val="Красная строка 21"/>
    <w:basedOn w:val="aff9"/>
    <w:rsid w:val="005D368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5D368E"/>
    <w:rPr>
      <w:szCs w:val="20"/>
    </w:rPr>
  </w:style>
  <w:style w:type="paragraph" w:customStyle="1" w:styleId="Style100">
    <w:name w:val="Style10"/>
    <w:basedOn w:val="a3"/>
    <w:rsid w:val="005D368E"/>
    <w:pPr>
      <w:widowControl w:val="0"/>
      <w:autoSpaceDE w:val="0"/>
      <w:autoSpaceDN w:val="0"/>
      <w:adjustRightInd w:val="0"/>
      <w:spacing w:line="321" w:lineRule="exact"/>
      <w:ind w:firstLine="485"/>
      <w:jc w:val="both"/>
    </w:pPr>
  </w:style>
  <w:style w:type="paragraph" w:customStyle="1" w:styleId="u">
    <w:name w:val="u"/>
    <w:basedOn w:val="a3"/>
    <w:rsid w:val="005D368E"/>
    <w:pPr>
      <w:spacing w:before="100" w:beforeAutospacing="1" w:after="100" w:afterAutospacing="1"/>
    </w:pPr>
  </w:style>
  <w:style w:type="character" w:customStyle="1" w:styleId="FontStyle95">
    <w:name w:val="Font Style95"/>
    <w:rsid w:val="005D368E"/>
    <w:rPr>
      <w:rFonts w:ascii="Times New Roman" w:hAnsi="Times New Roman" w:cs="Times New Roman"/>
      <w:sz w:val="22"/>
      <w:szCs w:val="22"/>
    </w:rPr>
  </w:style>
  <w:style w:type="character" w:customStyle="1" w:styleId="FontStyle94">
    <w:name w:val="Font Style94"/>
    <w:rsid w:val="005D368E"/>
    <w:rPr>
      <w:rFonts w:ascii="Times New Roman" w:hAnsi="Times New Roman" w:cs="Times New Roman"/>
      <w:b/>
      <w:bCs/>
      <w:sz w:val="22"/>
      <w:szCs w:val="22"/>
    </w:rPr>
  </w:style>
  <w:style w:type="character" w:customStyle="1" w:styleId="FontStyle231">
    <w:name w:val="Font Style231"/>
    <w:rsid w:val="005D368E"/>
    <w:rPr>
      <w:rFonts w:ascii="Times New Roman" w:hAnsi="Times New Roman" w:cs="Times New Roman"/>
      <w:sz w:val="26"/>
      <w:szCs w:val="26"/>
    </w:rPr>
  </w:style>
  <w:style w:type="character" w:customStyle="1" w:styleId="Heading1Char1">
    <w:name w:val="Heading 1 Char1"/>
    <w:aliases w:val="Знак Char1"/>
    <w:locked/>
    <w:rsid w:val="005D368E"/>
    <w:rPr>
      <w:rFonts w:ascii="Times New Roman" w:hAnsi="Times New Roman" w:cs="Tahoma"/>
      <w:b/>
      <w:bCs/>
      <w:kern w:val="32"/>
      <w:sz w:val="32"/>
      <w:szCs w:val="32"/>
      <w:lang w:eastAsia="ru-RU"/>
    </w:rPr>
  </w:style>
  <w:style w:type="character" w:customStyle="1" w:styleId="news">
    <w:name w:val="news"/>
    <w:rsid w:val="005D368E"/>
    <w:rPr>
      <w:rFonts w:ascii="Times New Roman" w:hAnsi="Times New Roman" w:cs="Times New Roman"/>
    </w:rPr>
  </w:style>
  <w:style w:type="character" w:customStyle="1" w:styleId="hl">
    <w:name w:val="hl"/>
    <w:rsid w:val="005D368E"/>
    <w:rPr>
      <w:rFonts w:cs="Times New Roman"/>
    </w:rPr>
  </w:style>
  <w:style w:type="character" w:customStyle="1" w:styleId="DocumentMapChar">
    <w:name w:val="Document Map Char"/>
    <w:semiHidden/>
    <w:locked/>
    <w:rsid w:val="005D368E"/>
    <w:rPr>
      <w:rFonts w:ascii="Tahoma" w:hAnsi="Tahoma" w:cs="Tahoma"/>
      <w:lang w:val="ru-RU" w:eastAsia="ru-RU" w:bidi="ar-SA"/>
    </w:rPr>
  </w:style>
  <w:style w:type="character" w:customStyle="1" w:styleId="BodyText3Char">
    <w:name w:val="Body Text 3 Char"/>
    <w:aliases w:val="Знак5 Char"/>
    <w:locked/>
    <w:rsid w:val="005D368E"/>
    <w:rPr>
      <w:sz w:val="16"/>
      <w:szCs w:val="16"/>
      <w:lang w:val="ru-RU" w:eastAsia="ru-RU" w:bidi="ar-SA"/>
    </w:rPr>
  </w:style>
  <w:style w:type="character" w:customStyle="1" w:styleId="BalloonTextChar">
    <w:name w:val="Balloon Text Char"/>
    <w:locked/>
    <w:rsid w:val="005D368E"/>
    <w:rPr>
      <w:rFonts w:ascii="Tahoma" w:hAnsi="Tahoma" w:cs="Tahoma"/>
      <w:sz w:val="16"/>
      <w:szCs w:val="16"/>
      <w:lang w:val="ru-RU" w:eastAsia="ru-RU" w:bidi="ar-SA"/>
    </w:rPr>
  </w:style>
  <w:style w:type="character" w:customStyle="1" w:styleId="FontStyle145">
    <w:name w:val="Font Style145"/>
    <w:rsid w:val="005D368E"/>
    <w:rPr>
      <w:rFonts w:ascii="Times New Roman" w:hAnsi="Times New Roman" w:cs="Times New Roman"/>
      <w:color w:val="000000"/>
      <w:sz w:val="18"/>
      <w:szCs w:val="18"/>
    </w:rPr>
  </w:style>
  <w:style w:type="character" w:customStyle="1" w:styleId="FontStyle215">
    <w:name w:val="Font Style215"/>
    <w:rsid w:val="005D368E"/>
    <w:rPr>
      <w:rFonts w:ascii="Times New Roman" w:hAnsi="Times New Roman" w:cs="Times New Roman"/>
      <w:b/>
      <w:bCs/>
      <w:color w:val="000000"/>
      <w:sz w:val="18"/>
      <w:szCs w:val="18"/>
    </w:rPr>
  </w:style>
  <w:style w:type="character" w:customStyle="1" w:styleId="FontStyle153">
    <w:name w:val="Font Style153"/>
    <w:rsid w:val="005D368E"/>
    <w:rPr>
      <w:rFonts w:ascii="Times New Roman" w:hAnsi="Times New Roman" w:cs="Times New Roman"/>
      <w:i/>
      <w:iCs/>
      <w:color w:val="000000"/>
      <w:sz w:val="18"/>
      <w:szCs w:val="18"/>
    </w:rPr>
  </w:style>
  <w:style w:type="paragraph" w:customStyle="1" w:styleId="Style101">
    <w:name w:val="Style101"/>
    <w:basedOn w:val="a3"/>
    <w:rsid w:val="005D368E"/>
    <w:pPr>
      <w:widowControl w:val="0"/>
      <w:suppressAutoHyphens/>
      <w:autoSpaceDE w:val="0"/>
      <w:spacing w:line="240" w:lineRule="atLeast"/>
    </w:pPr>
    <w:rPr>
      <w:sz w:val="20"/>
      <w:szCs w:val="20"/>
      <w:lang w:eastAsia="ar-SA"/>
    </w:rPr>
  </w:style>
  <w:style w:type="character" w:customStyle="1" w:styleId="FontStyle173">
    <w:name w:val="Font Style173"/>
    <w:rsid w:val="005D368E"/>
    <w:rPr>
      <w:rFonts w:ascii="Times New Roman" w:hAnsi="Times New Roman" w:cs="Times New Roman"/>
      <w:i/>
      <w:iCs/>
      <w:color w:val="000000"/>
      <w:spacing w:val="20"/>
      <w:sz w:val="18"/>
      <w:szCs w:val="18"/>
    </w:rPr>
  </w:style>
  <w:style w:type="paragraph" w:customStyle="1" w:styleId="Style92">
    <w:name w:val="Style92"/>
    <w:basedOn w:val="a3"/>
    <w:rsid w:val="005D368E"/>
    <w:pPr>
      <w:widowControl w:val="0"/>
      <w:suppressAutoHyphens/>
      <w:autoSpaceDE w:val="0"/>
      <w:spacing w:line="240" w:lineRule="atLeast"/>
    </w:pPr>
    <w:rPr>
      <w:sz w:val="20"/>
      <w:szCs w:val="20"/>
      <w:lang w:eastAsia="ar-SA"/>
    </w:rPr>
  </w:style>
  <w:style w:type="paragraph" w:customStyle="1" w:styleId="Style87">
    <w:name w:val="Style87"/>
    <w:basedOn w:val="a3"/>
    <w:rsid w:val="005D368E"/>
    <w:pPr>
      <w:widowControl w:val="0"/>
      <w:suppressAutoHyphens/>
      <w:autoSpaceDE w:val="0"/>
      <w:spacing w:line="240" w:lineRule="atLeast"/>
    </w:pPr>
    <w:rPr>
      <w:sz w:val="20"/>
      <w:szCs w:val="20"/>
      <w:lang w:eastAsia="ar-SA"/>
    </w:rPr>
  </w:style>
  <w:style w:type="paragraph" w:customStyle="1" w:styleId="Style44">
    <w:name w:val="Style44"/>
    <w:basedOn w:val="a3"/>
    <w:rsid w:val="005D368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5D368E"/>
    <w:rPr>
      <w:rFonts w:ascii="Arial" w:hAnsi="Arial" w:cs="Arial"/>
      <w:b/>
      <w:bCs/>
      <w:sz w:val="18"/>
      <w:szCs w:val="18"/>
    </w:rPr>
  </w:style>
  <w:style w:type="character" w:customStyle="1" w:styleId="FontStyle255">
    <w:name w:val="Font Style255"/>
    <w:rsid w:val="005D368E"/>
    <w:rPr>
      <w:rFonts w:ascii="Times New Roman" w:hAnsi="Times New Roman" w:cs="Times New Roman"/>
      <w:b/>
      <w:bCs/>
      <w:i/>
      <w:iCs/>
      <w:sz w:val="20"/>
      <w:szCs w:val="20"/>
    </w:rPr>
  </w:style>
  <w:style w:type="character" w:customStyle="1" w:styleId="FontStyle256">
    <w:name w:val="Font Style256"/>
    <w:rsid w:val="005D368E"/>
    <w:rPr>
      <w:rFonts w:ascii="Times New Roman" w:hAnsi="Times New Roman" w:cs="Times New Roman"/>
      <w:b/>
      <w:bCs/>
      <w:sz w:val="20"/>
      <w:szCs w:val="20"/>
    </w:rPr>
  </w:style>
  <w:style w:type="character" w:customStyle="1" w:styleId="FontStyle240">
    <w:name w:val="Font Style240"/>
    <w:rsid w:val="005D368E"/>
    <w:rPr>
      <w:rFonts w:ascii="Times New Roman" w:hAnsi="Times New Roman" w:cs="Times New Roman"/>
      <w:sz w:val="18"/>
      <w:szCs w:val="18"/>
    </w:rPr>
  </w:style>
  <w:style w:type="character" w:customStyle="1" w:styleId="FontStyle253">
    <w:name w:val="Font Style253"/>
    <w:rsid w:val="005D368E"/>
    <w:rPr>
      <w:rFonts w:ascii="Times New Roman" w:hAnsi="Times New Roman" w:cs="Times New Roman"/>
      <w:i/>
      <w:iCs/>
      <w:sz w:val="18"/>
      <w:szCs w:val="18"/>
    </w:rPr>
  </w:style>
  <w:style w:type="character" w:customStyle="1" w:styleId="FontStyle234">
    <w:name w:val="Font Style234"/>
    <w:rsid w:val="005D368E"/>
    <w:rPr>
      <w:rFonts w:ascii="Arial" w:hAnsi="Arial" w:cs="Arial"/>
      <w:b/>
      <w:bCs/>
      <w:sz w:val="16"/>
      <w:szCs w:val="16"/>
    </w:rPr>
  </w:style>
  <w:style w:type="paragraph" w:customStyle="1" w:styleId="Style55">
    <w:name w:val="Style55"/>
    <w:basedOn w:val="a3"/>
    <w:rsid w:val="005D368E"/>
    <w:pPr>
      <w:widowControl w:val="0"/>
      <w:autoSpaceDE w:val="0"/>
      <w:autoSpaceDN w:val="0"/>
      <w:adjustRightInd w:val="0"/>
    </w:pPr>
    <w:rPr>
      <w:rFonts w:ascii="Segoe UI" w:hAnsi="Segoe UI" w:cs="Segoe UI"/>
    </w:rPr>
  </w:style>
  <w:style w:type="paragraph" w:customStyle="1" w:styleId="Style69">
    <w:name w:val="Style69"/>
    <w:basedOn w:val="a3"/>
    <w:rsid w:val="005D368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5D368E"/>
    <w:pPr>
      <w:widowControl w:val="0"/>
      <w:autoSpaceDE w:val="0"/>
      <w:autoSpaceDN w:val="0"/>
      <w:adjustRightInd w:val="0"/>
    </w:pPr>
    <w:rPr>
      <w:rFonts w:ascii="Segoe UI" w:hAnsi="Segoe UI" w:cs="Segoe UI"/>
    </w:rPr>
  </w:style>
  <w:style w:type="character" w:customStyle="1" w:styleId="FontStyle271">
    <w:name w:val="Font Style271"/>
    <w:rsid w:val="005D368E"/>
    <w:rPr>
      <w:rFonts w:ascii="Arial" w:hAnsi="Arial" w:cs="Arial"/>
      <w:b/>
      <w:bCs/>
      <w:spacing w:val="-10"/>
      <w:sz w:val="18"/>
      <w:szCs w:val="18"/>
    </w:rPr>
  </w:style>
  <w:style w:type="character" w:customStyle="1" w:styleId="FontStyle38">
    <w:name w:val="Font Style38"/>
    <w:rsid w:val="005D368E"/>
    <w:rPr>
      <w:rFonts w:ascii="Times New Roman" w:hAnsi="Times New Roman" w:cs="Times New Roman"/>
      <w:sz w:val="28"/>
      <w:szCs w:val="28"/>
    </w:rPr>
  </w:style>
  <w:style w:type="character" w:customStyle="1" w:styleId="FontStyle35">
    <w:name w:val="Font Style35"/>
    <w:rsid w:val="005D368E"/>
    <w:rPr>
      <w:rFonts w:ascii="Times New Roman" w:hAnsi="Times New Roman" w:cs="Times New Roman"/>
      <w:sz w:val="26"/>
      <w:szCs w:val="26"/>
    </w:rPr>
  </w:style>
  <w:style w:type="paragraph" w:customStyle="1" w:styleId="Style15">
    <w:name w:val="Style15"/>
    <w:basedOn w:val="a3"/>
    <w:rsid w:val="005D368E"/>
    <w:pPr>
      <w:widowControl w:val="0"/>
      <w:autoSpaceDE w:val="0"/>
      <w:autoSpaceDN w:val="0"/>
      <w:adjustRightInd w:val="0"/>
      <w:spacing w:line="482" w:lineRule="exact"/>
      <w:ind w:firstLine="701"/>
      <w:jc w:val="both"/>
    </w:pPr>
  </w:style>
  <w:style w:type="paragraph" w:customStyle="1" w:styleId="Style22">
    <w:name w:val="Style22"/>
    <w:basedOn w:val="a3"/>
    <w:rsid w:val="005D368E"/>
    <w:pPr>
      <w:widowControl w:val="0"/>
      <w:autoSpaceDE w:val="0"/>
      <w:autoSpaceDN w:val="0"/>
      <w:adjustRightInd w:val="0"/>
      <w:spacing w:line="274" w:lineRule="exact"/>
    </w:pPr>
  </w:style>
  <w:style w:type="character" w:customStyle="1" w:styleId="citation">
    <w:name w:val="citation"/>
    <w:rsid w:val="005D368E"/>
  </w:style>
  <w:style w:type="character" w:customStyle="1" w:styleId="xmlemitalic10">
    <w:name w:val="xmlemitalic1"/>
    <w:rsid w:val="005D368E"/>
  </w:style>
  <w:style w:type="paragraph" w:customStyle="1" w:styleId="nospacing">
    <w:name w:val="nospacing"/>
    <w:basedOn w:val="a3"/>
    <w:rsid w:val="005D368E"/>
    <w:pPr>
      <w:spacing w:before="100" w:beforeAutospacing="1" w:after="100" w:afterAutospacing="1"/>
    </w:pPr>
  </w:style>
  <w:style w:type="paragraph" w:customStyle="1" w:styleId="afffffff9">
    <w:name w:val="...... . ......."/>
    <w:basedOn w:val="Default"/>
    <w:next w:val="Default"/>
    <w:rsid w:val="005D368E"/>
    <w:rPr>
      <w:color w:val="auto"/>
    </w:rPr>
  </w:style>
  <w:style w:type="paragraph" w:customStyle="1" w:styleId="PrilogRazd">
    <w:name w:val="Prilog Razd"/>
    <w:rsid w:val="005D368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5D368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5D368E"/>
    <w:rPr>
      <w:rFonts w:ascii="Calibri" w:hAnsi="Calibri"/>
      <w:i/>
      <w:iCs/>
      <w:sz w:val="24"/>
      <w:szCs w:val="24"/>
      <w:lang w:val="ru-RU" w:eastAsia="en-US" w:bidi="ar-SA"/>
    </w:rPr>
  </w:style>
  <w:style w:type="character" w:customStyle="1" w:styleId="640">
    <w:name w:val="Знак Знак64"/>
    <w:locked/>
    <w:rsid w:val="005D368E"/>
    <w:rPr>
      <w:b/>
      <w:bCs/>
      <w:sz w:val="28"/>
      <w:szCs w:val="28"/>
      <w:lang w:val="ru-RU" w:eastAsia="ru-RU" w:bidi="ar-SA"/>
    </w:rPr>
  </w:style>
  <w:style w:type="character" w:customStyle="1" w:styleId="FontStyle133">
    <w:name w:val="Font Style133"/>
    <w:rsid w:val="005D368E"/>
    <w:rPr>
      <w:rFonts w:ascii="Times New Roman" w:hAnsi="Times New Roman" w:cs="Times New Roman"/>
      <w:i/>
      <w:iCs/>
      <w:sz w:val="18"/>
      <w:szCs w:val="18"/>
    </w:rPr>
  </w:style>
  <w:style w:type="character" w:customStyle="1" w:styleId="blk3">
    <w:name w:val="blk3"/>
    <w:rsid w:val="005D368E"/>
    <w:rPr>
      <w:vanish w:val="0"/>
    </w:rPr>
  </w:style>
  <w:style w:type="paragraph" w:customStyle="1" w:styleId="afffffffa">
    <w:name w:val="Словарная статья"/>
    <w:basedOn w:val="a3"/>
    <w:next w:val="a3"/>
    <w:rsid w:val="005D368E"/>
    <w:pPr>
      <w:autoSpaceDE w:val="0"/>
      <w:autoSpaceDN w:val="0"/>
      <w:adjustRightInd w:val="0"/>
      <w:ind w:left="170" w:right="118"/>
      <w:jc w:val="both"/>
    </w:pPr>
    <w:rPr>
      <w:rFonts w:ascii="Arial" w:hAnsi="Arial"/>
      <w:sz w:val="20"/>
      <w:szCs w:val="20"/>
    </w:rPr>
  </w:style>
  <w:style w:type="character" w:customStyle="1" w:styleId="FontStyle214">
    <w:name w:val="Font Style214"/>
    <w:rsid w:val="005D368E"/>
    <w:rPr>
      <w:rFonts w:ascii="Trebuchet MS" w:hAnsi="Trebuchet MS" w:cs="Trebuchet MS"/>
      <w:b/>
      <w:bCs/>
      <w:color w:val="000000"/>
      <w:sz w:val="22"/>
      <w:szCs w:val="22"/>
    </w:rPr>
  </w:style>
  <w:style w:type="character" w:customStyle="1" w:styleId="afffffffb">
    <w:name w:val="Цветовое выделение"/>
    <w:rsid w:val="005D368E"/>
    <w:rPr>
      <w:b/>
      <w:bCs/>
      <w:color w:val="000080"/>
      <w:sz w:val="22"/>
      <w:szCs w:val="22"/>
    </w:rPr>
  </w:style>
  <w:style w:type="character" w:customStyle="1" w:styleId="afffffffc">
    <w:name w:val="Гипертекстовая ссылка"/>
    <w:rsid w:val="005D368E"/>
    <w:rPr>
      <w:b/>
      <w:bCs/>
      <w:color w:val="008000"/>
      <w:sz w:val="22"/>
      <w:szCs w:val="22"/>
      <w:u w:val="single"/>
    </w:rPr>
  </w:style>
  <w:style w:type="paragraph" w:customStyle="1" w:styleId="Tst1">
    <w:name w:val="Tst1"/>
    <w:basedOn w:val="a3"/>
    <w:rsid w:val="005D368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5D368E"/>
    <w:rPr>
      <w:sz w:val="24"/>
      <w:lang w:val="ru-RU" w:eastAsia="ru-RU" w:bidi="ar-SA"/>
    </w:rPr>
  </w:style>
  <w:style w:type="character" w:customStyle="1" w:styleId="FontStyle816">
    <w:name w:val="Font Style816"/>
    <w:rsid w:val="005D368E"/>
    <w:rPr>
      <w:rFonts w:ascii="Times New Roman" w:hAnsi="Times New Roman" w:cs="Times New Roman"/>
      <w:sz w:val="20"/>
      <w:szCs w:val="20"/>
    </w:rPr>
  </w:style>
  <w:style w:type="paragraph" w:customStyle="1" w:styleId="opredelenie">
    <w:name w:val="opredelenie"/>
    <w:basedOn w:val="a3"/>
    <w:rsid w:val="005D368E"/>
    <w:pPr>
      <w:spacing w:before="100" w:beforeAutospacing="1" w:after="100" w:afterAutospacing="1"/>
    </w:pPr>
  </w:style>
  <w:style w:type="paragraph" w:customStyle="1" w:styleId="afffffffd">
    <w:name w:val="НУМ"/>
    <w:basedOn w:val="afff3"/>
    <w:next w:val="afff3"/>
    <w:rsid w:val="005D368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5D368E"/>
    <w:rPr>
      <w:rFonts w:ascii="Cambria" w:eastAsia="Times New Roman" w:hAnsi="Cambria" w:cs="Times New Roman" w:hint="default"/>
      <w:b/>
      <w:bCs/>
      <w:color w:val="4F81BD"/>
      <w:sz w:val="26"/>
      <w:szCs w:val="26"/>
    </w:rPr>
  </w:style>
  <w:style w:type="character" w:customStyle="1" w:styleId="280">
    <w:name w:val="Знак Знак28"/>
    <w:locked/>
    <w:rsid w:val="005D368E"/>
    <w:rPr>
      <w:b/>
      <w:bCs/>
      <w:lang w:val="ru-RU" w:eastAsia="ru-RU" w:bidi="ar-SA"/>
    </w:rPr>
  </w:style>
  <w:style w:type="paragraph" w:customStyle="1" w:styleId="afffffffe">
    <w:name w:val="ТЕМА"/>
    <w:basedOn w:val="a3"/>
    <w:rsid w:val="005D368E"/>
    <w:pPr>
      <w:spacing w:after="60" w:line="264" w:lineRule="auto"/>
      <w:jc w:val="both"/>
    </w:pPr>
    <w:rPr>
      <w:rFonts w:ascii="Arial" w:hAnsi="Arial"/>
      <w:b/>
      <w:sz w:val="30"/>
    </w:rPr>
  </w:style>
  <w:style w:type="character" w:customStyle="1" w:styleId="3f3">
    <w:name w:val="Гиперссылка3"/>
    <w:rsid w:val="005D368E"/>
    <w:rPr>
      <w:strike w:val="0"/>
      <w:dstrike w:val="0"/>
      <w:color w:val="2C437A"/>
      <w:u w:val="none"/>
    </w:rPr>
  </w:style>
  <w:style w:type="paragraph" w:customStyle="1" w:styleId="affffffff">
    <w:name w:val="Список М"/>
    <w:basedOn w:val="afff3"/>
    <w:rsid w:val="005D368E"/>
    <w:pPr>
      <w:spacing w:before="0" w:beforeAutospacing="0" w:after="0" w:afterAutospacing="0" w:line="288" w:lineRule="auto"/>
      <w:jc w:val="both"/>
    </w:pPr>
    <w:rPr>
      <w:sz w:val="30"/>
      <w:szCs w:val="30"/>
      <w:lang w:bidi="ar-SA"/>
    </w:rPr>
  </w:style>
  <w:style w:type="character" w:customStyle="1" w:styleId="FontStyle31">
    <w:name w:val="Font Style31"/>
    <w:rsid w:val="005D368E"/>
    <w:rPr>
      <w:rFonts w:ascii="Times New Roman" w:hAnsi="Times New Roman" w:cs="Times New Roman"/>
      <w:b/>
      <w:bCs/>
      <w:sz w:val="28"/>
      <w:szCs w:val="28"/>
    </w:rPr>
  </w:style>
  <w:style w:type="character" w:customStyle="1" w:styleId="480">
    <w:name w:val="Знак Знак48"/>
    <w:locked/>
    <w:rsid w:val="005D368E"/>
    <w:rPr>
      <w:b/>
      <w:bCs/>
      <w:sz w:val="27"/>
      <w:szCs w:val="27"/>
      <w:lang w:val="ru-RU" w:eastAsia="ru-RU" w:bidi="ar-SA"/>
    </w:rPr>
  </w:style>
  <w:style w:type="character" w:customStyle="1" w:styleId="511">
    <w:name w:val="Знак5 Знак Знак1"/>
    <w:locked/>
    <w:rsid w:val="005D368E"/>
    <w:rPr>
      <w:sz w:val="16"/>
      <w:szCs w:val="16"/>
      <w:lang w:val="ru-RU" w:eastAsia="ru-RU" w:bidi="ar-SA"/>
    </w:rPr>
  </w:style>
  <w:style w:type="table" w:customStyle="1" w:styleId="1ffff3">
    <w:name w:val="Сетка таблицы1"/>
    <w:basedOn w:val="a5"/>
    <w:rsid w:val="005D368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5D368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5D368E"/>
    <w:rPr>
      <w:b/>
      <w:bCs/>
      <w:sz w:val="28"/>
      <w:szCs w:val="28"/>
      <w:lang w:val="ru-RU" w:eastAsia="ru-RU" w:bidi="ar-SA"/>
    </w:rPr>
  </w:style>
  <w:style w:type="character" w:customStyle="1" w:styleId="hl1">
    <w:name w:val="hl1"/>
    <w:rsid w:val="005D368E"/>
    <w:rPr>
      <w:color w:val="4682B4"/>
    </w:rPr>
  </w:style>
  <w:style w:type="character" w:customStyle="1" w:styleId="font23">
    <w:name w:val="font23"/>
    <w:rsid w:val="005D368E"/>
  </w:style>
  <w:style w:type="character" w:customStyle="1" w:styleId="texttext1">
    <w:name w:val="texttext1"/>
    <w:rsid w:val="005D368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D368E"/>
    <w:rPr>
      <w:rFonts w:ascii="Times New Roman" w:hAnsi="Times New Roman" w:cs="Times New Roman" w:hint="default"/>
      <w:b/>
      <w:bCs/>
      <w:sz w:val="24"/>
      <w:szCs w:val="24"/>
    </w:rPr>
  </w:style>
  <w:style w:type="character" w:customStyle="1" w:styleId="authorabout1">
    <w:name w:val="authorabout1"/>
    <w:rsid w:val="005D368E"/>
    <w:rPr>
      <w:vanish w:val="0"/>
      <w:sz w:val="26"/>
      <w:szCs w:val="26"/>
    </w:rPr>
  </w:style>
  <w:style w:type="character" w:customStyle="1" w:styleId="authorabout">
    <w:name w:val="authorabout"/>
    <w:rsid w:val="005D368E"/>
    <w:rPr>
      <w:rFonts w:ascii="Times New Roman" w:hAnsi="Times New Roman" w:cs="Times New Roman" w:hint="default"/>
    </w:rPr>
  </w:style>
  <w:style w:type="character" w:customStyle="1" w:styleId="textbf">
    <w:name w:val="textbf"/>
    <w:rsid w:val="005D368E"/>
    <w:rPr>
      <w:rFonts w:cs="Times New Roman"/>
    </w:rPr>
  </w:style>
  <w:style w:type="character" w:customStyle="1" w:styleId="textit">
    <w:name w:val="textit"/>
    <w:rsid w:val="005D368E"/>
    <w:rPr>
      <w:rFonts w:cs="Times New Roman"/>
    </w:rPr>
  </w:style>
  <w:style w:type="character" w:customStyle="1" w:styleId="textdoc1">
    <w:name w:val="textdoc1"/>
    <w:rsid w:val="005D368E"/>
    <w:rPr>
      <w:rFonts w:cs="Times New Roman"/>
    </w:rPr>
  </w:style>
  <w:style w:type="paragraph" w:customStyle="1" w:styleId="textdoc">
    <w:name w:val="textdoc"/>
    <w:basedOn w:val="a3"/>
    <w:rsid w:val="005D368E"/>
    <w:pPr>
      <w:spacing w:before="100" w:beforeAutospacing="1" w:after="100" w:afterAutospacing="1"/>
    </w:pPr>
  </w:style>
  <w:style w:type="paragraph" w:customStyle="1" w:styleId="msonormalcxsplast">
    <w:name w:val="msonormalcxsplast"/>
    <w:basedOn w:val="a3"/>
    <w:rsid w:val="005D368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5D368E"/>
    <w:pPr>
      <w:spacing w:before="100" w:beforeAutospacing="1" w:after="100" w:afterAutospacing="1"/>
    </w:pPr>
    <w:rPr>
      <w:rFonts w:ascii="Arial" w:hAnsi="Arial" w:cs="Arial"/>
      <w:color w:val="000000"/>
      <w:sz w:val="20"/>
      <w:szCs w:val="20"/>
    </w:rPr>
  </w:style>
  <w:style w:type="character" w:customStyle="1" w:styleId="FontStyle52">
    <w:name w:val="Font Style52"/>
    <w:rsid w:val="005D368E"/>
    <w:rPr>
      <w:rFonts w:ascii="Times New Roman" w:hAnsi="Times New Roman" w:cs="Times New Roman"/>
      <w:sz w:val="20"/>
      <w:szCs w:val="20"/>
    </w:rPr>
  </w:style>
  <w:style w:type="character" w:customStyle="1" w:styleId="t9">
    <w:name w:val="t9"/>
    <w:rsid w:val="005D368E"/>
  </w:style>
  <w:style w:type="character" w:customStyle="1" w:styleId="t10">
    <w:name w:val="t10"/>
    <w:rsid w:val="005D368E"/>
  </w:style>
  <w:style w:type="character" w:customStyle="1" w:styleId="snsep">
    <w:name w:val="snsep"/>
    <w:rsid w:val="005D368E"/>
  </w:style>
  <w:style w:type="character" w:customStyle="1" w:styleId="FontStyle56">
    <w:name w:val="Font Style56"/>
    <w:rsid w:val="005D368E"/>
    <w:rPr>
      <w:rFonts w:ascii="Times New Roman" w:hAnsi="Times New Roman" w:cs="Times New Roman"/>
      <w:sz w:val="22"/>
      <w:szCs w:val="22"/>
    </w:rPr>
  </w:style>
  <w:style w:type="paragraph" w:customStyle="1" w:styleId="normalrus">
    <w:name w:val="normalrus"/>
    <w:basedOn w:val="a3"/>
    <w:rsid w:val="005D368E"/>
    <w:pPr>
      <w:spacing w:before="100" w:beforeAutospacing="1" w:after="100" w:afterAutospacing="1"/>
    </w:pPr>
  </w:style>
  <w:style w:type="paragraph" w:customStyle="1" w:styleId="listnum">
    <w:name w:val="listnum"/>
    <w:basedOn w:val="a3"/>
    <w:rsid w:val="005D368E"/>
    <w:pPr>
      <w:spacing w:before="100" w:beforeAutospacing="1" w:after="100" w:afterAutospacing="1"/>
    </w:pPr>
  </w:style>
  <w:style w:type="character" w:customStyle="1" w:styleId="bold">
    <w:name w:val="bold"/>
    <w:rsid w:val="005D368E"/>
    <w:rPr>
      <w:rFonts w:cs="Times New Roman"/>
    </w:rPr>
  </w:style>
  <w:style w:type="character" w:customStyle="1" w:styleId="133">
    <w:name w:val="табл_заголовок_13 Знак"/>
    <w:link w:val="134"/>
    <w:locked/>
    <w:rsid w:val="005D368E"/>
    <w:rPr>
      <w:b/>
      <w:bCs/>
      <w:sz w:val="26"/>
      <w:lang w:eastAsia="ru-RU"/>
    </w:rPr>
  </w:style>
  <w:style w:type="paragraph" w:customStyle="1" w:styleId="134">
    <w:name w:val="табл_заголовок_13"/>
    <w:basedOn w:val="a3"/>
    <w:link w:val="133"/>
    <w:rsid w:val="005D368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5D368E"/>
    <w:rPr>
      <w:rFonts w:ascii="Courier New" w:eastAsia="Calibri" w:hAnsi="Courier New"/>
      <w:sz w:val="20"/>
      <w:szCs w:val="20"/>
    </w:rPr>
  </w:style>
  <w:style w:type="paragraph" w:customStyle="1" w:styleId="a0cxspmiddle">
    <w:name w:val="a0cxspmiddle"/>
    <w:basedOn w:val="a3"/>
    <w:rsid w:val="005D368E"/>
    <w:pPr>
      <w:spacing w:before="100" w:beforeAutospacing="1" w:after="100" w:afterAutospacing="1"/>
    </w:pPr>
  </w:style>
  <w:style w:type="character" w:customStyle="1" w:styleId="wrc131">
    <w:name w:val="wrc131"/>
    <w:rsid w:val="005D368E"/>
    <w:rPr>
      <w:vanish/>
    </w:rPr>
  </w:style>
  <w:style w:type="character" w:customStyle="1" w:styleId="mw-editsection">
    <w:name w:val="mw-editsection"/>
    <w:rsid w:val="005D368E"/>
  </w:style>
  <w:style w:type="character" w:customStyle="1" w:styleId="num0">
    <w:name w:val="num0"/>
    <w:rsid w:val="005D368E"/>
  </w:style>
  <w:style w:type="paragraph" w:customStyle="1" w:styleId="c3">
    <w:name w:val="c3"/>
    <w:basedOn w:val="a3"/>
    <w:rsid w:val="005D368E"/>
    <w:pPr>
      <w:spacing w:before="100" w:beforeAutospacing="1" w:after="100" w:afterAutospacing="1"/>
    </w:pPr>
  </w:style>
  <w:style w:type="character" w:customStyle="1" w:styleId="c4">
    <w:name w:val="c4"/>
    <w:rsid w:val="005D368E"/>
  </w:style>
  <w:style w:type="paragraph" w:customStyle="1" w:styleId="HTML12">
    <w:name w:val="Стандартный HTML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5D368E"/>
    <w:rPr>
      <w:rFonts w:cs="Times New Roman"/>
    </w:rPr>
  </w:style>
  <w:style w:type="character" w:customStyle="1" w:styleId="BalloonTextChar1">
    <w:name w:val="Balloon Text Char1"/>
    <w:locked/>
    <w:rsid w:val="005D368E"/>
    <w:rPr>
      <w:rFonts w:cs="Times New Roman"/>
      <w:sz w:val="2"/>
    </w:rPr>
  </w:style>
  <w:style w:type="character" w:customStyle="1" w:styleId="highlight">
    <w:name w:val="highlight"/>
    <w:rsid w:val="005D368E"/>
    <w:rPr>
      <w:rFonts w:cs="Times New Roman"/>
    </w:rPr>
  </w:style>
  <w:style w:type="character" w:customStyle="1" w:styleId="style80">
    <w:name w:val="style8"/>
    <w:rsid w:val="005D368E"/>
    <w:rPr>
      <w:rFonts w:cs="Times New Roman"/>
    </w:rPr>
  </w:style>
  <w:style w:type="character" w:customStyle="1" w:styleId="b-serp-itemtextpassage">
    <w:name w:val="b-serp-item__text_passage"/>
    <w:rsid w:val="005D368E"/>
    <w:rPr>
      <w:rFonts w:cs="Times New Roman"/>
    </w:rPr>
  </w:style>
  <w:style w:type="character" w:customStyle="1" w:styleId="postbody">
    <w:name w:val="postbody"/>
    <w:rsid w:val="005D368E"/>
    <w:rPr>
      <w:rFonts w:cs="Times New Roman"/>
    </w:rPr>
  </w:style>
  <w:style w:type="paragraph" w:customStyle="1" w:styleId="ptx2">
    <w:name w:val="ptx2"/>
    <w:basedOn w:val="a3"/>
    <w:rsid w:val="005D368E"/>
    <w:pPr>
      <w:spacing w:before="100" w:beforeAutospacing="1" w:after="100" w:afterAutospacing="1"/>
    </w:pPr>
  </w:style>
  <w:style w:type="character" w:customStyle="1" w:styleId="512">
    <w:name w:val="Заголовок 5 Знак1"/>
    <w:locked/>
    <w:rsid w:val="005D368E"/>
    <w:rPr>
      <w:b/>
      <w:bCs/>
      <w:i/>
      <w:iCs/>
      <w:sz w:val="26"/>
      <w:szCs w:val="26"/>
    </w:rPr>
  </w:style>
  <w:style w:type="character" w:customStyle="1" w:styleId="affffffff0">
    <w:name w:val="Выделение жирным"/>
    <w:rsid w:val="005D368E"/>
    <w:rPr>
      <w:b/>
    </w:rPr>
  </w:style>
  <w:style w:type="character" w:customStyle="1" w:styleId="ListLabel1">
    <w:name w:val="ListLabel 1"/>
    <w:rsid w:val="005D368E"/>
    <w:rPr>
      <w:color w:val="000000"/>
      <w:spacing w:val="0"/>
      <w:position w:val="0"/>
      <w:sz w:val="20"/>
      <w:u w:val="none"/>
      <w:vertAlign w:val="baseline"/>
    </w:rPr>
  </w:style>
  <w:style w:type="character" w:customStyle="1" w:styleId="ListLabel2">
    <w:name w:val="ListLabel 2"/>
    <w:rsid w:val="005D368E"/>
  </w:style>
  <w:style w:type="character" w:customStyle="1" w:styleId="ListLabel3">
    <w:name w:val="ListLabel 3"/>
    <w:rsid w:val="005D368E"/>
    <w:rPr>
      <w:b/>
    </w:rPr>
  </w:style>
  <w:style w:type="character" w:customStyle="1" w:styleId="ListLabel4">
    <w:name w:val="ListLabel 4"/>
    <w:rsid w:val="005D368E"/>
  </w:style>
  <w:style w:type="character" w:customStyle="1" w:styleId="ListLabel5">
    <w:name w:val="ListLabel 5"/>
    <w:rsid w:val="005D368E"/>
    <w:rPr>
      <w:color w:val="00000A"/>
    </w:rPr>
  </w:style>
  <w:style w:type="character" w:customStyle="1" w:styleId="ListLabel6">
    <w:name w:val="ListLabel 6"/>
    <w:rsid w:val="005D368E"/>
    <w:rPr>
      <w:sz w:val="20"/>
    </w:rPr>
  </w:style>
  <w:style w:type="character" w:customStyle="1" w:styleId="2fe">
    <w:name w:val="Название Знак2"/>
    <w:locked/>
    <w:rsid w:val="005D368E"/>
    <w:rPr>
      <w:rFonts w:cs="Mangal"/>
      <w:i/>
      <w:iCs/>
      <w:color w:val="00000A"/>
      <w:sz w:val="24"/>
      <w:szCs w:val="24"/>
    </w:rPr>
  </w:style>
  <w:style w:type="character" w:customStyle="1" w:styleId="2ff">
    <w:name w:val="Схема документа Знак2"/>
    <w:locked/>
    <w:rsid w:val="005D368E"/>
    <w:rPr>
      <w:rFonts w:ascii="Tahoma" w:hAnsi="Tahoma" w:cs="Tahoma"/>
      <w:color w:val="00000A"/>
      <w:shd w:val="clear" w:color="auto" w:fill="000080"/>
    </w:rPr>
  </w:style>
  <w:style w:type="character" w:customStyle="1" w:styleId="322">
    <w:name w:val="Основной текст с отступом 3 Знак2"/>
    <w:semiHidden/>
    <w:locked/>
    <w:rsid w:val="005D368E"/>
    <w:rPr>
      <w:color w:val="00000A"/>
      <w:sz w:val="16"/>
      <w:szCs w:val="16"/>
      <w:lang w:val="ru-RU" w:eastAsia="ru-RU" w:bidi="ar-SA"/>
    </w:rPr>
  </w:style>
  <w:style w:type="character" w:customStyle="1" w:styleId="2ff0">
    <w:name w:val="Нижний колонтитул Знак2"/>
    <w:locked/>
    <w:rsid w:val="005D368E"/>
    <w:rPr>
      <w:sz w:val="24"/>
      <w:szCs w:val="24"/>
    </w:rPr>
  </w:style>
  <w:style w:type="character" w:customStyle="1" w:styleId="2ff1">
    <w:name w:val="Текст выноски Знак2"/>
    <w:locked/>
    <w:rsid w:val="005D368E"/>
    <w:rPr>
      <w:rFonts w:ascii="Tahoma" w:hAnsi="Tahoma"/>
      <w:color w:val="00000A"/>
      <w:sz w:val="16"/>
      <w:szCs w:val="16"/>
    </w:rPr>
  </w:style>
  <w:style w:type="character" w:customStyle="1" w:styleId="HTML20">
    <w:name w:val="Стандартный HTML Знак2"/>
    <w:locked/>
    <w:rsid w:val="005D368E"/>
    <w:rPr>
      <w:rFonts w:ascii="Courier New" w:hAnsi="Courier New" w:cs="Courier New"/>
      <w:color w:val="00000A"/>
    </w:rPr>
  </w:style>
  <w:style w:type="character" w:customStyle="1" w:styleId="226">
    <w:name w:val="Основной текст 2 Знак2"/>
    <w:locked/>
    <w:rsid w:val="005D368E"/>
    <w:rPr>
      <w:sz w:val="24"/>
      <w:szCs w:val="24"/>
    </w:rPr>
  </w:style>
  <w:style w:type="paragraph" w:customStyle="1" w:styleId="affffffff1">
    <w:name w:val="Заглавие"/>
    <w:basedOn w:val="afffffff4"/>
    <w:rsid w:val="005D368E"/>
    <w:pPr>
      <w:jc w:val="center"/>
    </w:pPr>
    <w:rPr>
      <w:sz w:val="20"/>
      <w:szCs w:val="20"/>
    </w:rPr>
  </w:style>
  <w:style w:type="table" w:customStyle="1" w:styleId="119">
    <w:name w:val="Сетка таблицы11"/>
    <w:basedOn w:val="a5"/>
    <w:rsid w:val="005D368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5D368E"/>
    <w:rPr>
      <w:b/>
      <w:bCs/>
      <w:sz w:val="22"/>
      <w:szCs w:val="22"/>
      <w:lang w:val="ru-RU" w:eastAsia="ru-RU" w:bidi="ar-SA"/>
    </w:rPr>
  </w:style>
  <w:style w:type="character" w:customStyle="1" w:styleId="420">
    <w:name w:val="Знак Знак42"/>
    <w:rsid w:val="005D368E"/>
    <w:rPr>
      <w:sz w:val="24"/>
      <w:szCs w:val="24"/>
      <w:lang w:val="ru-RU" w:eastAsia="ru-RU" w:bidi="ar-SA"/>
    </w:rPr>
  </w:style>
  <w:style w:type="character" w:customStyle="1" w:styleId="ft1834">
    <w:name w:val="ft1834"/>
    <w:rsid w:val="005D368E"/>
  </w:style>
  <w:style w:type="character" w:customStyle="1" w:styleId="ft1846">
    <w:name w:val="ft1846"/>
    <w:rsid w:val="005D368E"/>
  </w:style>
  <w:style w:type="character" w:customStyle="1" w:styleId="ft1850">
    <w:name w:val="ft1850"/>
    <w:rsid w:val="005D368E"/>
  </w:style>
  <w:style w:type="character" w:customStyle="1" w:styleId="ft1994">
    <w:name w:val="ft1994"/>
    <w:rsid w:val="005D368E"/>
  </w:style>
  <w:style w:type="character" w:customStyle="1" w:styleId="ft2006">
    <w:name w:val="ft2006"/>
    <w:rsid w:val="005D368E"/>
  </w:style>
  <w:style w:type="character" w:customStyle="1" w:styleId="ft2181">
    <w:name w:val="ft2181"/>
    <w:rsid w:val="005D368E"/>
  </w:style>
  <w:style w:type="character" w:customStyle="1" w:styleId="ft2193">
    <w:name w:val="ft2193"/>
    <w:rsid w:val="005D368E"/>
  </w:style>
  <w:style w:type="character" w:customStyle="1" w:styleId="ft2205">
    <w:name w:val="ft2205"/>
    <w:rsid w:val="005D368E"/>
  </w:style>
  <w:style w:type="character" w:customStyle="1" w:styleId="ft2213">
    <w:name w:val="ft2213"/>
    <w:rsid w:val="005D368E"/>
  </w:style>
  <w:style w:type="paragraph" w:customStyle="1" w:styleId="-10-11">
    <w:name w:val="А-10-11"/>
    <w:basedOn w:val="a3"/>
    <w:rsid w:val="005D368E"/>
    <w:pPr>
      <w:spacing w:line="233" w:lineRule="exact"/>
      <w:ind w:firstLine="397"/>
      <w:jc w:val="both"/>
    </w:pPr>
    <w:rPr>
      <w:sz w:val="20"/>
      <w:szCs w:val="20"/>
    </w:rPr>
  </w:style>
  <w:style w:type="paragraph" w:customStyle="1" w:styleId="Lang">
    <w:name w:val="Lang"/>
    <w:basedOn w:val="a3"/>
    <w:rsid w:val="005D368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5D368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5D368E"/>
    <w:pPr>
      <w:suppressAutoHyphens/>
      <w:jc w:val="center"/>
    </w:pPr>
    <w:rPr>
      <w:sz w:val="26"/>
      <w:lang w:eastAsia="ar-SA"/>
    </w:rPr>
  </w:style>
  <w:style w:type="paragraph" w:customStyle="1" w:styleId="2ff2">
    <w:name w:val="Заголовок_2"/>
    <w:basedOn w:val="a3"/>
    <w:rsid w:val="005D368E"/>
    <w:pPr>
      <w:spacing w:line="360" w:lineRule="auto"/>
      <w:jc w:val="both"/>
    </w:pPr>
    <w:rPr>
      <w:rFonts w:ascii="Arial" w:hAnsi="Arial"/>
      <w:b/>
      <w:i/>
      <w:sz w:val="28"/>
      <w:szCs w:val="20"/>
    </w:rPr>
  </w:style>
  <w:style w:type="paragraph" w:customStyle="1" w:styleId="affffffff2">
    <w:name w:val="Абзац_СУБД"/>
    <w:basedOn w:val="a3"/>
    <w:rsid w:val="005D368E"/>
    <w:pPr>
      <w:spacing w:line="360" w:lineRule="auto"/>
      <w:ind w:firstLine="720"/>
      <w:jc w:val="both"/>
    </w:pPr>
    <w:rPr>
      <w:rFonts w:ascii="Arial" w:hAnsi="Arial"/>
      <w:sz w:val="28"/>
      <w:szCs w:val="20"/>
    </w:rPr>
  </w:style>
  <w:style w:type="character" w:customStyle="1" w:styleId="f1">
    <w:name w:val="f1"/>
    <w:rsid w:val="005D368E"/>
    <w:rPr>
      <w:rFonts w:cs="Times New Roman"/>
    </w:rPr>
  </w:style>
  <w:style w:type="paragraph" w:customStyle="1" w:styleId="075">
    <w:name w:val="Стиль Нумерованный список + сверху: (одинарная Авто  075 пт лини..."/>
    <w:basedOn w:val="a2"/>
    <w:rsid w:val="005D368E"/>
    <w:pPr>
      <w:numPr>
        <w:numId w:val="0"/>
      </w:numPr>
      <w:tabs>
        <w:tab w:val="left" w:pos="720"/>
        <w:tab w:val="left" w:pos="1354"/>
      </w:tabs>
      <w:ind w:left="360" w:hanging="360"/>
    </w:pPr>
    <w:rPr>
      <w:sz w:val="24"/>
      <w:lang w:eastAsia="ru-RU"/>
    </w:rPr>
  </w:style>
  <w:style w:type="paragraph" w:customStyle="1" w:styleId="4a">
    <w:name w:val="Обычный4"/>
    <w:rsid w:val="005D368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5D368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5D368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5D368E"/>
  </w:style>
  <w:style w:type="character" w:customStyle="1" w:styleId="ft776">
    <w:name w:val="ft776"/>
    <w:rsid w:val="005D368E"/>
  </w:style>
  <w:style w:type="character" w:customStyle="1" w:styleId="ft431">
    <w:name w:val="ft431"/>
    <w:rsid w:val="005D368E"/>
  </w:style>
  <w:style w:type="character" w:customStyle="1" w:styleId="ft793">
    <w:name w:val="ft793"/>
    <w:rsid w:val="005D368E"/>
  </w:style>
  <w:style w:type="character" w:customStyle="1" w:styleId="ft802">
    <w:name w:val="ft802"/>
    <w:rsid w:val="005D368E"/>
  </w:style>
  <w:style w:type="character" w:customStyle="1" w:styleId="ft890">
    <w:name w:val="ft890"/>
    <w:rsid w:val="005D368E"/>
  </w:style>
  <w:style w:type="character" w:customStyle="1" w:styleId="ft904">
    <w:name w:val="ft904"/>
    <w:rsid w:val="005D368E"/>
  </w:style>
  <w:style w:type="character" w:customStyle="1" w:styleId="ft914">
    <w:name w:val="ft914"/>
    <w:rsid w:val="005D368E"/>
  </w:style>
  <w:style w:type="character" w:customStyle="1" w:styleId="HTMLPreformattedChar">
    <w:name w:val="HTML Preformatted Char"/>
    <w:locked/>
    <w:rsid w:val="005D368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5D368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5D368E"/>
    <w:pPr>
      <w:keepNext/>
      <w:outlineLvl w:val="2"/>
    </w:pPr>
    <w:rPr>
      <w:rFonts w:eastAsia="Calibri"/>
      <w:szCs w:val="20"/>
    </w:rPr>
  </w:style>
  <w:style w:type="character" w:customStyle="1" w:styleId="review-h52">
    <w:name w:val="review-h52"/>
    <w:rsid w:val="005D368E"/>
    <w:rPr>
      <w:rFonts w:cs="Times New Roman"/>
      <w:b/>
      <w:bCs/>
      <w:color w:val="004080"/>
      <w:sz w:val="18"/>
      <w:szCs w:val="18"/>
      <w:u w:val="none"/>
    </w:rPr>
  </w:style>
  <w:style w:type="character" w:customStyle="1" w:styleId="BodyText2Char">
    <w:name w:val="Body Text 2 Char"/>
    <w:locked/>
    <w:rsid w:val="005D368E"/>
    <w:rPr>
      <w:rFonts w:ascii="Calibri" w:hAnsi="Calibri"/>
      <w:sz w:val="22"/>
      <w:szCs w:val="22"/>
      <w:lang w:val="ru-RU" w:eastAsia="ru-RU" w:bidi="ar-SA"/>
    </w:rPr>
  </w:style>
  <w:style w:type="paragraph" w:customStyle="1" w:styleId="1TimesNewRoman12">
    <w:name w:val="Стиль Загол. 1 ур. + Times New Roman 12 пт"/>
    <w:basedOn w:val="a3"/>
    <w:rsid w:val="005D368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5D368E"/>
    <w:rPr>
      <w:sz w:val="24"/>
      <w:szCs w:val="24"/>
      <w:lang w:val="ru-RU" w:eastAsia="ru-RU" w:bidi="ar-SA"/>
    </w:rPr>
  </w:style>
  <w:style w:type="character" w:customStyle="1" w:styleId="BodyText2Char1">
    <w:name w:val="Body Text 2 Char1"/>
    <w:semiHidden/>
    <w:locked/>
    <w:rsid w:val="005D368E"/>
    <w:rPr>
      <w:rFonts w:ascii="Calibri" w:hAnsi="Calibri"/>
      <w:lang w:val="ru-RU" w:eastAsia="ru-RU" w:bidi="ar-SA"/>
    </w:rPr>
  </w:style>
  <w:style w:type="paragraph" w:customStyle="1" w:styleId="affffffff3">
    <w:name w:val="НаКурсач"/>
    <w:basedOn w:val="a3"/>
    <w:rsid w:val="005D368E"/>
    <w:pPr>
      <w:spacing w:line="312" w:lineRule="auto"/>
      <w:jc w:val="both"/>
    </w:pPr>
    <w:rPr>
      <w:sz w:val="28"/>
    </w:rPr>
  </w:style>
  <w:style w:type="character" w:customStyle="1" w:styleId="Heading8Char">
    <w:name w:val="Heading 8 Char"/>
    <w:semiHidden/>
    <w:locked/>
    <w:rsid w:val="005D368E"/>
    <w:rPr>
      <w:rFonts w:ascii="Cambria" w:hAnsi="Cambria"/>
      <w:color w:val="404040"/>
      <w:lang w:val="ru-RU" w:eastAsia="ru-RU" w:bidi="ar-SA"/>
    </w:rPr>
  </w:style>
  <w:style w:type="character" w:customStyle="1" w:styleId="a10">
    <w:name w:val="a1"/>
    <w:rsid w:val="005D368E"/>
    <w:rPr>
      <w:rFonts w:cs="Times New Roman"/>
    </w:rPr>
  </w:style>
  <w:style w:type="character" w:customStyle="1" w:styleId="94">
    <w:name w:val="Знак Знак9"/>
    <w:locked/>
    <w:rsid w:val="005D368E"/>
    <w:rPr>
      <w:sz w:val="16"/>
      <w:szCs w:val="16"/>
      <w:lang w:val="ru-RU" w:eastAsia="ar-SA" w:bidi="ar-SA"/>
    </w:rPr>
  </w:style>
  <w:style w:type="character" w:customStyle="1" w:styleId="136">
    <w:name w:val="Знак Знак13"/>
    <w:locked/>
    <w:rsid w:val="005D368E"/>
    <w:rPr>
      <w:b/>
      <w:bCs/>
      <w:sz w:val="27"/>
      <w:szCs w:val="27"/>
      <w:lang w:val="ru-RU" w:eastAsia="ru-RU" w:bidi="ar-SA"/>
    </w:rPr>
  </w:style>
  <w:style w:type="character" w:customStyle="1" w:styleId="1ffff5">
    <w:name w:val="Сильное выделение1"/>
    <w:rsid w:val="005D368E"/>
    <w:rPr>
      <w:b/>
    </w:rPr>
  </w:style>
  <w:style w:type="paragraph" w:customStyle="1" w:styleId="HTML13">
    <w:name w:val="Стандартный HTML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5D368E"/>
    <w:rPr>
      <w:rFonts w:ascii="Arial" w:hAnsi="Arial" w:cs="Arial"/>
      <w:b/>
      <w:bCs/>
      <w:kern w:val="32"/>
      <w:sz w:val="32"/>
      <w:szCs w:val="32"/>
    </w:rPr>
  </w:style>
  <w:style w:type="character" w:customStyle="1" w:styleId="31a">
    <w:name w:val="Знак Знак31"/>
    <w:rsid w:val="005D368E"/>
    <w:rPr>
      <w:rFonts w:ascii="Arial" w:hAnsi="Arial" w:cs="Arial"/>
      <w:b/>
      <w:bCs/>
      <w:sz w:val="26"/>
      <w:szCs w:val="26"/>
    </w:rPr>
  </w:style>
  <w:style w:type="character" w:customStyle="1" w:styleId="227">
    <w:name w:val="Знак Знак22"/>
    <w:rsid w:val="005D368E"/>
    <w:rPr>
      <w:sz w:val="24"/>
      <w:szCs w:val="24"/>
    </w:rPr>
  </w:style>
  <w:style w:type="character" w:customStyle="1" w:styleId="300">
    <w:name w:val="Знак Знак30"/>
    <w:rsid w:val="005D368E"/>
    <w:rPr>
      <w:b/>
      <w:bCs/>
      <w:sz w:val="28"/>
      <w:szCs w:val="28"/>
    </w:rPr>
  </w:style>
  <w:style w:type="character" w:customStyle="1" w:styleId="262">
    <w:name w:val="Знак Знак26"/>
    <w:rsid w:val="005D368E"/>
    <w:rPr>
      <w:rFonts w:ascii="Calibri" w:hAnsi="Calibri"/>
      <w:i/>
      <w:iCs/>
      <w:sz w:val="24"/>
      <w:szCs w:val="24"/>
      <w:lang w:eastAsia="en-US"/>
    </w:rPr>
  </w:style>
  <w:style w:type="character" w:customStyle="1" w:styleId="200">
    <w:name w:val="Знак Знак20"/>
    <w:rsid w:val="005D368E"/>
    <w:rPr>
      <w:sz w:val="16"/>
      <w:szCs w:val="16"/>
    </w:rPr>
  </w:style>
  <w:style w:type="character" w:customStyle="1" w:styleId="190">
    <w:name w:val="Знак Знак19"/>
    <w:rsid w:val="005D368E"/>
    <w:rPr>
      <w:sz w:val="16"/>
      <w:szCs w:val="16"/>
    </w:rPr>
  </w:style>
  <w:style w:type="character" w:customStyle="1" w:styleId="250">
    <w:name w:val="Знак Знак25"/>
    <w:rsid w:val="005D368E"/>
    <w:rPr>
      <w:sz w:val="24"/>
    </w:rPr>
  </w:style>
  <w:style w:type="paragraph" w:customStyle="1" w:styleId="324">
    <w:name w:val="Основной текст 32"/>
    <w:basedOn w:val="a3"/>
    <w:rsid w:val="005D368E"/>
    <w:pPr>
      <w:overflowPunct w:val="0"/>
      <w:autoSpaceDE w:val="0"/>
      <w:autoSpaceDN w:val="0"/>
      <w:adjustRightInd w:val="0"/>
      <w:jc w:val="center"/>
      <w:textAlignment w:val="baseline"/>
    </w:pPr>
    <w:rPr>
      <w:b/>
      <w:sz w:val="32"/>
      <w:szCs w:val="20"/>
    </w:rPr>
  </w:style>
  <w:style w:type="character" w:customStyle="1" w:styleId="82">
    <w:name w:val="Знак Знак8"/>
    <w:rsid w:val="005D368E"/>
    <w:rPr>
      <w:rFonts w:ascii="Arial" w:hAnsi="Arial" w:cs="Arial"/>
      <w:b/>
      <w:bCs/>
      <w:i/>
      <w:iCs/>
      <w:sz w:val="28"/>
      <w:szCs w:val="28"/>
      <w:lang w:val="ru-RU" w:eastAsia="en-US" w:bidi="ar-SA"/>
    </w:rPr>
  </w:style>
  <w:style w:type="character" w:customStyle="1" w:styleId="field-content">
    <w:name w:val="field-content"/>
    <w:rsid w:val="005D368E"/>
  </w:style>
  <w:style w:type="character" w:customStyle="1" w:styleId="reference-text">
    <w:name w:val="reference-text"/>
    <w:rsid w:val="005D368E"/>
  </w:style>
  <w:style w:type="paragraph" w:customStyle="1" w:styleId="snip1">
    <w:name w:val="snip1"/>
    <w:basedOn w:val="a3"/>
    <w:rsid w:val="005D368E"/>
    <w:pPr>
      <w:spacing w:before="49" w:line="300" w:lineRule="atLeast"/>
    </w:pPr>
    <w:rPr>
      <w:color w:val="000000"/>
    </w:rPr>
  </w:style>
  <w:style w:type="paragraph" w:customStyle="1" w:styleId="Style74">
    <w:name w:val="Style74"/>
    <w:basedOn w:val="a3"/>
    <w:rsid w:val="005D368E"/>
    <w:pPr>
      <w:widowControl w:val="0"/>
      <w:autoSpaceDE w:val="0"/>
      <w:autoSpaceDN w:val="0"/>
      <w:adjustRightInd w:val="0"/>
      <w:spacing w:line="274" w:lineRule="exact"/>
      <w:ind w:firstLine="293"/>
      <w:jc w:val="both"/>
    </w:pPr>
  </w:style>
  <w:style w:type="character" w:customStyle="1" w:styleId="513">
    <w:name w:val="Знак Знак51"/>
    <w:locked/>
    <w:rsid w:val="005D368E"/>
    <w:rPr>
      <w:b/>
      <w:caps/>
      <w:sz w:val="24"/>
      <w:szCs w:val="24"/>
      <w:lang w:val="ru-RU" w:eastAsia="ru-RU" w:bidi="ar-SA"/>
    </w:rPr>
  </w:style>
  <w:style w:type="paragraph" w:customStyle="1" w:styleId="affffffff4">
    <w:name w:val="Основной текст с отступо"/>
    <w:basedOn w:val="a3"/>
    <w:rsid w:val="005D368E"/>
    <w:pPr>
      <w:ind w:left="-340" w:firstLine="720"/>
    </w:pPr>
    <w:rPr>
      <w:sz w:val="36"/>
      <w:szCs w:val="20"/>
    </w:rPr>
  </w:style>
  <w:style w:type="paragraph" w:customStyle="1" w:styleId="Standard">
    <w:name w:val="Standard"/>
    <w:rsid w:val="005D368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5D368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5D368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5D368E"/>
    <w:rPr>
      <w:rFonts w:ascii="Sylfaen" w:hAnsi="Sylfaen" w:cs="Sylfaen"/>
      <w:sz w:val="19"/>
      <w:szCs w:val="19"/>
      <w:u w:val="none"/>
    </w:rPr>
  </w:style>
  <w:style w:type="character" w:customStyle="1" w:styleId="520">
    <w:name w:val="Знак Знак52"/>
    <w:rsid w:val="005D368E"/>
    <w:rPr>
      <w:rFonts w:ascii="Arial" w:eastAsia="Times New Roman" w:hAnsi="Arial" w:cs="Arial"/>
      <w:b/>
      <w:bCs/>
      <w:i/>
      <w:iCs/>
      <w:sz w:val="28"/>
      <w:szCs w:val="28"/>
    </w:rPr>
  </w:style>
  <w:style w:type="paragraph" w:customStyle="1" w:styleId="a3cxspmiddle">
    <w:name w:val="a3cxspmiddle"/>
    <w:basedOn w:val="a3"/>
    <w:rsid w:val="005D368E"/>
    <w:pPr>
      <w:spacing w:before="100" w:beforeAutospacing="1" w:after="100" w:afterAutospacing="1"/>
    </w:pPr>
    <w:rPr>
      <w:color w:val="000000"/>
    </w:rPr>
  </w:style>
  <w:style w:type="paragraph" w:customStyle="1" w:styleId="a3cxsplast">
    <w:name w:val="a3cxsplast"/>
    <w:basedOn w:val="a3"/>
    <w:rsid w:val="005D368E"/>
    <w:pPr>
      <w:spacing w:before="100" w:beforeAutospacing="1" w:after="100" w:afterAutospacing="1"/>
    </w:pPr>
    <w:rPr>
      <w:color w:val="000000"/>
    </w:rPr>
  </w:style>
  <w:style w:type="character" w:customStyle="1" w:styleId="ft1786">
    <w:name w:val="ft1786"/>
    <w:uiPriority w:val="99"/>
    <w:rsid w:val="005D368E"/>
  </w:style>
  <w:style w:type="character" w:customStyle="1" w:styleId="c16">
    <w:name w:val="c16"/>
    <w:rsid w:val="005D368E"/>
  </w:style>
  <w:style w:type="character" w:customStyle="1" w:styleId="BodyTextChar1">
    <w:name w:val="Body Text Char1"/>
    <w:aliases w:val="Знак1 Char"/>
    <w:locked/>
    <w:rsid w:val="005D368E"/>
    <w:rPr>
      <w:sz w:val="24"/>
      <w:lang w:val="ru-RU" w:eastAsia="ru-RU"/>
    </w:rPr>
  </w:style>
  <w:style w:type="character" w:customStyle="1" w:styleId="font7">
    <w:name w:val="font7"/>
    <w:rsid w:val="005D368E"/>
  </w:style>
  <w:style w:type="paragraph" w:customStyle="1" w:styleId="affffffff5">
    <w:name w:val="Знак Знак Знак Знак Знак Знак Знак Знак Знак Знак"/>
    <w:basedOn w:val="a3"/>
    <w:rsid w:val="005D368E"/>
    <w:pPr>
      <w:spacing w:after="160" w:line="240" w:lineRule="exact"/>
    </w:pPr>
    <w:rPr>
      <w:rFonts w:ascii="Verdana" w:hAnsi="Verdana" w:cs="Verdana"/>
      <w:sz w:val="20"/>
      <w:szCs w:val="20"/>
      <w:lang w:val="en-US" w:eastAsia="en-US"/>
    </w:rPr>
  </w:style>
  <w:style w:type="character" w:customStyle="1" w:styleId="FontStyle79">
    <w:name w:val="Font Style79"/>
    <w:rsid w:val="005D368E"/>
    <w:rPr>
      <w:rFonts w:ascii="Times New Roman" w:hAnsi="Times New Roman" w:cs="Times New Roman"/>
      <w:sz w:val="16"/>
      <w:szCs w:val="16"/>
    </w:rPr>
  </w:style>
  <w:style w:type="character" w:customStyle="1" w:styleId="FontStyle57">
    <w:name w:val="Font Style57"/>
    <w:rsid w:val="005D368E"/>
    <w:rPr>
      <w:rFonts w:ascii="Times New Roman" w:hAnsi="Times New Roman" w:cs="Times New Roman"/>
      <w:b/>
      <w:bCs/>
      <w:sz w:val="16"/>
      <w:szCs w:val="16"/>
    </w:rPr>
  </w:style>
  <w:style w:type="character" w:customStyle="1" w:styleId="FontStyle32">
    <w:name w:val="Font Style32"/>
    <w:rsid w:val="005D368E"/>
    <w:rPr>
      <w:rFonts w:ascii="Times New Roman" w:hAnsi="Times New Roman" w:cs="Times New Roman"/>
      <w:i/>
      <w:iCs/>
      <w:sz w:val="26"/>
      <w:szCs w:val="26"/>
    </w:rPr>
  </w:style>
  <w:style w:type="paragraph" w:customStyle="1" w:styleId="iditems">
    <w:name w:val="iditems"/>
    <w:basedOn w:val="a3"/>
    <w:rsid w:val="005D368E"/>
    <w:pPr>
      <w:spacing w:before="75" w:after="150"/>
    </w:pPr>
  </w:style>
  <w:style w:type="character" w:customStyle="1" w:styleId="pseudo-href5">
    <w:name w:val="pseudo-href5"/>
    <w:rsid w:val="005D368E"/>
  </w:style>
  <w:style w:type="character" w:customStyle="1" w:styleId="title1">
    <w:name w:val="title1"/>
    <w:rsid w:val="005D368E"/>
    <w:rPr>
      <w:rFonts w:ascii="Verdana" w:hAnsi="Verdana" w:hint="default"/>
      <w:color w:val="301007"/>
      <w:sz w:val="30"/>
      <w:szCs w:val="30"/>
    </w:rPr>
  </w:style>
  <w:style w:type="paragraph" w:customStyle="1" w:styleId="325">
    <w:name w:val="Заголовок 32"/>
    <w:basedOn w:val="a3"/>
    <w:next w:val="a3"/>
    <w:rsid w:val="005D368E"/>
    <w:pPr>
      <w:keepNext/>
      <w:snapToGrid w:val="0"/>
      <w:spacing w:before="240" w:after="60"/>
    </w:pPr>
    <w:rPr>
      <w:rFonts w:ascii="Arial" w:hAnsi="Arial"/>
      <w:szCs w:val="20"/>
    </w:rPr>
  </w:style>
  <w:style w:type="character" w:customStyle="1" w:styleId="2ff3">
    <w:name w:val="Заголовок 2 Знак Знак Знак"/>
    <w:rsid w:val="005D368E"/>
    <w:rPr>
      <w:rFonts w:ascii="Arial" w:hAnsi="Arial" w:cs="Arial"/>
      <w:b/>
      <w:bCs/>
      <w:i/>
      <w:iCs/>
      <w:sz w:val="28"/>
      <w:szCs w:val="28"/>
      <w:lang w:val="en-US" w:eastAsia="en-US" w:bidi="ar-SA"/>
    </w:rPr>
  </w:style>
  <w:style w:type="character" w:customStyle="1" w:styleId="ft21391">
    <w:name w:val="ft21391"/>
    <w:rsid w:val="005D368E"/>
    <w:rPr>
      <w:rFonts w:ascii="Times" w:hAnsi="Times" w:hint="default"/>
      <w:color w:val="000000"/>
      <w:spacing w:val="13"/>
      <w:sz w:val="24"/>
      <w:szCs w:val="24"/>
    </w:rPr>
  </w:style>
  <w:style w:type="character" w:customStyle="1" w:styleId="ft21791">
    <w:name w:val="ft21791"/>
    <w:rsid w:val="005D368E"/>
    <w:rPr>
      <w:rFonts w:ascii="Times" w:hAnsi="Times" w:hint="default"/>
      <w:color w:val="000000"/>
      <w:spacing w:val="13"/>
      <w:sz w:val="24"/>
      <w:szCs w:val="24"/>
    </w:rPr>
  </w:style>
  <w:style w:type="character" w:customStyle="1" w:styleId="ft23581">
    <w:name w:val="ft23581"/>
    <w:rsid w:val="005D368E"/>
    <w:rPr>
      <w:rFonts w:ascii="Times" w:hAnsi="Times" w:hint="default"/>
      <w:color w:val="000000"/>
      <w:spacing w:val="13"/>
      <w:sz w:val="24"/>
      <w:szCs w:val="24"/>
    </w:rPr>
  </w:style>
  <w:style w:type="character" w:customStyle="1" w:styleId="ft22941">
    <w:name w:val="ft22941"/>
    <w:rsid w:val="005D368E"/>
    <w:rPr>
      <w:rFonts w:ascii="Times" w:hAnsi="Times" w:hint="default"/>
      <w:color w:val="000000"/>
      <w:spacing w:val="13"/>
      <w:sz w:val="24"/>
      <w:szCs w:val="24"/>
    </w:rPr>
  </w:style>
  <w:style w:type="character" w:customStyle="1" w:styleId="garantcommenttitle1">
    <w:name w:val="garantcommenttitle1"/>
    <w:rsid w:val="005D368E"/>
    <w:rPr>
      <w:sz w:val="22"/>
      <w:szCs w:val="22"/>
    </w:rPr>
  </w:style>
  <w:style w:type="paragraph" w:customStyle="1" w:styleId="affffffff6">
    <w:name w:val="Текст диссертации"/>
    <w:basedOn w:val="a3"/>
    <w:rsid w:val="005D368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5D368E"/>
    <w:rPr>
      <w:rFonts w:ascii="Times New Roman" w:hAnsi="Times New Roman"/>
      <w:b/>
      <w:i/>
      <w:spacing w:val="0"/>
      <w:sz w:val="23"/>
    </w:rPr>
  </w:style>
  <w:style w:type="paragraph" w:customStyle="1" w:styleId="src">
    <w:name w:val="src"/>
    <w:basedOn w:val="a3"/>
    <w:rsid w:val="005D368E"/>
    <w:pPr>
      <w:spacing w:after="225"/>
    </w:pPr>
    <w:rPr>
      <w:i/>
      <w:iCs/>
      <w:color w:val="939756"/>
      <w:sz w:val="17"/>
      <w:szCs w:val="17"/>
    </w:rPr>
  </w:style>
  <w:style w:type="paragraph" w:customStyle="1" w:styleId="3f4">
    <w:name w:val="Обычный3"/>
    <w:rsid w:val="005D368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5D368E"/>
    <w:pPr>
      <w:widowControl w:val="0"/>
      <w:autoSpaceDE w:val="0"/>
      <w:autoSpaceDN w:val="0"/>
      <w:adjustRightInd w:val="0"/>
      <w:spacing w:line="317" w:lineRule="exact"/>
      <w:ind w:firstLine="355"/>
      <w:jc w:val="both"/>
    </w:pPr>
  </w:style>
  <w:style w:type="character" w:customStyle="1" w:styleId="FontStyle924">
    <w:name w:val="Font Style924"/>
    <w:rsid w:val="005D368E"/>
    <w:rPr>
      <w:rFonts w:ascii="Times New Roman" w:hAnsi="Times New Roman" w:cs="Times New Roman"/>
      <w:b/>
      <w:bCs/>
      <w:i/>
      <w:iCs/>
      <w:sz w:val="12"/>
      <w:szCs w:val="12"/>
    </w:rPr>
  </w:style>
  <w:style w:type="paragraph" w:customStyle="1" w:styleId="Style451">
    <w:name w:val="Style451"/>
    <w:basedOn w:val="a3"/>
    <w:rsid w:val="005D368E"/>
    <w:pPr>
      <w:widowControl w:val="0"/>
      <w:autoSpaceDE w:val="0"/>
      <w:autoSpaceDN w:val="0"/>
      <w:adjustRightInd w:val="0"/>
    </w:pPr>
  </w:style>
  <w:style w:type="character" w:customStyle="1" w:styleId="FontStyle818">
    <w:name w:val="Font Style818"/>
    <w:rsid w:val="005D368E"/>
    <w:rPr>
      <w:rFonts w:ascii="Times New Roman" w:hAnsi="Times New Roman" w:cs="Times New Roman"/>
      <w:b/>
      <w:bCs/>
      <w:sz w:val="16"/>
      <w:szCs w:val="16"/>
    </w:rPr>
  </w:style>
  <w:style w:type="character" w:customStyle="1" w:styleId="FontStyle998">
    <w:name w:val="Font Style998"/>
    <w:rsid w:val="005D368E"/>
    <w:rPr>
      <w:rFonts w:ascii="Times New Roman" w:hAnsi="Times New Roman" w:cs="Times New Roman"/>
      <w:b/>
      <w:bCs/>
      <w:spacing w:val="-10"/>
      <w:sz w:val="22"/>
      <w:szCs w:val="22"/>
    </w:rPr>
  </w:style>
  <w:style w:type="paragraph" w:customStyle="1" w:styleId="Style411">
    <w:name w:val="Style411"/>
    <w:basedOn w:val="a3"/>
    <w:rsid w:val="005D368E"/>
    <w:pPr>
      <w:widowControl w:val="0"/>
      <w:autoSpaceDE w:val="0"/>
      <w:autoSpaceDN w:val="0"/>
      <w:adjustRightInd w:val="0"/>
    </w:pPr>
  </w:style>
  <w:style w:type="character" w:customStyle="1" w:styleId="FontStyle812">
    <w:name w:val="Font Style812"/>
    <w:rsid w:val="005D368E"/>
    <w:rPr>
      <w:rFonts w:ascii="Times New Roman" w:hAnsi="Times New Roman" w:cs="Times New Roman"/>
      <w:b/>
      <w:bCs/>
      <w:spacing w:val="-10"/>
      <w:sz w:val="30"/>
      <w:szCs w:val="30"/>
    </w:rPr>
  </w:style>
  <w:style w:type="character" w:customStyle="1" w:styleId="FontStyle947">
    <w:name w:val="Font Style947"/>
    <w:rsid w:val="005D368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5D368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5D368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5D368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5D368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5D368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5D368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5D368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5D368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5D368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5D368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5D368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5D368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5D368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5D368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5D368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5D368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5D368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5D368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5D368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5D368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5D368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5D368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5D368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5D368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5D368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5D368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5D368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5D368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5D368E"/>
    <w:rPr>
      <w:rFonts w:ascii="Times New Roman" w:hAnsi="Times New Roman"/>
      <w:bCs w:val="0"/>
      <w:i w:val="0"/>
      <w:sz w:val="24"/>
      <w:lang w:eastAsia="ru-RU"/>
    </w:rPr>
  </w:style>
  <w:style w:type="paragraph" w:customStyle="1" w:styleId="FR5">
    <w:name w:val="FR5"/>
    <w:rsid w:val="005D368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5D368E"/>
    <w:pPr>
      <w:spacing w:before="100" w:beforeAutospacing="1" w:after="100" w:afterAutospacing="1"/>
    </w:pPr>
  </w:style>
  <w:style w:type="paragraph" w:customStyle="1" w:styleId="unip">
    <w:name w:val="unip"/>
    <w:basedOn w:val="a3"/>
    <w:rsid w:val="005D368E"/>
    <w:pPr>
      <w:spacing w:before="100" w:beforeAutospacing="1" w:after="100" w:afterAutospacing="1"/>
    </w:pPr>
  </w:style>
  <w:style w:type="character" w:customStyle="1" w:styleId="modinfo">
    <w:name w:val="modinfo"/>
    <w:rsid w:val="005D368E"/>
  </w:style>
  <w:style w:type="character" w:customStyle="1" w:styleId="style81">
    <w:name w:val="style81"/>
    <w:rsid w:val="005D368E"/>
    <w:rPr>
      <w:b/>
      <w:bCs/>
      <w:color w:val="333333"/>
      <w:sz w:val="31"/>
      <w:szCs w:val="31"/>
    </w:rPr>
  </w:style>
  <w:style w:type="character" w:customStyle="1" w:styleId="affffffff7">
    <w:name w:val="Разрядка"/>
    <w:rsid w:val="005D368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5D368E"/>
    <w:rPr>
      <w:sz w:val="24"/>
      <w:szCs w:val="24"/>
      <w:lang w:val="ru-RU" w:eastAsia="ru-RU" w:bidi="hi-IN"/>
    </w:rPr>
  </w:style>
  <w:style w:type="character" w:customStyle="1" w:styleId="401">
    <w:name w:val="Знак Знак40"/>
    <w:locked/>
    <w:rsid w:val="005D368E"/>
    <w:rPr>
      <w:rFonts w:ascii="Arial" w:hAnsi="Arial"/>
      <w:b/>
      <w:sz w:val="26"/>
    </w:rPr>
  </w:style>
  <w:style w:type="character" w:customStyle="1" w:styleId="290">
    <w:name w:val="Знак Знак29"/>
    <w:locked/>
    <w:rsid w:val="005D368E"/>
    <w:rPr>
      <w:sz w:val="24"/>
    </w:rPr>
  </w:style>
  <w:style w:type="character" w:customStyle="1" w:styleId="21c">
    <w:name w:val="Красная строка 2 Знак1"/>
    <w:rsid w:val="005D368E"/>
    <w:rPr>
      <w:sz w:val="24"/>
      <w:lang w:val="ru-RU" w:eastAsia="ru-RU"/>
    </w:rPr>
  </w:style>
  <w:style w:type="character" w:customStyle="1" w:styleId="3231Heading121">
    <w:name w:val="Знак Знак3;Текст Знак2;Знак3 Знак1;Heading 12 Знак1 Знак Знак"/>
    <w:locked/>
    <w:rsid w:val="005D368E"/>
    <w:rPr>
      <w:sz w:val="24"/>
      <w:lang w:val="ru-RU" w:eastAsia="ru-RU"/>
    </w:rPr>
  </w:style>
  <w:style w:type="character" w:customStyle="1" w:styleId="391">
    <w:name w:val="Знак Знак39"/>
    <w:locked/>
    <w:rsid w:val="005D368E"/>
    <w:rPr>
      <w:b/>
      <w:sz w:val="28"/>
    </w:rPr>
  </w:style>
  <w:style w:type="character" w:customStyle="1" w:styleId="381">
    <w:name w:val="Знак Знак38"/>
    <w:locked/>
    <w:rsid w:val="005D368E"/>
    <w:rPr>
      <w:b/>
      <w:i/>
      <w:sz w:val="26"/>
    </w:rPr>
  </w:style>
  <w:style w:type="character" w:customStyle="1" w:styleId="371">
    <w:name w:val="Знак Знак37"/>
    <w:locked/>
    <w:rsid w:val="005D368E"/>
    <w:rPr>
      <w:b/>
      <w:sz w:val="22"/>
      <w:lang w:val="ru-RU" w:eastAsia="ru-RU"/>
    </w:rPr>
  </w:style>
  <w:style w:type="character" w:customStyle="1" w:styleId="361">
    <w:name w:val="Знак Знак36"/>
    <w:locked/>
    <w:rsid w:val="005D368E"/>
    <w:rPr>
      <w:sz w:val="24"/>
      <w:lang w:val="ru-RU" w:eastAsia="ru-RU"/>
    </w:rPr>
  </w:style>
  <w:style w:type="character" w:customStyle="1" w:styleId="351">
    <w:name w:val="Знак Знак35"/>
    <w:uiPriority w:val="99"/>
    <w:locked/>
    <w:rsid w:val="005D368E"/>
    <w:rPr>
      <w:rFonts w:ascii="Calibri" w:hAnsi="Calibri"/>
      <w:i/>
      <w:sz w:val="24"/>
      <w:lang w:eastAsia="en-US"/>
    </w:rPr>
  </w:style>
  <w:style w:type="character" w:customStyle="1" w:styleId="342">
    <w:name w:val="Знак Знак34"/>
    <w:locked/>
    <w:rsid w:val="005D368E"/>
    <w:rPr>
      <w:rFonts w:ascii="Arial" w:hAnsi="Arial"/>
      <w:sz w:val="22"/>
      <w:lang w:val="ru-RU" w:eastAsia="ru-RU"/>
    </w:rPr>
  </w:style>
  <w:style w:type="character" w:customStyle="1" w:styleId="301">
    <w:name w:val="Знак Знак301"/>
    <w:locked/>
    <w:rsid w:val="005D368E"/>
    <w:rPr>
      <w:sz w:val="24"/>
    </w:rPr>
  </w:style>
  <w:style w:type="character" w:customStyle="1" w:styleId="272">
    <w:name w:val="Знак Знак27"/>
    <w:locked/>
    <w:rsid w:val="005D368E"/>
    <w:rPr>
      <w:sz w:val="24"/>
    </w:rPr>
  </w:style>
  <w:style w:type="paragraph" w:customStyle="1" w:styleId="affffffff8">
    <w:name w:val="Об"/>
    <w:rsid w:val="005D368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5D368E"/>
    <w:rPr>
      <w:sz w:val="24"/>
      <w:lang w:val="en-US"/>
    </w:rPr>
  </w:style>
  <w:style w:type="paragraph" w:customStyle="1" w:styleId="stepanov">
    <w:name w:val="stepanov"/>
    <w:basedOn w:val="af3"/>
    <w:rsid w:val="005D368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5D368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5D368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5D368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5D368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5D368E"/>
    <w:rPr>
      <w:iCs/>
    </w:rPr>
  </w:style>
  <w:style w:type="character" w:customStyle="1" w:styleId="720">
    <w:name w:val="Знак Знак72"/>
    <w:rsid w:val="005D368E"/>
    <w:rPr>
      <w:sz w:val="16"/>
      <w:lang w:val="ru-RU" w:eastAsia="ru-RU"/>
    </w:rPr>
  </w:style>
  <w:style w:type="paragraph" w:customStyle="1" w:styleId="08">
    <w:name w:val="Стиль По ширине Первая строка:  08 см"/>
    <w:basedOn w:val="a3"/>
    <w:rsid w:val="005D368E"/>
    <w:pPr>
      <w:ind w:firstLine="454"/>
      <w:jc w:val="both"/>
    </w:pPr>
  </w:style>
  <w:style w:type="character" w:customStyle="1" w:styleId="orange">
    <w:name w:val="orange"/>
    <w:rsid w:val="005D368E"/>
  </w:style>
  <w:style w:type="character" w:customStyle="1" w:styleId="gray">
    <w:name w:val="gray"/>
    <w:rsid w:val="005D368E"/>
  </w:style>
  <w:style w:type="paragraph" w:customStyle="1" w:styleId="affffffff9">
    <w:name w:val="Основной тект"/>
    <w:basedOn w:val="a3"/>
    <w:link w:val="affffffffa"/>
    <w:rsid w:val="005D368E"/>
    <w:pPr>
      <w:ind w:firstLine="454"/>
      <w:jc w:val="both"/>
    </w:pPr>
  </w:style>
  <w:style w:type="character" w:customStyle="1" w:styleId="affffffffa">
    <w:name w:val="Основной тект Знак"/>
    <w:link w:val="affffffff9"/>
    <w:locked/>
    <w:rsid w:val="005D368E"/>
    <w:rPr>
      <w:rFonts w:ascii="Times New Roman" w:eastAsia="Times New Roman" w:hAnsi="Times New Roman" w:cs="Times New Roman"/>
      <w:sz w:val="24"/>
      <w:szCs w:val="24"/>
      <w:lang w:eastAsia="ru-RU"/>
    </w:rPr>
  </w:style>
  <w:style w:type="paragraph" w:customStyle="1" w:styleId="affffffffb">
    <w:name w:val="Примечание"/>
    <w:basedOn w:val="a3"/>
    <w:rsid w:val="005D368E"/>
    <w:pPr>
      <w:ind w:firstLine="454"/>
      <w:jc w:val="both"/>
    </w:pPr>
    <w:rPr>
      <w:i/>
    </w:rPr>
  </w:style>
  <w:style w:type="character" w:customStyle="1" w:styleId="nameautor3">
    <w:name w:val="name_autor3"/>
    <w:rsid w:val="005D368E"/>
    <w:rPr>
      <w:rFonts w:cs="Times New Roman"/>
    </w:rPr>
  </w:style>
  <w:style w:type="paragraph" w:customStyle="1" w:styleId="affffffffc">
    <w:name w:val="Прижатый влево"/>
    <w:basedOn w:val="a3"/>
    <w:next w:val="a3"/>
    <w:rsid w:val="005D368E"/>
    <w:pPr>
      <w:autoSpaceDE w:val="0"/>
      <w:autoSpaceDN w:val="0"/>
      <w:adjustRightInd w:val="0"/>
    </w:pPr>
    <w:rPr>
      <w:rFonts w:ascii="Arial" w:hAnsi="Arial"/>
      <w:sz w:val="20"/>
      <w:szCs w:val="20"/>
    </w:rPr>
  </w:style>
  <w:style w:type="paragraph" w:customStyle="1" w:styleId="11a">
    <w:name w:val="Обычный11"/>
    <w:rsid w:val="005D368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5D368E"/>
    <w:pPr>
      <w:spacing w:before="100" w:beforeAutospacing="1" w:after="100" w:afterAutospacing="1"/>
    </w:pPr>
  </w:style>
  <w:style w:type="paragraph" w:customStyle="1" w:styleId="affffffffd">
    <w:name w:val="Нормальный (таблица)"/>
    <w:basedOn w:val="a3"/>
    <w:next w:val="a3"/>
    <w:rsid w:val="005D368E"/>
    <w:pPr>
      <w:widowControl w:val="0"/>
      <w:autoSpaceDE w:val="0"/>
      <w:autoSpaceDN w:val="0"/>
      <w:adjustRightInd w:val="0"/>
      <w:jc w:val="both"/>
    </w:pPr>
    <w:rPr>
      <w:rFonts w:ascii="Arial" w:hAnsi="Arial" w:cs="Arial"/>
    </w:rPr>
  </w:style>
  <w:style w:type="character" w:customStyle="1" w:styleId="ft523">
    <w:name w:val="ft523"/>
    <w:rsid w:val="005D368E"/>
    <w:rPr>
      <w:rFonts w:cs="Times New Roman"/>
    </w:rPr>
  </w:style>
  <w:style w:type="character" w:customStyle="1" w:styleId="ft553">
    <w:name w:val="ft553"/>
    <w:rsid w:val="005D368E"/>
    <w:rPr>
      <w:rFonts w:cs="Times New Roman"/>
    </w:rPr>
  </w:style>
  <w:style w:type="character" w:customStyle="1" w:styleId="ft672">
    <w:name w:val="ft672"/>
    <w:rsid w:val="005D368E"/>
    <w:rPr>
      <w:rFonts w:cs="Times New Roman"/>
    </w:rPr>
  </w:style>
  <w:style w:type="character" w:customStyle="1" w:styleId="formlabels1">
    <w:name w:val="form_labels1"/>
    <w:rsid w:val="005D368E"/>
    <w:rPr>
      <w:rFonts w:ascii="Verdana" w:hAnsi="Verdana"/>
      <w:sz w:val="16"/>
    </w:rPr>
  </w:style>
  <w:style w:type="paragraph" w:customStyle="1" w:styleId="2ff4">
    <w:name w:val="Знак Знак2 Знак Знак Знак Знак Знак Знак Знак Знак Знак Знак"/>
    <w:basedOn w:val="a3"/>
    <w:rsid w:val="005D368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5D368E"/>
    <w:rPr>
      <w:rFonts w:ascii="Verdana" w:hAnsi="Verdana"/>
      <w:b/>
      <w:color w:val="7C9DC0"/>
      <w:sz w:val="22"/>
      <w:shd w:val="clear" w:color="auto" w:fill="FAF0E6"/>
    </w:rPr>
  </w:style>
  <w:style w:type="paragraph" w:customStyle="1" w:styleId="cjk">
    <w:name w:val="cjk"/>
    <w:basedOn w:val="a3"/>
    <w:rsid w:val="005D368E"/>
    <w:pPr>
      <w:spacing w:before="100" w:beforeAutospacing="1" w:after="115"/>
    </w:pPr>
    <w:rPr>
      <w:color w:val="000000"/>
      <w:sz w:val="20"/>
      <w:szCs w:val="20"/>
    </w:rPr>
  </w:style>
  <w:style w:type="paragraph" w:customStyle="1" w:styleId="ctl">
    <w:name w:val="ctl"/>
    <w:basedOn w:val="a3"/>
    <w:rsid w:val="005D368E"/>
    <w:pPr>
      <w:spacing w:before="100" w:beforeAutospacing="1" w:after="115"/>
    </w:pPr>
    <w:rPr>
      <w:rFonts w:ascii="Calibri" w:hAnsi="Calibri"/>
      <w:color w:val="000000"/>
      <w:sz w:val="20"/>
      <w:szCs w:val="20"/>
    </w:rPr>
  </w:style>
  <w:style w:type="character" w:customStyle="1" w:styleId="ft1100">
    <w:name w:val="ft1100"/>
    <w:rsid w:val="005D368E"/>
    <w:rPr>
      <w:rFonts w:cs="Times New Roman"/>
    </w:rPr>
  </w:style>
  <w:style w:type="character" w:customStyle="1" w:styleId="ft1168">
    <w:name w:val="ft1168"/>
    <w:rsid w:val="005D368E"/>
    <w:rPr>
      <w:rFonts w:cs="Times New Roman"/>
    </w:rPr>
  </w:style>
  <w:style w:type="character" w:customStyle="1" w:styleId="ft1237">
    <w:name w:val="ft1237"/>
    <w:rsid w:val="005D368E"/>
    <w:rPr>
      <w:rFonts w:cs="Times New Roman"/>
    </w:rPr>
  </w:style>
  <w:style w:type="character" w:customStyle="1" w:styleId="ft1245">
    <w:name w:val="ft1245"/>
    <w:rsid w:val="005D368E"/>
    <w:rPr>
      <w:rFonts w:cs="Times New Roman"/>
    </w:rPr>
  </w:style>
  <w:style w:type="paragraph" w:customStyle="1" w:styleId="2ff5">
    <w:name w:val="[О] Загол. 2 ур."/>
    <w:rsid w:val="005D368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5D368E"/>
    <w:rPr>
      <w:b/>
      <w:caps/>
      <w:sz w:val="24"/>
      <w:lang w:val="ru-RU" w:eastAsia="ru-RU"/>
    </w:rPr>
  </w:style>
  <w:style w:type="character" w:customStyle="1" w:styleId="162">
    <w:name w:val="Знак Знак162"/>
    <w:rsid w:val="005D368E"/>
    <w:rPr>
      <w:rFonts w:ascii="Cambria" w:eastAsia="Times New Roman" w:hAnsi="Cambria"/>
      <w:b/>
      <w:kern w:val="32"/>
      <w:sz w:val="32"/>
    </w:rPr>
  </w:style>
  <w:style w:type="paragraph" w:customStyle="1" w:styleId="BodyText22">
    <w:name w:val="Body Text 22"/>
    <w:basedOn w:val="a3"/>
    <w:rsid w:val="005D368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5D368E"/>
    <w:pPr>
      <w:ind w:left="600" w:hanging="600"/>
      <w:jc w:val="both"/>
    </w:pPr>
    <w:rPr>
      <w:rFonts w:eastAsia="MS Mincho"/>
      <w:sz w:val="28"/>
      <w:szCs w:val="28"/>
      <w:lang w:eastAsia="ja-JP"/>
    </w:rPr>
  </w:style>
  <w:style w:type="paragraph" w:customStyle="1" w:styleId="affffffffe">
    <w:name w:val="Îñíîâíîé"/>
    <w:basedOn w:val="a3"/>
    <w:rsid w:val="005D368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5D368E"/>
    <w:pPr>
      <w:overflowPunct w:val="0"/>
      <w:autoSpaceDE w:val="0"/>
      <w:autoSpaceDN w:val="0"/>
      <w:adjustRightInd w:val="0"/>
      <w:jc w:val="center"/>
      <w:textAlignment w:val="baseline"/>
    </w:pPr>
    <w:rPr>
      <w:sz w:val="28"/>
      <w:szCs w:val="20"/>
    </w:rPr>
  </w:style>
  <w:style w:type="character" w:customStyle="1" w:styleId="name">
    <w:name w:val="name"/>
    <w:rsid w:val="005D368E"/>
    <w:rPr>
      <w:rFonts w:cs="Times New Roman"/>
    </w:rPr>
  </w:style>
  <w:style w:type="paragraph" w:customStyle="1" w:styleId="acaae">
    <w:name w:val="?acaae"/>
    <w:basedOn w:val="a3"/>
    <w:rsid w:val="005D368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5D368E"/>
    <w:pPr>
      <w:widowControl w:val="0"/>
      <w:ind w:left="720" w:firstLine="400"/>
      <w:jc w:val="both"/>
    </w:pPr>
  </w:style>
  <w:style w:type="paragraph" w:customStyle="1" w:styleId="326">
    <w:name w:val="Основной текст с отступом 32"/>
    <w:basedOn w:val="a3"/>
    <w:rsid w:val="005D368E"/>
    <w:pPr>
      <w:overflowPunct w:val="0"/>
      <w:autoSpaceDE w:val="0"/>
      <w:autoSpaceDN w:val="0"/>
      <w:adjustRightInd w:val="0"/>
      <w:spacing w:after="120"/>
      <w:ind w:left="283"/>
      <w:textAlignment w:val="baseline"/>
    </w:pPr>
    <w:rPr>
      <w:sz w:val="16"/>
      <w:szCs w:val="20"/>
    </w:rPr>
  </w:style>
  <w:style w:type="character" w:customStyle="1" w:styleId="ft3087">
    <w:name w:val="ft3087"/>
    <w:rsid w:val="005D368E"/>
    <w:rPr>
      <w:rFonts w:cs="Times New Roman"/>
    </w:rPr>
  </w:style>
  <w:style w:type="character" w:customStyle="1" w:styleId="ft3162">
    <w:name w:val="ft3162"/>
    <w:rsid w:val="005D368E"/>
    <w:rPr>
      <w:rFonts w:cs="Times New Roman"/>
    </w:rPr>
  </w:style>
  <w:style w:type="character" w:customStyle="1" w:styleId="ft1373">
    <w:name w:val="ft1373"/>
    <w:rsid w:val="005D368E"/>
    <w:rPr>
      <w:rFonts w:cs="Times New Roman"/>
    </w:rPr>
  </w:style>
  <w:style w:type="character" w:customStyle="1" w:styleId="ft32">
    <w:name w:val="ft32"/>
    <w:rsid w:val="005D368E"/>
    <w:rPr>
      <w:rFonts w:cs="Times New Roman"/>
    </w:rPr>
  </w:style>
  <w:style w:type="character" w:customStyle="1" w:styleId="ft1433">
    <w:name w:val="ft1433"/>
    <w:rsid w:val="005D368E"/>
    <w:rPr>
      <w:rFonts w:cs="Times New Roman"/>
    </w:rPr>
  </w:style>
  <w:style w:type="character" w:customStyle="1" w:styleId="ft1481">
    <w:name w:val="ft1481"/>
    <w:rsid w:val="005D368E"/>
    <w:rPr>
      <w:rFonts w:cs="Times New Roman"/>
    </w:rPr>
  </w:style>
  <w:style w:type="character" w:customStyle="1" w:styleId="ft1536">
    <w:name w:val="ft1536"/>
    <w:rsid w:val="005D368E"/>
    <w:rPr>
      <w:rFonts w:cs="Times New Roman"/>
    </w:rPr>
  </w:style>
  <w:style w:type="character" w:customStyle="1" w:styleId="ft1543">
    <w:name w:val="ft1543"/>
    <w:rsid w:val="005D368E"/>
    <w:rPr>
      <w:rFonts w:cs="Times New Roman"/>
    </w:rPr>
  </w:style>
  <w:style w:type="character" w:customStyle="1" w:styleId="ft1">
    <w:name w:val="ft1"/>
    <w:rsid w:val="005D368E"/>
    <w:rPr>
      <w:rFonts w:cs="Times New Roman"/>
    </w:rPr>
  </w:style>
  <w:style w:type="character" w:customStyle="1" w:styleId="ft1546">
    <w:name w:val="ft1546"/>
    <w:rsid w:val="005D368E"/>
    <w:rPr>
      <w:rFonts w:cs="Times New Roman"/>
    </w:rPr>
  </w:style>
  <w:style w:type="character" w:customStyle="1" w:styleId="ft1550">
    <w:name w:val="ft1550"/>
    <w:rsid w:val="005D368E"/>
    <w:rPr>
      <w:rFonts w:cs="Times New Roman"/>
    </w:rPr>
  </w:style>
  <w:style w:type="character" w:customStyle="1" w:styleId="ft1571">
    <w:name w:val="ft1571"/>
    <w:rsid w:val="005D368E"/>
    <w:rPr>
      <w:rFonts w:cs="Times New Roman"/>
    </w:rPr>
  </w:style>
  <w:style w:type="character" w:customStyle="1" w:styleId="ft1577">
    <w:name w:val="ft1577"/>
    <w:rsid w:val="005D368E"/>
    <w:rPr>
      <w:rFonts w:cs="Times New Roman"/>
    </w:rPr>
  </w:style>
  <w:style w:type="character" w:customStyle="1" w:styleId="ft1583">
    <w:name w:val="ft1583"/>
    <w:rsid w:val="005D368E"/>
    <w:rPr>
      <w:rFonts w:cs="Times New Roman"/>
    </w:rPr>
  </w:style>
  <w:style w:type="character" w:customStyle="1" w:styleId="ft1593">
    <w:name w:val="ft1593"/>
    <w:rsid w:val="005D368E"/>
    <w:rPr>
      <w:rFonts w:cs="Times New Roman"/>
    </w:rPr>
  </w:style>
  <w:style w:type="character" w:customStyle="1" w:styleId="ft1641">
    <w:name w:val="ft1641"/>
    <w:rsid w:val="005D368E"/>
    <w:rPr>
      <w:rFonts w:cs="Times New Roman"/>
    </w:rPr>
  </w:style>
  <w:style w:type="character" w:customStyle="1" w:styleId="ft1671">
    <w:name w:val="ft1671"/>
    <w:rsid w:val="005D368E"/>
    <w:rPr>
      <w:rFonts w:cs="Times New Roman"/>
    </w:rPr>
  </w:style>
  <w:style w:type="character" w:customStyle="1" w:styleId="ft1723">
    <w:name w:val="ft1723"/>
    <w:rsid w:val="005D368E"/>
    <w:rPr>
      <w:rFonts w:cs="Times New Roman"/>
    </w:rPr>
  </w:style>
  <w:style w:type="character" w:customStyle="1" w:styleId="ft1809">
    <w:name w:val="ft1809"/>
    <w:rsid w:val="005D368E"/>
    <w:rPr>
      <w:rFonts w:cs="Times New Roman"/>
    </w:rPr>
  </w:style>
  <w:style w:type="character" w:customStyle="1" w:styleId="ft1814">
    <w:name w:val="ft1814"/>
    <w:rsid w:val="005D368E"/>
    <w:rPr>
      <w:rFonts w:cs="Times New Roman"/>
    </w:rPr>
  </w:style>
  <w:style w:type="character" w:customStyle="1" w:styleId="ft1827">
    <w:name w:val="ft1827"/>
    <w:rsid w:val="005D368E"/>
    <w:rPr>
      <w:rFonts w:cs="Times New Roman"/>
    </w:rPr>
  </w:style>
  <w:style w:type="character" w:customStyle="1" w:styleId="ft1831">
    <w:name w:val="ft1831"/>
    <w:rsid w:val="005D368E"/>
    <w:rPr>
      <w:rFonts w:cs="Times New Roman"/>
    </w:rPr>
  </w:style>
  <w:style w:type="character" w:customStyle="1" w:styleId="ft1837">
    <w:name w:val="ft1837"/>
    <w:rsid w:val="005D368E"/>
    <w:rPr>
      <w:rFonts w:cs="Times New Roman"/>
    </w:rPr>
  </w:style>
  <w:style w:type="character" w:customStyle="1" w:styleId="ft1857">
    <w:name w:val="ft1857"/>
    <w:rsid w:val="005D368E"/>
    <w:rPr>
      <w:rFonts w:cs="Times New Roman"/>
    </w:rPr>
  </w:style>
  <w:style w:type="character" w:customStyle="1" w:styleId="ft1873">
    <w:name w:val="ft1873"/>
    <w:rsid w:val="005D368E"/>
    <w:rPr>
      <w:rFonts w:cs="Times New Roman"/>
    </w:rPr>
  </w:style>
  <w:style w:type="character" w:customStyle="1" w:styleId="ft1932">
    <w:name w:val="ft1932"/>
    <w:rsid w:val="005D368E"/>
    <w:rPr>
      <w:rFonts w:cs="Times New Roman"/>
    </w:rPr>
  </w:style>
  <w:style w:type="character" w:customStyle="1" w:styleId="ft1995">
    <w:name w:val="ft1995"/>
    <w:rsid w:val="005D368E"/>
    <w:rPr>
      <w:rFonts w:cs="Times New Roman"/>
    </w:rPr>
  </w:style>
  <w:style w:type="character" w:customStyle="1" w:styleId="ft2033">
    <w:name w:val="ft2033"/>
    <w:rsid w:val="005D368E"/>
    <w:rPr>
      <w:rFonts w:cs="Times New Roman"/>
    </w:rPr>
  </w:style>
  <w:style w:type="character" w:customStyle="1" w:styleId="ft11943">
    <w:name w:val="ft11943"/>
    <w:rsid w:val="005D368E"/>
    <w:rPr>
      <w:rFonts w:cs="Times New Roman"/>
    </w:rPr>
  </w:style>
  <w:style w:type="character" w:customStyle="1" w:styleId="ft12010">
    <w:name w:val="ft12010"/>
    <w:rsid w:val="005D368E"/>
    <w:rPr>
      <w:rFonts w:cs="Times New Roman"/>
    </w:rPr>
  </w:style>
  <w:style w:type="character" w:customStyle="1" w:styleId="ft12050">
    <w:name w:val="ft12050"/>
    <w:rsid w:val="005D368E"/>
    <w:rPr>
      <w:rFonts w:cs="Times New Roman"/>
    </w:rPr>
  </w:style>
  <w:style w:type="character" w:customStyle="1" w:styleId="ft12104">
    <w:name w:val="ft12104"/>
    <w:rsid w:val="005D368E"/>
    <w:rPr>
      <w:rFonts w:cs="Times New Roman"/>
    </w:rPr>
  </w:style>
  <w:style w:type="character" w:customStyle="1" w:styleId="ft12139">
    <w:name w:val="ft12139"/>
    <w:rsid w:val="005D368E"/>
    <w:rPr>
      <w:rFonts w:cs="Times New Roman"/>
    </w:rPr>
  </w:style>
  <w:style w:type="character" w:customStyle="1" w:styleId="ft12166">
    <w:name w:val="ft12166"/>
    <w:rsid w:val="005D368E"/>
    <w:rPr>
      <w:rFonts w:cs="Times New Roman"/>
    </w:rPr>
  </w:style>
  <w:style w:type="character" w:customStyle="1" w:styleId="ft12184">
    <w:name w:val="ft12184"/>
    <w:rsid w:val="005D368E"/>
    <w:rPr>
      <w:rFonts w:cs="Times New Roman"/>
    </w:rPr>
  </w:style>
  <w:style w:type="character" w:customStyle="1" w:styleId="ft12250">
    <w:name w:val="ft12250"/>
    <w:rsid w:val="005D368E"/>
    <w:rPr>
      <w:rFonts w:cs="Times New Roman"/>
    </w:rPr>
  </w:style>
  <w:style w:type="character" w:customStyle="1" w:styleId="ft12278">
    <w:name w:val="ft12278"/>
    <w:rsid w:val="005D368E"/>
    <w:rPr>
      <w:rFonts w:cs="Times New Roman"/>
    </w:rPr>
  </w:style>
  <w:style w:type="character" w:customStyle="1" w:styleId="ft12329">
    <w:name w:val="ft12329"/>
    <w:rsid w:val="005D368E"/>
    <w:rPr>
      <w:rFonts w:cs="Times New Roman"/>
    </w:rPr>
  </w:style>
  <w:style w:type="character" w:customStyle="1" w:styleId="ft12373">
    <w:name w:val="ft12373"/>
    <w:rsid w:val="005D368E"/>
    <w:rPr>
      <w:rFonts w:cs="Times New Roman"/>
    </w:rPr>
  </w:style>
  <w:style w:type="character" w:customStyle="1" w:styleId="ft12374">
    <w:name w:val="ft12374"/>
    <w:rsid w:val="005D368E"/>
    <w:rPr>
      <w:rFonts w:cs="Times New Roman"/>
    </w:rPr>
  </w:style>
  <w:style w:type="character" w:customStyle="1" w:styleId="ft12429">
    <w:name w:val="ft12429"/>
    <w:rsid w:val="005D368E"/>
    <w:rPr>
      <w:rFonts w:cs="Times New Roman"/>
    </w:rPr>
  </w:style>
  <w:style w:type="character" w:customStyle="1" w:styleId="ft12471">
    <w:name w:val="ft12471"/>
    <w:rsid w:val="005D368E"/>
    <w:rPr>
      <w:rFonts w:cs="Times New Roman"/>
    </w:rPr>
  </w:style>
  <w:style w:type="character" w:customStyle="1" w:styleId="ft12500">
    <w:name w:val="ft12500"/>
    <w:rsid w:val="005D368E"/>
    <w:rPr>
      <w:rFonts w:cs="Times New Roman"/>
    </w:rPr>
  </w:style>
  <w:style w:type="character" w:customStyle="1" w:styleId="ft12501">
    <w:name w:val="ft12501"/>
    <w:rsid w:val="005D368E"/>
    <w:rPr>
      <w:rFonts w:cs="Times New Roman"/>
    </w:rPr>
  </w:style>
  <w:style w:type="character" w:customStyle="1" w:styleId="ft12561">
    <w:name w:val="ft12561"/>
    <w:rsid w:val="005D368E"/>
    <w:rPr>
      <w:rFonts w:cs="Times New Roman"/>
    </w:rPr>
  </w:style>
  <w:style w:type="character" w:customStyle="1" w:styleId="ft12562">
    <w:name w:val="ft12562"/>
    <w:rsid w:val="005D368E"/>
    <w:rPr>
      <w:rFonts w:cs="Times New Roman"/>
    </w:rPr>
  </w:style>
  <w:style w:type="character" w:customStyle="1" w:styleId="ft12589">
    <w:name w:val="ft12589"/>
    <w:rsid w:val="005D368E"/>
    <w:rPr>
      <w:rFonts w:cs="Times New Roman"/>
    </w:rPr>
  </w:style>
  <w:style w:type="character" w:customStyle="1" w:styleId="ft12609">
    <w:name w:val="ft12609"/>
    <w:rsid w:val="005D368E"/>
    <w:rPr>
      <w:rFonts w:cs="Times New Roman"/>
    </w:rPr>
  </w:style>
  <w:style w:type="character" w:customStyle="1" w:styleId="ft12670">
    <w:name w:val="ft12670"/>
    <w:rsid w:val="005D368E"/>
    <w:rPr>
      <w:rFonts w:cs="Times New Roman"/>
    </w:rPr>
  </w:style>
  <w:style w:type="character" w:customStyle="1" w:styleId="ft12676">
    <w:name w:val="ft12676"/>
    <w:rsid w:val="005D368E"/>
    <w:rPr>
      <w:rFonts w:cs="Times New Roman"/>
    </w:rPr>
  </w:style>
  <w:style w:type="character" w:customStyle="1" w:styleId="ft12686">
    <w:name w:val="ft12686"/>
    <w:rsid w:val="005D368E"/>
    <w:rPr>
      <w:rFonts w:cs="Times New Roman"/>
    </w:rPr>
  </w:style>
  <w:style w:type="character" w:customStyle="1" w:styleId="ft12696">
    <w:name w:val="ft12696"/>
    <w:rsid w:val="005D368E"/>
    <w:rPr>
      <w:rFonts w:cs="Times New Roman"/>
    </w:rPr>
  </w:style>
  <w:style w:type="character" w:customStyle="1" w:styleId="ft12701">
    <w:name w:val="ft12701"/>
    <w:rsid w:val="005D368E"/>
    <w:rPr>
      <w:rFonts w:cs="Times New Roman"/>
    </w:rPr>
  </w:style>
  <w:style w:type="character" w:customStyle="1" w:styleId="ft12708">
    <w:name w:val="ft12708"/>
    <w:rsid w:val="005D368E"/>
    <w:rPr>
      <w:rFonts w:cs="Times New Roman"/>
    </w:rPr>
  </w:style>
  <w:style w:type="character" w:customStyle="1" w:styleId="ft12715">
    <w:name w:val="ft12715"/>
    <w:rsid w:val="005D368E"/>
    <w:rPr>
      <w:rFonts w:cs="Times New Roman"/>
    </w:rPr>
  </w:style>
  <w:style w:type="character" w:customStyle="1" w:styleId="ft12722">
    <w:name w:val="ft12722"/>
    <w:rsid w:val="005D368E"/>
    <w:rPr>
      <w:rFonts w:cs="Times New Roman"/>
    </w:rPr>
  </w:style>
  <w:style w:type="character" w:customStyle="1" w:styleId="ft12787">
    <w:name w:val="ft12787"/>
    <w:rsid w:val="005D368E"/>
    <w:rPr>
      <w:rFonts w:cs="Times New Roman"/>
    </w:rPr>
  </w:style>
  <w:style w:type="character" w:customStyle="1" w:styleId="ft12790">
    <w:name w:val="ft12790"/>
    <w:rsid w:val="005D368E"/>
    <w:rPr>
      <w:rFonts w:cs="Times New Roman"/>
    </w:rPr>
  </w:style>
  <w:style w:type="character" w:customStyle="1" w:styleId="ft12850">
    <w:name w:val="ft12850"/>
    <w:rsid w:val="005D368E"/>
    <w:rPr>
      <w:rFonts w:cs="Times New Roman"/>
    </w:rPr>
  </w:style>
  <w:style w:type="character" w:customStyle="1" w:styleId="ft12896">
    <w:name w:val="ft12896"/>
    <w:rsid w:val="005D368E"/>
    <w:rPr>
      <w:rFonts w:cs="Times New Roman"/>
    </w:rPr>
  </w:style>
  <w:style w:type="character" w:customStyle="1" w:styleId="ft12942">
    <w:name w:val="ft12942"/>
    <w:rsid w:val="005D368E"/>
    <w:rPr>
      <w:rFonts w:cs="Times New Roman"/>
    </w:rPr>
  </w:style>
  <w:style w:type="character" w:customStyle="1" w:styleId="ft12991">
    <w:name w:val="ft12991"/>
    <w:rsid w:val="005D368E"/>
    <w:rPr>
      <w:rFonts w:cs="Times New Roman"/>
    </w:rPr>
  </w:style>
  <w:style w:type="character" w:customStyle="1" w:styleId="ft13046">
    <w:name w:val="ft13046"/>
    <w:rsid w:val="005D368E"/>
    <w:rPr>
      <w:rFonts w:cs="Times New Roman"/>
    </w:rPr>
  </w:style>
  <w:style w:type="character" w:customStyle="1" w:styleId="ft13079">
    <w:name w:val="ft13079"/>
    <w:rsid w:val="005D368E"/>
    <w:rPr>
      <w:rFonts w:cs="Times New Roman"/>
    </w:rPr>
  </w:style>
  <w:style w:type="character" w:customStyle="1" w:styleId="ft13129">
    <w:name w:val="ft13129"/>
    <w:rsid w:val="005D368E"/>
    <w:rPr>
      <w:rFonts w:cs="Times New Roman"/>
    </w:rPr>
  </w:style>
  <w:style w:type="character" w:customStyle="1" w:styleId="ft13186">
    <w:name w:val="ft13186"/>
    <w:rsid w:val="005D368E"/>
    <w:rPr>
      <w:rFonts w:cs="Times New Roman"/>
    </w:rPr>
  </w:style>
  <w:style w:type="character" w:customStyle="1" w:styleId="ft13226">
    <w:name w:val="ft13226"/>
    <w:rsid w:val="005D368E"/>
    <w:rPr>
      <w:rFonts w:cs="Times New Roman"/>
    </w:rPr>
  </w:style>
  <w:style w:type="character" w:customStyle="1" w:styleId="ft13271">
    <w:name w:val="ft13271"/>
    <w:rsid w:val="005D368E"/>
    <w:rPr>
      <w:rFonts w:cs="Times New Roman"/>
    </w:rPr>
  </w:style>
  <w:style w:type="character" w:customStyle="1" w:styleId="ft13309">
    <w:name w:val="ft13309"/>
    <w:rsid w:val="005D368E"/>
    <w:rPr>
      <w:rFonts w:cs="Times New Roman"/>
    </w:rPr>
  </w:style>
  <w:style w:type="character" w:customStyle="1" w:styleId="ft13366">
    <w:name w:val="ft13366"/>
    <w:rsid w:val="005D368E"/>
    <w:rPr>
      <w:rFonts w:cs="Times New Roman"/>
    </w:rPr>
  </w:style>
  <w:style w:type="character" w:customStyle="1" w:styleId="ft13418">
    <w:name w:val="ft13418"/>
    <w:rsid w:val="005D368E"/>
    <w:rPr>
      <w:rFonts w:cs="Times New Roman"/>
    </w:rPr>
  </w:style>
  <w:style w:type="character" w:customStyle="1" w:styleId="ft13441">
    <w:name w:val="ft13441"/>
    <w:rsid w:val="005D368E"/>
    <w:rPr>
      <w:rFonts w:cs="Times New Roman"/>
    </w:rPr>
  </w:style>
  <w:style w:type="character" w:customStyle="1" w:styleId="ft13487">
    <w:name w:val="ft13487"/>
    <w:rsid w:val="005D368E"/>
    <w:rPr>
      <w:rFonts w:cs="Times New Roman"/>
    </w:rPr>
  </w:style>
  <w:style w:type="character" w:customStyle="1" w:styleId="ft13488">
    <w:name w:val="ft13488"/>
    <w:rsid w:val="005D368E"/>
    <w:rPr>
      <w:rFonts w:cs="Times New Roman"/>
    </w:rPr>
  </w:style>
  <w:style w:type="character" w:customStyle="1" w:styleId="ft13494">
    <w:name w:val="ft13494"/>
    <w:rsid w:val="005D368E"/>
    <w:rPr>
      <w:rFonts w:cs="Times New Roman"/>
    </w:rPr>
  </w:style>
  <w:style w:type="character" w:customStyle="1" w:styleId="ft13500">
    <w:name w:val="ft13500"/>
    <w:rsid w:val="005D368E"/>
    <w:rPr>
      <w:rFonts w:cs="Times New Roman"/>
    </w:rPr>
  </w:style>
  <w:style w:type="character" w:customStyle="1" w:styleId="ft13505">
    <w:name w:val="ft13505"/>
    <w:rsid w:val="005D368E"/>
    <w:rPr>
      <w:rFonts w:cs="Times New Roman"/>
    </w:rPr>
  </w:style>
  <w:style w:type="character" w:customStyle="1" w:styleId="ft13518">
    <w:name w:val="ft13518"/>
    <w:rsid w:val="005D368E"/>
    <w:rPr>
      <w:rFonts w:cs="Times New Roman"/>
    </w:rPr>
  </w:style>
  <w:style w:type="character" w:customStyle="1" w:styleId="ft13525">
    <w:name w:val="ft13525"/>
    <w:rsid w:val="005D368E"/>
    <w:rPr>
      <w:rFonts w:cs="Times New Roman"/>
    </w:rPr>
  </w:style>
  <w:style w:type="character" w:customStyle="1" w:styleId="ft13537">
    <w:name w:val="ft13537"/>
    <w:rsid w:val="005D368E"/>
    <w:rPr>
      <w:rFonts w:cs="Times New Roman"/>
    </w:rPr>
  </w:style>
  <w:style w:type="character" w:customStyle="1" w:styleId="ft13542">
    <w:name w:val="ft13542"/>
    <w:rsid w:val="005D368E"/>
    <w:rPr>
      <w:rFonts w:cs="Times New Roman"/>
    </w:rPr>
  </w:style>
  <w:style w:type="character" w:customStyle="1" w:styleId="ft13555">
    <w:name w:val="ft13555"/>
    <w:rsid w:val="005D368E"/>
    <w:rPr>
      <w:rFonts w:cs="Times New Roman"/>
    </w:rPr>
  </w:style>
  <w:style w:type="character" w:customStyle="1" w:styleId="ft13563">
    <w:name w:val="ft13563"/>
    <w:rsid w:val="005D368E"/>
    <w:rPr>
      <w:rFonts w:cs="Times New Roman"/>
    </w:rPr>
  </w:style>
  <w:style w:type="character" w:customStyle="1" w:styleId="ft13566">
    <w:name w:val="ft13566"/>
    <w:rsid w:val="005D368E"/>
    <w:rPr>
      <w:rFonts w:cs="Times New Roman"/>
    </w:rPr>
  </w:style>
  <w:style w:type="character" w:customStyle="1" w:styleId="ft13578">
    <w:name w:val="ft13578"/>
    <w:rsid w:val="005D368E"/>
    <w:rPr>
      <w:rFonts w:cs="Times New Roman"/>
    </w:rPr>
  </w:style>
  <w:style w:type="character" w:customStyle="1" w:styleId="ft13580">
    <w:name w:val="ft13580"/>
    <w:rsid w:val="005D368E"/>
    <w:rPr>
      <w:rFonts w:cs="Times New Roman"/>
    </w:rPr>
  </w:style>
  <w:style w:type="character" w:customStyle="1" w:styleId="ft13588">
    <w:name w:val="ft13588"/>
    <w:rsid w:val="005D368E"/>
    <w:rPr>
      <w:rFonts w:cs="Times New Roman"/>
    </w:rPr>
  </w:style>
  <w:style w:type="character" w:customStyle="1" w:styleId="ft13644">
    <w:name w:val="ft13644"/>
    <w:rsid w:val="005D368E"/>
    <w:rPr>
      <w:rFonts w:cs="Times New Roman"/>
    </w:rPr>
  </w:style>
  <w:style w:type="character" w:customStyle="1" w:styleId="ft13668">
    <w:name w:val="ft13668"/>
    <w:rsid w:val="005D368E"/>
    <w:rPr>
      <w:rFonts w:cs="Times New Roman"/>
    </w:rPr>
  </w:style>
  <w:style w:type="character" w:customStyle="1" w:styleId="ft13712">
    <w:name w:val="ft13712"/>
    <w:rsid w:val="005D368E"/>
    <w:rPr>
      <w:rFonts w:cs="Times New Roman"/>
    </w:rPr>
  </w:style>
  <w:style w:type="character" w:customStyle="1" w:styleId="ft13768">
    <w:name w:val="ft13768"/>
    <w:rsid w:val="005D368E"/>
    <w:rPr>
      <w:rFonts w:cs="Times New Roman"/>
    </w:rPr>
  </w:style>
  <w:style w:type="character" w:customStyle="1" w:styleId="ft13810">
    <w:name w:val="ft13810"/>
    <w:rsid w:val="005D368E"/>
    <w:rPr>
      <w:rFonts w:cs="Times New Roman"/>
    </w:rPr>
  </w:style>
  <w:style w:type="character" w:customStyle="1" w:styleId="ft13834">
    <w:name w:val="ft13834"/>
    <w:rsid w:val="005D368E"/>
    <w:rPr>
      <w:rFonts w:cs="Times New Roman"/>
    </w:rPr>
  </w:style>
  <w:style w:type="character" w:customStyle="1" w:styleId="ft13885">
    <w:name w:val="ft13885"/>
    <w:rsid w:val="005D368E"/>
    <w:rPr>
      <w:rFonts w:cs="Times New Roman"/>
    </w:rPr>
  </w:style>
  <w:style w:type="paragraph" w:customStyle="1" w:styleId="TimesNewRoman">
    <w:name w:val="Стиль Основной текст + Times New Roman по ширине Первая строка:  ..."/>
    <w:basedOn w:val="aff2"/>
    <w:rsid w:val="005D368E"/>
    <w:pPr>
      <w:spacing w:after="0"/>
      <w:ind w:firstLine="720"/>
      <w:jc w:val="both"/>
    </w:pPr>
    <w:rPr>
      <w:szCs w:val="20"/>
    </w:rPr>
  </w:style>
  <w:style w:type="character" w:customStyle="1" w:styleId="afffffffff">
    <w:name w:val="Оглавление"/>
    <w:rsid w:val="005D368E"/>
    <w:rPr>
      <w:rFonts w:ascii="Times New Roman" w:hAnsi="Times New Roman"/>
      <w:b/>
      <w:i/>
      <w:sz w:val="28"/>
    </w:rPr>
  </w:style>
  <w:style w:type="character" w:customStyle="1" w:styleId="Heading5Char">
    <w:name w:val="Heading 5 Char"/>
    <w:locked/>
    <w:rsid w:val="005D368E"/>
    <w:rPr>
      <w:sz w:val="22"/>
      <w:lang w:val="ru-RU" w:eastAsia="en-US"/>
    </w:rPr>
  </w:style>
  <w:style w:type="character" w:customStyle="1" w:styleId="Heading6Char">
    <w:name w:val="Heading 6 Char"/>
    <w:locked/>
    <w:rsid w:val="005D368E"/>
    <w:rPr>
      <w:i/>
      <w:sz w:val="22"/>
      <w:lang w:val="ru-RU" w:eastAsia="en-US"/>
    </w:rPr>
  </w:style>
  <w:style w:type="paragraph" w:customStyle="1" w:styleId="1ffff8">
    <w:name w:val="Стиль Заголовок 1 + все прописные"/>
    <w:basedOn w:val="11"/>
    <w:rsid w:val="005D368E"/>
    <w:pPr>
      <w:keepNext/>
      <w:keepLines/>
      <w:spacing w:before="240" w:after="60"/>
      <w:ind w:left="360" w:hanging="360"/>
    </w:pPr>
    <w:rPr>
      <w:rFonts w:ascii="Arial" w:hAnsi="Arial"/>
      <w:bCs/>
      <w:caps w:val="0"/>
      <w:sz w:val="32"/>
      <w:szCs w:val="32"/>
    </w:rPr>
  </w:style>
  <w:style w:type="character" w:customStyle="1" w:styleId="FontStyle75">
    <w:name w:val="Font Style75"/>
    <w:rsid w:val="005D368E"/>
    <w:rPr>
      <w:rFonts w:ascii="Times New Roman" w:hAnsi="Times New Roman"/>
      <w:b/>
      <w:sz w:val="16"/>
    </w:rPr>
  </w:style>
  <w:style w:type="paragraph" w:customStyle="1" w:styleId="2Arial1">
    <w:name w:val="Стиль Заголовок 2 + Arial"/>
    <w:basedOn w:val="21"/>
    <w:rsid w:val="005D368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5D368E"/>
    <w:pPr>
      <w:shd w:val="clear" w:color="auto" w:fill="FFFFFF"/>
      <w:spacing w:before="240" w:after="60"/>
    </w:pPr>
    <w:rPr>
      <w:rFonts w:ascii="Arial" w:hAnsi="Arial"/>
      <w:b/>
      <w:bCs/>
      <w:sz w:val="32"/>
      <w:szCs w:val="20"/>
    </w:rPr>
  </w:style>
  <w:style w:type="character" w:customStyle="1" w:styleId="style21">
    <w:name w:val="style21"/>
    <w:rsid w:val="005D368E"/>
  </w:style>
  <w:style w:type="paragraph" w:customStyle="1" w:styleId="justify2">
    <w:name w:val="justify2"/>
    <w:basedOn w:val="a3"/>
    <w:rsid w:val="005D368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5D368E"/>
    <w:pPr>
      <w:keepNext/>
      <w:snapToGrid w:val="0"/>
      <w:spacing w:before="100" w:after="100"/>
      <w:outlineLvl w:val="5"/>
    </w:pPr>
    <w:rPr>
      <w:b/>
      <w:sz w:val="20"/>
      <w:szCs w:val="20"/>
    </w:rPr>
  </w:style>
  <w:style w:type="character" w:customStyle="1" w:styleId="3f5">
    <w:name w:val="Знак Знак Знак3"/>
    <w:rsid w:val="005D368E"/>
    <w:rPr>
      <w:rFonts w:ascii="Times New Roman" w:eastAsia="Times New Roman" w:hAnsi="Times New Roman"/>
      <w:b/>
      <w:caps/>
      <w:sz w:val="28"/>
    </w:rPr>
  </w:style>
  <w:style w:type="character" w:customStyle="1" w:styleId="FontStyle185">
    <w:name w:val="Font Style185"/>
    <w:rsid w:val="005D368E"/>
    <w:rPr>
      <w:rFonts w:ascii="Times New Roman" w:hAnsi="Times New Roman"/>
      <w:sz w:val="18"/>
    </w:rPr>
  </w:style>
  <w:style w:type="character" w:customStyle="1" w:styleId="FontStyle179">
    <w:name w:val="Font Style179"/>
    <w:rsid w:val="005D368E"/>
    <w:rPr>
      <w:rFonts w:ascii="Times New Roman" w:hAnsi="Times New Roman"/>
      <w:i/>
      <w:sz w:val="18"/>
    </w:rPr>
  </w:style>
  <w:style w:type="paragraph" w:customStyle="1" w:styleId="Style66">
    <w:name w:val="Style66"/>
    <w:basedOn w:val="a3"/>
    <w:rsid w:val="005D368E"/>
    <w:pPr>
      <w:widowControl w:val="0"/>
      <w:autoSpaceDE w:val="0"/>
      <w:autoSpaceDN w:val="0"/>
      <w:adjustRightInd w:val="0"/>
    </w:pPr>
  </w:style>
  <w:style w:type="paragraph" w:customStyle="1" w:styleId="Style71">
    <w:name w:val="Style71"/>
    <w:basedOn w:val="a3"/>
    <w:rsid w:val="005D368E"/>
    <w:pPr>
      <w:widowControl w:val="0"/>
      <w:autoSpaceDE w:val="0"/>
      <w:autoSpaceDN w:val="0"/>
      <w:adjustRightInd w:val="0"/>
      <w:spacing w:line="250" w:lineRule="exact"/>
      <w:ind w:firstLine="302"/>
      <w:jc w:val="both"/>
    </w:pPr>
  </w:style>
  <w:style w:type="character" w:customStyle="1" w:styleId="FontStyle266">
    <w:name w:val="Font Style266"/>
    <w:rsid w:val="005D368E"/>
    <w:rPr>
      <w:rFonts w:ascii="Times New Roman" w:hAnsi="Times New Roman"/>
      <w:sz w:val="18"/>
    </w:rPr>
  </w:style>
  <w:style w:type="character" w:customStyle="1" w:styleId="FontStyle267">
    <w:name w:val="Font Style267"/>
    <w:rsid w:val="005D368E"/>
    <w:rPr>
      <w:rFonts w:ascii="Times New Roman" w:hAnsi="Times New Roman"/>
      <w:i/>
      <w:sz w:val="18"/>
    </w:rPr>
  </w:style>
  <w:style w:type="character" w:customStyle="1" w:styleId="FontStyle202">
    <w:name w:val="Font Style202"/>
    <w:rsid w:val="005D368E"/>
    <w:rPr>
      <w:rFonts w:ascii="Times New Roman" w:hAnsi="Times New Roman"/>
      <w:sz w:val="18"/>
    </w:rPr>
  </w:style>
  <w:style w:type="character" w:customStyle="1" w:styleId="FontStyle563">
    <w:name w:val="Font Style563"/>
    <w:rsid w:val="005D368E"/>
    <w:rPr>
      <w:rFonts w:ascii="Times New Roman" w:hAnsi="Times New Roman"/>
      <w:b/>
      <w:sz w:val="20"/>
    </w:rPr>
  </w:style>
  <w:style w:type="paragraph" w:customStyle="1" w:styleId="Style113">
    <w:name w:val="Style113"/>
    <w:basedOn w:val="a3"/>
    <w:rsid w:val="005D368E"/>
    <w:pPr>
      <w:widowControl w:val="0"/>
      <w:autoSpaceDE w:val="0"/>
      <w:autoSpaceDN w:val="0"/>
      <w:adjustRightInd w:val="0"/>
    </w:pPr>
  </w:style>
  <w:style w:type="character" w:customStyle="1" w:styleId="FontStyle134">
    <w:name w:val="Font Style134"/>
    <w:rsid w:val="005D368E"/>
    <w:rPr>
      <w:rFonts w:ascii="Times New Roman" w:hAnsi="Times New Roman"/>
      <w:b/>
      <w:sz w:val="18"/>
    </w:rPr>
  </w:style>
  <w:style w:type="character" w:customStyle="1" w:styleId="textcop1">
    <w:name w:val="textcop1"/>
    <w:rsid w:val="005D368E"/>
    <w:rPr>
      <w:rFonts w:ascii="Arial" w:hAnsi="Arial"/>
      <w:color w:val="000000"/>
      <w:sz w:val="20"/>
    </w:rPr>
  </w:style>
  <w:style w:type="character" w:customStyle="1" w:styleId="b1">
    <w:name w:val="b1"/>
    <w:rsid w:val="005D368E"/>
    <w:rPr>
      <w:b/>
    </w:rPr>
  </w:style>
  <w:style w:type="character" w:customStyle="1" w:styleId="FontStyle201">
    <w:name w:val="Font Style201"/>
    <w:rsid w:val="005D368E"/>
    <w:rPr>
      <w:rFonts w:ascii="Times New Roman" w:hAnsi="Times New Roman"/>
      <w:sz w:val="26"/>
    </w:rPr>
  </w:style>
  <w:style w:type="paragraph" w:customStyle="1" w:styleId="Style12">
    <w:name w:val="Style12"/>
    <w:basedOn w:val="a3"/>
    <w:rsid w:val="005D368E"/>
    <w:pPr>
      <w:widowControl w:val="0"/>
      <w:autoSpaceDE w:val="0"/>
      <w:autoSpaceDN w:val="0"/>
      <w:adjustRightInd w:val="0"/>
    </w:pPr>
  </w:style>
  <w:style w:type="character" w:customStyle="1" w:styleId="180">
    <w:name w:val="Знак Знак18"/>
    <w:rsid w:val="005D368E"/>
    <w:rPr>
      <w:rFonts w:ascii="Courier New" w:eastAsia="Times New Roman" w:hAnsi="Courier New"/>
    </w:rPr>
  </w:style>
  <w:style w:type="character" w:customStyle="1" w:styleId="170">
    <w:name w:val="Знак Знак17"/>
    <w:rsid w:val="005D368E"/>
    <w:rPr>
      <w:rFonts w:ascii="Times New Roman" w:eastAsia="Times New Roman" w:hAnsi="Times New Roman"/>
      <w:sz w:val="24"/>
    </w:rPr>
  </w:style>
  <w:style w:type="character" w:customStyle="1" w:styleId="812">
    <w:name w:val="Знак Знак81"/>
    <w:locked/>
    <w:rsid w:val="005D368E"/>
    <w:rPr>
      <w:sz w:val="24"/>
    </w:rPr>
  </w:style>
  <w:style w:type="paragraph" w:customStyle="1" w:styleId="en">
    <w:name w:val="?en"/>
    <w:basedOn w:val="a3"/>
    <w:rsid w:val="005D368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5D368E"/>
    <w:rPr>
      <w:rFonts w:ascii="Tahoma" w:hAnsi="Tahoma"/>
      <w:sz w:val="16"/>
      <w:lang w:val="ru-RU" w:eastAsia="ru-RU"/>
    </w:rPr>
  </w:style>
  <w:style w:type="paragraph" w:customStyle="1" w:styleId="75">
    <w:name w:val="Стиль7"/>
    <w:basedOn w:val="11"/>
    <w:rsid w:val="005D368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5D368E"/>
    <w:rPr>
      <w:rFonts w:ascii="Verdana" w:hAnsi="Verdana" w:cs="Verdana"/>
      <w:sz w:val="20"/>
      <w:szCs w:val="20"/>
      <w:lang w:val="en-US" w:eastAsia="en-US"/>
    </w:rPr>
  </w:style>
  <w:style w:type="paragraph" w:customStyle="1" w:styleId="Style38">
    <w:name w:val="Style38"/>
    <w:basedOn w:val="a3"/>
    <w:rsid w:val="005D368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5D368E"/>
    <w:rPr>
      <w:rFonts w:ascii="Times New Roman" w:hAnsi="Times New Roman"/>
      <w:i/>
      <w:sz w:val="20"/>
    </w:rPr>
  </w:style>
  <w:style w:type="character" w:customStyle="1" w:styleId="FontStyle293">
    <w:name w:val="Font Style293"/>
    <w:rsid w:val="005D368E"/>
    <w:rPr>
      <w:rFonts w:ascii="Times New Roman" w:hAnsi="Times New Roman"/>
      <w:sz w:val="20"/>
    </w:rPr>
  </w:style>
  <w:style w:type="character" w:customStyle="1" w:styleId="FontStyle325">
    <w:name w:val="Font Style325"/>
    <w:rsid w:val="005D368E"/>
    <w:rPr>
      <w:rFonts w:ascii="Times New Roman" w:hAnsi="Times New Roman"/>
      <w:sz w:val="26"/>
    </w:rPr>
  </w:style>
  <w:style w:type="character" w:customStyle="1" w:styleId="FontStyle219">
    <w:name w:val="Font Style219"/>
    <w:rsid w:val="005D368E"/>
    <w:rPr>
      <w:rFonts w:ascii="Times New Roman" w:hAnsi="Times New Roman"/>
      <w:b/>
      <w:sz w:val="18"/>
    </w:rPr>
  </w:style>
  <w:style w:type="character" w:customStyle="1" w:styleId="FontStyle207">
    <w:name w:val="Font Style207"/>
    <w:rsid w:val="005D368E"/>
    <w:rPr>
      <w:rFonts w:ascii="Times New Roman" w:hAnsi="Times New Roman"/>
      <w:i/>
      <w:sz w:val="18"/>
    </w:rPr>
  </w:style>
  <w:style w:type="character" w:customStyle="1" w:styleId="FontStyle574">
    <w:name w:val="Font Style574"/>
    <w:rsid w:val="005D368E"/>
    <w:rPr>
      <w:rFonts w:ascii="Times New Roman" w:hAnsi="Times New Roman"/>
      <w:b/>
      <w:i/>
      <w:sz w:val="20"/>
    </w:rPr>
  </w:style>
  <w:style w:type="character" w:customStyle="1" w:styleId="FontStyle588">
    <w:name w:val="Font Style588"/>
    <w:rsid w:val="005D368E"/>
    <w:rPr>
      <w:rFonts w:ascii="Times New Roman" w:hAnsi="Times New Roman"/>
      <w:sz w:val="20"/>
    </w:rPr>
  </w:style>
  <w:style w:type="character" w:customStyle="1" w:styleId="402">
    <w:name w:val="Основной текст (40)"/>
    <w:link w:val="4010"/>
    <w:locked/>
    <w:rsid w:val="005D368E"/>
    <w:rPr>
      <w:b/>
      <w:sz w:val="14"/>
      <w:shd w:val="clear" w:color="auto" w:fill="FFFFFF"/>
    </w:rPr>
  </w:style>
  <w:style w:type="paragraph" w:customStyle="1" w:styleId="4010">
    <w:name w:val="Основной текст (40)1"/>
    <w:basedOn w:val="a3"/>
    <w:link w:val="402"/>
    <w:rsid w:val="005D368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5D368E"/>
    <w:rPr>
      <w:b/>
      <w:sz w:val="16"/>
      <w:shd w:val="clear" w:color="auto" w:fill="FFFFFF"/>
    </w:rPr>
  </w:style>
  <w:style w:type="paragraph" w:customStyle="1" w:styleId="1410">
    <w:name w:val="Основной текст (14)1"/>
    <w:basedOn w:val="a3"/>
    <w:link w:val="145"/>
    <w:rsid w:val="005D368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5D368E"/>
    <w:pPr>
      <w:tabs>
        <w:tab w:val="left" w:pos="369"/>
        <w:tab w:val="left" w:pos="643"/>
      </w:tabs>
      <w:spacing w:after="40"/>
      <w:ind w:left="697" w:hanging="357"/>
      <w:jc w:val="both"/>
    </w:pPr>
    <w:rPr>
      <w:sz w:val="20"/>
      <w:szCs w:val="20"/>
    </w:rPr>
  </w:style>
  <w:style w:type="paragraph" w:customStyle="1" w:styleId="2ff7">
    <w:name w:val="обычный2"/>
    <w:basedOn w:val="a3"/>
    <w:rsid w:val="005D368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5D368E"/>
    <w:pPr>
      <w:ind w:firstLine="720"/>
      <w:jc w:val="both"/>
    </w:pPr>
    <w:rPr>
      <w:szCs w:val="20"/>
    </w:rPr>
  </w:style>
  <w:style w:type="paragraph" w:customStyle="1" w:styleId="3000">
    <w:name w:val="Стиль Заголовок 3 + Перед:  0 пт После:  0 пт"/>
    <w:basedOn w:val="32"/>
    <w:rsid w:val="005D368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5D368E"/>
    <w:pPr>
      <w:keepNext/>
      <w:spacing w:before="520" w:after="260"/>
      <w:jc w:val="center"/>
      <w:outlineLvl w:val="0"/>
    </w:pPr>
    <w:rPr>
      <w:b/>
    </w:rPr>
  </w:style>
  <w:style w:type="paragraph" w:customStyle="1" w:styleId="Heading">
    <w:name w:val="Heading"/>
    <w:rsid w:val="005D368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5D368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5D368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5D368E"/>
    <w:pPr>
      <w:keepNext w:val="0"/>
      <w:widowControl w:val="0"/>
    </w:pPr>
    <w:rPr>
      <w:rFonts w:cs="Times New Roman"/>
      <w:bCs w:val="0"/>
      <w:i w:val="0"/>
      <w:iCs w:val="0"/>
      <w:kern w:val="32"/>
      <w:sz w:val="24"/>
      <w:szCs w:val="20"/>
    </w:rPr>
  </w:style>
  <w:style w:type="paragraph" w:customStyle="1" w:styleId="1ffffc">
    <w:name w:val="маркирован_1"/>
    <w:basedOn w:val="a3"/>
    <w:rsid w:val="005D368E"/>
    <w:pPr>
      <w:widowControl w:val="0"/>
      <w:adjustRightInd w:val="0"/>
      <w:spacing w:line="360" w:lineRule="auto"/>
      <w:jc w:val="both"/>
      <w:textAlignment w:val="baseline"/>
    </w:pPr>
    <w:rPr>
      <w:sz w:val="28"/>
      <w:szCs w:val="28"/>
    </w:rPr>
  </w:style>
  <w:style w:type="paragraph" w:customStyle="1" w:styleId="1ffffd">
    <w:name w:val="Нумерован_1"/>
    <w:basedOn w:val="a3"/>
    <w:rsid w:val="005D368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5D368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5D368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5D368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5D368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5D368E"/>
    <w:pPr>
      <w:spacing w:line="360" w:lineRule="auto"/>
      <w:ind w:firstLine="720"/>
    </w:pPr>
    <w:rPr>
      <w:szCs w:val="20"/>
    </w:rPr>
  </w:style>
  <w:style w:type="character" w:customStyle="1" w:styleId="331">
    <w:name w:val="Знак3 Знак Знак3"/>
    <w:rsid w:val="005D368E"/>
    <w:rPr>
      <w:rFonts w:ascii="Times New Roman" w:eastAsia="Times New Roman" w:hAnsi="Times New Roman"/>
      <w:lang w:eastAsia="en-US"/>
    </w:rPr>
  </w:style>
  <w:style w:type="character" w:customStyle="1" w:styleId="FontStyle278">
    <w:name w:val="Font Style278"/>
    <w:rsid w:val="005D368E"/>
    <w:rPr>
      <w:rFonts w:ascii="Times New Roman" w:hAnsi="Times New Roman"/>
      <w:color w:val="000000"/>
      <w:sz w:val="22"/>
    </w:rPr>
  </w:style>
  <w:style w:type="character" w:customStyle="1" w:styleId="2110">
    <w:name w:val="Знак Знак211"/>
    <w:locked/>
    <w:rsid w:val="005D368E"/>
    <w:rPr>
      <w:b/>
      <w:sz w:val="28"/>
      <w:lang w:val="ru-RU" w:eastAsia="ru-RU"/>
    </w:rPr>
  </w:style>
  <w:style w:type="character" w:customStyle="1" w:styleId="414">
    <w:name w:val="Знак Знак41"/>
    <w:locked/>
    <w:rsid w:val="005D368E"/>
    <w:rPr>
      <w:rFonts w:ascii="Arial" w:hAnsi="Arial"/>
      <w:b/>
      <w:i/>
      <w:sz w:val="28"/>
      <w:lang w:val="ru-RU" w:eastAsia="en-US"/>
    </w:rPr>
  </w:style>
  <w:style w:type="character" w:customStyle="1" w:styleId="4011">
    <w:name w:val="Знак Знак401"/>
    <w:locked/>
    <w:rsid w:val="005D368E"/>
    <w:rPr>
      <w:b/>
      <w:sz w:val="27"/>
      <w:lang w:val="ru-RU" w:eastAsia="ru-RU"/>
    </w:rPr>
  </w:style>
  <w:style w:type="character" w:customStyle="1" w:styleId="3910">
    <w:name w:val="Знак Знак391"/>
    <w:locked/>
    <w:rsid w:val="005D368E"/>
    <w:rPr>
      <w:b/>
      <w:sz w:val="28"/>
      <w:lang w:val="ru-RU" w:eastAsia="ru-RU"/>
    </w:rPr>
  </w:style>
  <w:style w:type="character" w:customStyle="1" w:styleId="3810">
    <w:name w:val="Знак Знак381"/>
    <w:locked/>
    <w:rsid w:val="005D368E"/>
    <w:rPr>
      <w:b/>
      <w:i/>
      <w:sz w:val="26"/>
      <w:lang w:val="ru-RU" w:eastAsia="ru-RU"/>
    </w:rPr>
  </w:style>
  <w:style w:type="character" w:customStyle="1" w:styleId="3710">
    <w:name w:val="Знак Знак371"/>
    <w:locked/>
    <w:rsid w:val="005D368E"/>
    <w:rPr>
      <w:sz w:val="24"/>
      <w:lang w:val="ru-RU" w:eastAsia="ru-RU"/>
    </w:rPr>
  </w:style>
  <w:style w:type="character" w:customStyle="1" w:styleId="3610">
    <w:name w:val="Знак Знак361"/>
    <w:locked/>
    <w:rsid w:val="005D368E"/>
    <w:rPr>
      <w:sz w:val="24"/>
      <w:lang w:val="ru-RU" w:eastAsia="ru-RU"/>
    </w:rPr>
  </w:style>
  <w:style w:type="character" w:customStyle="1" w:styleId="3510">
    <w:name w:val="Знак Знак351"/>
    <w:locked/>
    <w:rsid w:val="005D368E"/>
    <w:rPr>
      <w:i/>
      <w:sz w:val="24"/>
      <w:lang w:val="ru-RU" w:eastAsia="ru-RU"/>
    </w:rPr>
  </w:style>
  <w:style w:type="character" w:customStyle="1" w:styleId="3410">
    <w:name w:val="Знак Знак341"/>
    <w:locked/>
    <w:rsid w:val="005D368E"/>
    <w:rPr>
      <w:rFonts w:ascii="Arial" w:hAnsi="Arial"/>
      <w:sz w:val="22"/>
      <w:lang w:val="ru-RU" w:eastAsia="ru-RU"/>
    </w:rPr>
  </w:style>
  <w:style w:type="character" w:customStyle="1" w:styleId="3310">
    <w:name w:val="Знак Знак331"/>
    <w:locked/>
    <w:rsid w:val="005D368E"/>
    <w:rPr>
      <w:rFonts w:ascii="Courier New" w:hAnsi="Courier New"/>
      <w:lang w:val="ru-RU" w:eastAsia="ru-RU"/>
    </w:rPr>
  </w:style>
  <w:style w:type="character" w:customStyle="1" w:styleId="3210">
    <w:name w:val="Знак Знак321"/>
    <w:locked/>
    <w:rsid w:val="005D368E"/>
    <w:rPr>
      <w:lang w:val="ru-RU" w:eastAsia="ru-RU"/>
    </w:rPr>
  </w:style>
  <w:style w:type="character" w:customStyle="1" w:styleId="3110">
    <w:name w:val="Знак Знак311"/>
    <w:locked/>
    <w:rsid w:val="005D368E"/>
    <w:rPr>
      <w:sz w:val="24"/>
      <w:lang w:val="ru-RU" w:eastAsia="ru-RU"/>
    </w:rPr>
  </w:style>
  <w:style w:type="character" w:customStyle="1" w:styleId="1fffff">
    <w:name w:val="Знак1 Знак Знак"/>
    <w:locked/>
    <w:rsid w:val="005D368E"/>
    <w:rPr>
      <w:sz w:val="24"/>
      <w:lang w:val="ru-RU" w:eastAsia="ru-RU"/>
    </w:rPr>
  </w:style>
  <w:style w:type="character" w:customStyle="1" w:styleId="191">
    <w:name w:val="Знак Знак191"/>
    <w:locked/>
    <w:rsid w:val="005D368E"/>
    <w:rPr>
      <w:sz w:val="24"/>
      <w:lang w:val="en-US" w:eastAsia="ru-RU"/>
    </w:rPr>
  </w:style>
  <w:style w:type="character" w:customStyle="1" w:styleId="1411">
    <w:name w:val="Знак Знак141"/>
    <w:locked/>
    <w:rsid w:val="005D368E"/>
    <w:rPr>
      <w:rFonts w:ascii="Cambria" w:hAnsi="Cambria"/>
      <w:i/>
      <w:color w:val="4F81BD"/>
      <w:spacing w:val="15"/>
      <w:sz w:val="24"/>
      <w:lang w:val="ru-RU" w:eastAsia="ru-RU"/>
    </w:rPr>
  </w:style>
  <w:style w:type="character" w:customStyle="1" w:styleId="1210">
    <w:name w:val="Знак Знак121"/>
    <w:locked/>
    <w:rsid w:val="005D368E"/>
    <w:rPr>
      <w:rFonts w:ascii="PragmaticaCTT" w:hAnsi="PragmaticaCTT"/>
      <w:sz w:val="24"/>
      <w:lang w:val="ru-RU" w:eastAsia="ru-RU"/>
    </w:rPr>
  </w:style>
  <w:style w:type="character" w:customStyle="1" w:styleId="2210">
    <w:name w:val="Знак Знак221"/>
    <w:locked/>
    <w:rsid w:val="005D368E"/>
    <w:rPr>
      <w:color w:val="000000"/>
      <w:sz w:val="24"/>
      <w:lang w:val="ru-RU" w:eastAsia="ru-RU"/>
    </w:rPr>
  </w:style>
  <w:style w:type="character" w:customStyle="1" w:styleId="291">
    <w:name w:val="Знак Знак291"/>
    <w:locked/>
    <w:rsid w:val="005D368E"/>
    <w:rPr>
      <w:sz w:val="16"/>
      <w:lang w:val="ru-RU" w:eastAsia="ru-RU"/>
    </w:rPr>
  </w:style>
  <w:style w:type="character" w:customStyle="1" w:styleId="251">
    <w:name w:val="Знак Знак251"/>
    <w:locked/>
    <w:rsid w:val="005D368E"/>
    <w:rPr>
      <w:sz w:val="24"/>
      <w:lang w:val="ru-RU" w:eastAsia="ru-RU"/>
    </w:rPr>
  </w:style>
  <w:style w:type="character" w:customStyle="1" w:styleId="281">
    <w:name w:val="Знак Знак281"/>
    <w:locked/>
    <w:rsid w:val="005D368E"/>
    <w:rPr>
      <w:sz w:val="16"/>
      <w:lang w:val="ru-RU" w:eastAsia="ru-RU"/>
    </w:rPr>
  </w:style>
  <w:style w:type="character" w:customStyle="1" w:styleId="2710">
    <w:name w:val="Знак Знак271"/>
    <w:locked/>
    <w:rsid w:val="005D368E"/>
    <w:rPr>
      <w:rFonts w:ascii="Courier New" w:hAnsi="Courier New"/>
      <w:lang w:val="ru-RU" w:eastAsia="ru-RU"/>
    </w:rPr>
  </w:style>
  <w:style w:type="character" w:customStyle="1" w:styleId="181">
    <w:name w:val="Знак Знак181"/>
    <w:locked/>
    <w:rsid w:val="005D368E"/>
    <w:rPr>
      <w:b/>
      <w:lang w:val="ru-RU" w:eastAsia="ru-RU"/>
    </w:rPr>
  </w:style>
  <w:style w:type="character" w:customStyle="1" w:styleId="201">
    <w:name w:val="Знак Знак201"/>
    <w:locked/>
    <w:rsid w:val="005D368E"/>
    <w:rPr>
      <w:rFonts w:ascii="Tahoma" w:hAnsi="Tahoma"/>
      <w:sz w:val="16"/>
      <w:lang w:val="ru-RU" w:eastAsia="ru-RU"/>
    </w:rPr>
  </w:style>
  <w:style w:type="paragraph" w:customStyle="1" w:styleId="2ff9">
    <w:name w:val="Знак Знак Знак Знак Знак Знак2"/>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5D368E"/>
    <w:rPr>
      <w:i/>
      <w:color w:val="000000"/>
      <w:sz w:val="24"/>
      <w:lang w:eastAsia="ru-RU"/>
    </w:rPr>
  </w:style>
  <w:style w:type="paragraph" w:styleId="2ffb">
    <w:name w:val="Quote"/>
    <w:basedOn w:val="a3"/>
    <w:next w:val="a3"/>
    <w:link w:val="2ffa"/>
    <w:qFormat/>
    <w:rsid w:val="005D368E"/>
    <w:rPr>
      <w:rFonts w:asciiTheme="minorHAnsi" w:eastAsiaTheme="minorHAnsi" w:hAnsiTheme="minorHAnsi" w:cstheme="minorBidi"/>
      <w:i/>
      <w:color w:val="000000"/>
      <w:szCs w:val="22"/>
    </w:rPr>
  </w:style>
  <w:style w:type="character" w:customStyle="1" w:styleId="21f">
    <w:name w:val="Цитата 2 Знак1"/>
    <w:basedOn w:val="a4"/>
    <w:rsid w:val="005D368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5D368E"/>
    <w:rPr>
      <w:rFonts w:cs="Times New Roman"/>
      <w:i w:val="0"/>
      <w:sz w:val="24"/>
      <w:szCs w:val="20"/>
      <w:lang w:eastAsia="ru-RU"/>
    </w:rPr>
  </w:style>
  <w:style w:type="paragraph" w:customStyle="1" w:styleId="msolistparagraph0">
    <w:name w:val="msolistparagraph"/>
    <w:basedOn w:val="a3"/>
    <w:rsid w:val="005D368E"/>
    <w:pPr>
      <w:spacing w:line="312" w:lineRule="auto"/>
      <w:ind w:left="720" w:firstLine="454"/>
      <w:contextualSpacing/>
      <w:jc w:val="both"/>
    </w:pPr>
  </w:style>
  <w:style w:type="character" w:customStyle="1" w:styleId="afffffffff5">
    <w:name w:val="ВЭС отступ Знак"/>
    <w:link w:val="afffffffff6"/>
    <w:locked/>
    <w:rsid w:val="005D368E"/>
    <w:rPr>
      <w:color w:val="000000"/>
      <w:sz w:val="24"/>
    </w:rPr>
  </w:style>
  <w:style w:type="paragraph" w:customStyle="1" w:styleId="afffffffff6">
    <w:name w:val="ВЭС отступ"/>
    <w:basedOn w:val="a3"/>
    <w:link w:val="afffffffff5"/>
    <w:rsid w:val="005D368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5D368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5D368E"/>
    <w:pPr>
      <w:spacing w:after="160" w:line="240" w:lineRule="exact"/>
    </w:pPr>
    <w:rPr>
      <w:rFonts w:ascii="Verdana" w:hAnsi="Verdana"/>
      <w:lang w:val="en-US" w:eastAsia="en-US"/>
    </w:rPr>
  </w:style>
  <w:style w:type="paragraph" w:customStyle="1" w:styleId="Li">
    <w:name w:val="Li"/>
    <w:basedOn w:val="a3"/>
    <w:rsid w:val="005D368E"/>
    <w:pPr>
      <w:shd w:val="clear" w:color="auto" w:fill="FFFFFF"/>
      <w:suppressAutoHyphens/>
    </w:pPr>
    <w:rPr>
      <w:lang w:eastAsia="ar-SA"/>
    </w:rPr>
  </w:style>
  <w:style w:type="paragraph" w:customStyle="1" w:styleId="afffffffff7">
    <w:name w:val="Название оглавления"/>
    <w:rsid w:val="005D368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5D368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5D368E"/>
    <w:pPr>
      <w:jc w:val="both"/>
    </w:pPr>
    <w:rPr>
      <w:kern w:val="28"/>
      <w:szCs w:val="20"/>
    </w:rPr>
  </w:style>
  <w:style w:type="paragraph" w:customStyle="1" w:styleId="Tst-question">
    <w:name w:val="Tst-question"/>
    <w:basedOn w:val="a3"/>
    <w:rsid w:val="005D368E"/>
    <w:pPr>
      <w:numPr>
        <w:numId w:val="18"/>
      </w:numPr>
      <w:tabs>
        <w:tab w:val="clear" w:pos="357"/>
        <w:tab w:val="left" w:pos="360"/>
      </w:tabs>
      <w:jc w:val="both"/>
    </w:pPr>
    <w:rPr>
      <w:kern w:val="28"/>
      <w:szCs w:val="20"/>
    </w:rPr>
  </w:style>
  <w:style w:type="paragraph" w:customStyle="1" w:styleId="Tst10">
    <w:name w:val="Tst_1"/>
    <w:basedOn w:val="notabstyle"/>
    <w:rsid w:val="005D368E"/>
    <w:pPr>
      <w:tabs>
        <w:tab w:val="left" w:pos="720"/>
      </w:tabs>
      <w:ind w:left="720" w:hanging="360"/>
    </w:pPr>
  </w:style>
  <w:style w:type="paragraph" w:customStyle="1" w:styleId="afffffffff9">
    <w:name w:val="УПЛОТНЕННЫЙ"/>
    <w:basedOn w:val="a3"/>
    <w:rsid w:val="005D368E"/>
    <w:pPr>
      <w:ind w:firstLine="720"/>
      <w:jc w:val="both"/>
    </w:pPr>
    <w:rPr>
      <w:spacing w:val="-4"/>
      <w:sz w:val="28"/>
      <w:szCs w:val="20"/>
    </w:rPr>
  </w:style>
  <w:style w:type="paragraph" w:customStyle="1" w:styleId="afffffffffa">
    <w:name w:val="ОСНОВНОЙ"/>
    <w:basedOn w:val="a3"/>
    <w:rsid w:val="005D368E"/>
    <w:pPr>
      <w:autoSpaceDE w:val="0"/>
      <w:autoSpaceDN w:val="0"/>
      <w:adjustRightInd w:val="0"/>
      <w:ind w:firstLine="720"/>
      <w:jc w:val="both"/>
    </w:pPr>
    <w:rPr>
      <w:sz w:val="28"/>
      <w:szCs w:val="20"/>
    </w:rPr>
  </w:style>
  <w:style w:type="paragraph" w:customStyle="1" w:styleId="simple">
    <w:name w:val="simple"/>
    <w:basedOn w:val="a3"/>
    <w:rsid w:val="005D368E"/>
    <w:pPr>
      <w:spacing w:before="100" w:beforeAutospacing="1" w:after="100" w:afterAutospacing="1"/>
    </w:pPr>
  </w:style>
  <w:style w:type="paragraph" w:customStyle="1" w:styleId="uj">
    <w:name w:val="uj"/>
    <w:basedOn w:val="a3"/>
    <w:rsid w:val="005D368E"/>
    <w:pPr>
      <w:spacing w:before="100" w:beforeAutospacing="1" w:after="100" w:afterAutospacing="1"/>
    </w:pPr>
  </w:style>
  <w:style w:type="paragraph" w:customStyle="1" w:styleId="a4cxspmiddle">
    <w:name w:val="a4cxspmiddle"/>
    <w:basedOn w:val="a3"/>
    <w:rsid w:val="005D368E"/>
    <w:pPr>
      <w:spacing w:before="100" w:beforeAutospacing="1" w:after="100" w:afterAutospacing="1"/>
    </w:pPr>
    <w:rPr>
      <w:color w:val="000000"/>
    </w:rPr>
  </w:style>
  <w:style w:type="paragraph" w:customStyle="1" w:styleId="Style56">
    <w:name w:val="Style56"/>
    <w:basedOn w:val="a3"/>
    <w:rsid w:val="005D368E"/>
    <w:pPr>
      <w:widowControl w:val="0"/>
      <w:autoSpaceDE w:val="0"/>
      <w:autoSpaceDN w:val="0"/>
      <w:adjustRightInd w:val="0"/>
      <w:spacing w:line="194" w:lineRule="exact"/>
    </w:pPr>
  </w:style>
  <w:style w:type="paragraph" w:customStyle="1" w:styleId="otstup">
    <w:name w:val="otstup"/>
    <w:basedOn w:val="a3"/>
    <w:rsid w:val="005D368E"/>
    <w:pPr>
      <w:spacing w:before="100" w:beforeAutospacing="1" w:after="100" w:afterAutospacing="1"/>
    </w:pPr>
  </w:style>
  <w:style w:type="paragraph" w:customStyle="1" w:styleId="1fffff0">
    <w:name w:val="Схема документа1"/>
    <w:basedOn w:val="a3"/>
    <w:rsid w:val="005D368E"/>
    <w:pPr>
      <w:shd w:val="clear" w:color="auto" w:fill="000080"/>
    </w:pPr>
    <w:rPr>
      <w:rFonts w:ascii="Tahoma" w:hAnsi="Tahoma" w:cs="Tahoma"/>
      <w:sz w:val="20"/>
      <w:szCs w:val="20"/>
      <w:lang w:eastAsia="zh-CN"/>
    </w:rPr>
  </w:style>
  <w:style w:type="paragraph" w:customStyle="1" w:styleId="BodyText1">
    <w:name w:val="Body Text1"/>
    <w:basedOn w:val="Normal1"/>
    <w:rsid w:val="005D368E"/>
    <w:pPr>
      <w:widowControl/>
      <w:spacing w:line="360" w:lineRule="auto"/>
    </w:pPr>
    <w:rPr>
      <w:sz w:val="24"/>
    </w:rPr>
  </w:style>
  <w:style w:type="paragraph" w:customStyle="1" w:styleId="BodyText211">
    <w:name w:val="Body Text 211"/>
    <w:basedOn w:val="a3"/>
    <w:rsid w:val="005D368E"/>
    <w:pPr>
      <w:spacing w:line="360" w:lineRule="auto"/>
      <w:jc w:val="both"/>
    </w:pPr>
    <w:rPr>
      <w:szCs w:val="20"/>
    </w:rPr>
  </w:style>
  <w:style w:type="paragraph" w:customStyle="1" w:styleId="ListParagraph1">
    <w:name w:val="List Paragraph1"/>
    <w:basedOn w:val="a3"/>
    <w:link w:val="ListParagraphChar1"/>
    <w:rsid w:val="005D368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5D368E"/>
    <w:rPr>
      <w:rFonts w:ascii="Calibri" w:eastAsia="Times New Roman" w:hAnsi="Calibri" w:cs="Times New Roman"/>
      <w:lang w:eastAsia="ru-RU"/>
    </w:rPr>
  </w:style>
  <w:style w:type="paragraph" w:customStyle="1" w:styleId="BodyText31">
    <w:name w:val="Body Text 31"/>
    <w:basedOn w:val="Normal1"/>
    <w:rsid w:val="005D368E"/>
    <w:pPr>
      <w:widowControl/>
      <w:jc w:val="both"/>
    </w:pPr>
    <w:rPr>
      <w:i/>
      <w:sz w:val="26"/>
    </w:rPr>
  </w:style>
  <w:style w:type="character" w:customStyle="1" w:styleId="1010">
    <w:name w:val="Знак Знак101"/>
    <w:locked/>
    <w:rsid w:val="005D368E"/>
    <w:rPr>
      <w:rFonts w:ascii="PragmaticaCTT" w:hAnsi="PragmaticaCTT"/>
      <w:sz w:val="24"/>
      <w:lang w:val="ru-RU" w:eastAsia="ru-RU"/>
    </w:rPr>
  </w:style>
  <w:style w:type="character" w:customStyle="1" w:styleId="4110">
    <w:name w:val="Знак Знак411"/>
    <w:locked/>
    <w:rsid w:val="005D368E"/>
    <w:rPr>
      <w:rFonts w:ascii="Arial" w:hAnsi="Arial"/>
      <w:b/>
      <w:i/>
      <w:sz w:val="28"/>
      <w:lang w:val="ru-RU" w:eastAsia="en-US"/>
    </w:rPr>
  </w:style>
  <w:style w:type="character" w:customStyle="1" w:styleId="1100">
    <w:name w:val="Знак Знак110"/>
    <w:rsid w:val="005D368E"/>
    <w:rPr>
      <w:rFonts w:ascii="Arial" w:hAnsi="Arial"/>
      <w:b/>
      <w:sz w:val="36"/>
      <w:lang w:val="ru-RU" w:eastAsia="en-US"/>
    </w:rPr>
  </w:style>
  <w:style w:type="character" w:customStyle="1" w:styleId="415">
    <w:name w:val="Заголовок 4 Знак1"/>
    <w:locked/>
    <w:rsid w:val="005D368E"/>
    <w:rPr>
      <w:rFonts w:ascii="Times New Roman" w:eastAsia="Times New Roman" w:hAnsi="Times New Roman"/>
      <w:b/>
      <w:sz w:val="28"/>
      <w:lang w:eastAsia="ru-RU"/>
    </w:rPr>
  </w:style>
  <w:style w:type="character" w:styleId="afffffffffb">
    <w:name w:val="Intense Emphasis"/>
    <w:qFormat/>
    <w:rsid w:val="005D368E"/>
    <w:rPr>
      <w:b/>
      <w:i/>
      <w:color w:val="4F81BD"/>
    </w:rPr>
  </w:style>
  <w:style w:type="character" w:styleId="afffffffffc">
    <w:name w:val="Subtle Reference"/>
    <w:qFormat/>
    <w:rsid w:val="005D368E"/>
    <w:rPr>
      <w:smallCaps/>
      <w:color w:val="C0504D"/>
      <w:u w:val="single"/>
    </w:rPr>
  </w:style>
  <w:style w:type="character" w:styleId="afffffffffd">
    <w:name w:val="Intense Reference"/>
    <w:qFormat/>
    <w:rsid w:val="005D368E"/>
    <w:rPr>
      <w:b/>
      <w:smallCaps/>
      <w:color w:val="C0504D"/>
      <w:spacing w:val="5"/>
      <w:u w:val="single"/>
    </w:rPr>
  </w:style>
  <w:style w:type="character" w:styleId="afffffffffe">
    <w:name w:val="Book Title"/>
    <w:qFormat/>
    <w:rsid w:val="005D368E"/>
    <w:rPr>
      <w:b/>
      <w:smallCaps/>
      <w:spacing w:val="5"/>
    </w:rPr>
  </w:style>
  <w:style w:type="character" w:customStyle="1" w:styleId="612">
    <w:name w:val="Заголовок 6 Знак1"/>
    <w:rsid w:val="005D368E"/>
    <w:rPr>
      <w:b/>
      <w:sz w:val="22"/>
      <w:lang w:val="ru-RU" w:eastAsia="ru-RU"/>
    </w:rPr>
  </w:style>
  <w:style w:type="character" w:customStyle="1" w:styleId="712">
    <w:name w:val="Заголовок 7 Знак1"/>
    <w:rsid w:val="005D368E"/>
    <w:rPr>
      <w:sz w:val="24"/>
      <w:lang w:val="ru-RU" w:eastAsia="ru-RU"/>
    </w:rPr>
  </w:style>
  <w:style w:type="character" w:customStyle="1" w:styleId="813">
    <w:name w:val="Заголовок 8 Знак1"/>
    <w:rsid w:val="005D368E"/>
    <w:rPr>
      <w:rFonts w:ascii="Calibri" w:hAnsi="Calibri"/>
      <w:i/>
      <w:sz w:val="24"/>
      <w:lang w:val="ru-RU" w:eastAsia="en-US"/>
    </w:rPr>
  </w:style>
  <w:style w:type="character" w:customStyle="1" w:styleId="911">
    <w:name w:val="Заголовок 9 Знак1"/>
    <w:rsid w:val="005D368E"/>
    <w:rPr>
      <w:rFonts w:ascii="Arial" w:hAnsi="Arial"/>
      <w:sz w:val="22"/>
      <w:lang w:val="ru-RU" w:eastAsia="ru-RU"/>
    </w:rPr>
  </w:style>
  <w:style w:type="character" w:customStyle="1" w:styleId="tbb121">
    <w:name w:val="tbb121"/>
    <w:rsid w:val="005D368E"/>
    <w:rPr>
      <w:rFonts w:ascii="Arial" w:hAnsi="Arial"/>
      <w:b/>
      <w:color w:val="000000"/>
      <w:sz w:val="18"/>
      <w:u w:val="none"/>
    </w:rPr>
  </w:style>
  <w:style w:type="character" w:customStyle="1" w:styleId="tbl121">
    <w:name w:val="tbl121"/>
    <w:rsid w:val="005D368E"/>
    <w:rPr>
      <w:rFonts w:ascii="Tahoma" w:hAnsi="Tahoma"/>
      <w:color w:val="000000"/>
      <w:sz w:val="18"/>
      <w:u w:val="none"/>
    </w:rPr>
  </w:style>
  <w:style w:type="character" w:customStyle="1" w:styleId="em11">
    <w:name w:val="em11"/>
    <w:rsid w:val="005D368E"/>
    <w:rPr>
      <w:b/>
      <w:sz w:val="24"/>
    </w:rPr>
  </w:style>
  <w:style w:type="character" w:customStyle="1" w:styleId="8pt">
    <w:name w:val="Основной текст + 8 pt"/>
    <w:rsid w:val="005D368E"/>
    <w:rPr>
      <w:rFonts w:ascii="Times New Roman" w:eastAsia="Times New Roman" w:hAnsi="Times New Roman"/>
      <w:spacing w:val="0"/>
      <w:sz w:val="16"/>
    </w:rPr>
  </w:style>
  <w:style w:type="character" w:customStyle="1" w:styleId="7pt">
    <w:name w:val="Основной текст + 7 pt"/>
    <w:rsid w:val="005D368E"/>
    <w:rPr>
      <w:rFonts w:ascii="Times New Roman" w:eastAsia="Times New Roman" w:hAnsi="Times New Roman"/>
      <w:spacing w:val="0"/>
      <w:sz w:val="14"/>
    </w:rPr>
  </w:style>
  <w:style w:type="character" w:customStyle="1" w:styleId="10pt0">
    <w:name w:val="Основной текст + 10 pt"/>
    <w:rsid w:val="005D368E"/>
    <w:rPr>
      <w:rFonts w:ascii="Times New Roman" w:eastAsia="Times New Roman" w:hAnsi="Times New Roman"/>
      <w:b/>
      <w:spacing w:val="0"/>
      <w:sz w:val="20"/>
    </w:rPr>
  </w:style>
  <w:style w:type="character" w:customStyle="1" w:styleId="5pt">
    <w:name w:val="Основной текст + 5 pt"/>
    <w:rsid w:val="005D368E"/>
    <w:rPr>
      <w:rFonts w:ascii="Times New Roman" w:eastAsia="Times New Roman" w:hAnsi="Times New Roman"/>
      <w:spacing w:val="10"/>
      <w:sz w:val="10"/>
    </w:rPr>
  </w:style>
  <w:style w:type="character" w:customStyle="1" w:styleId="9pt">
    <w:name w:val="Основной текст + 9 pt"/>
    <w:rsid w:val="005D368E"/>
    <w:rPr>
      <w:rFonts w:ascii="Times New Roman" w:eastAsia="Times New Roman" w:hAnsi="Times New Roman"/>
      <w:spacing w:val="0"/>
      <w:sz w:val="18"/>
    </w:rPr>
  </w:style>
  <w:style w:type="character" w:customStyle="1" w:styleId="TimesNewRoman0">
    <w:name w:val="Основной текст + Times New Roman"/>
    <w:rsid w:val="005D368E"/>
    <w:rPr>
      <w:rFonts w:ascii="Times New Roman" w:eastAsia="Times New Roman" w:hAnsi="Times New Roman"/>
      <w:spacing w:val="0"/>
      <w:sz w:val="21"/>
    </w:rPr>
  </w:style>
  <w:style w:type="character" w:customStyle="1" w:styleId="WW-9pt">
    <w:name w:val="WW-Основной текст + 9 pt"/>
    <w:rsid w:val="005D368E"/>
    <w:rPr>
      <w:rFonts w:ascii="Times New Roman" w:eastAsia="Times New Roman" w:hAnsi="Times New Roman"/>
      <w:spacing w:val="0"/>
      <w:sz w:val="18"/>
    </w:rPr>
  </w:style>
  <w:style w:type="character" w:customStyle="1" w:styleId="FontStyle124">
    <w:name w:val="Font Style124"/>
    <w:rsid w:val="005D368E"/>
    <w:rPr>
      <w:rFonts w:ascii="Times New Roman" w:hAnsi="Times New Roman"/>
      <w:b/>
      <w:sz w:val="18"/>
    </w:rPr>
  </w:style>
  <w:style w:type="character" w:customStyle="1" w:styleId="red">
    <w:name w:val="red"/>
    <w:rsid w:val="005D368E"/>
    <w:rPr>
      <w:rFonts w:cs="Times New Roman"/>
    </w:rPr>
  </w:style>
  <w:style w:type="character" w:customStyle="1" w:styleId="msosubtleemphasis0">
    <w:name w:val="msosubtleemphasis"/>
    <w:rsid w:val="005D368E"/>
    <w:rPr>
      <w:i/>
      <w:color w:val="808080"/>
    </w:rPr>
  </w:style>
  <w:style w:type="character" w:customStyle="1" w:styleId="FontStyle120">
    <w:name w:val="Font Style120"/>
    <w:rsid w:val="005D368E"/>
    <w:rPr>
      <w:rFonts w:ascii="Times New Roman" w:hAnsi="Times New Roman"/>
      <w:b/>
      <w:sz w:val="26"/>
    </w:rPr>
  </w:style>
  <w:style w:type="character" w:customStyle="1" w:styleId="FontStyle121">
    <w:name w:val="Font Style121"/>
    <w:rsid w:val="005D368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5D368E"/>
    <w:pPr>
      <w:spacing w:after="160" w:line="240" w:lineRule="exact"/>
    </w:pPr>
    <w:rPr>
      <w:rFonts w:ascii="Verdana" w:hAnsi="Verdana"/>
      <w:lang w:val="en-US" w:eastAsia="en-US"/>
    </w:rPr>
  </w:style>
  <w:style w:type="character" w:customStyle="1" w:styleId="font0">
    <w:name w:val="font0"/>
    <w:rsid w:val="005D368E"/>
    <w:rPr>
      <w:rFonts w:cs="Times New Roman"/>
    </w:rPr>
  </w:style>
  <w:style w:type="character" w:customStyle="1" w:styleId="s3">
    <w:name w:val="s3"/>
    <w:rsid w:val="005D368E"/>
  </w:style>
  <w:style w:type="character" w:customStyle="1" w:styleId="FontStyle46">
    <w:name w:val="Font Style46"/>
    <w:rsid w:val="005D368E"/>
    <w:rPr>
      <w:rFonts w:ascii="Times New Roman" w:hAnsi="Times New Roman"/>
      <w:b/>
      <w:sz w:val="30"/>
    </w:rPr>
  </w:style>
  <w:style w:type="character" w:customStyle="1" w:styleId="newstitle">
    <w:name w:val="news_title"/>
    <w:rsid w:val="005D368E"/>
    <w:rPr>
      <w:rFonts w:cs="Times New Roman"/>
    </w:rPr>
  </w:style>
  <w:style w:type="character" w:customStyle="1" w:styleId="s1">
    <w:name w:val="s1"/>
    <w:rsid w:val="005D368E"/>
  </w:style>
  <w:style w:type="paragraph" w:customStyle="1" w:styleId="31b">
    <w:name w:val="Знак31"/>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5D368E"/>
    <w:rPr>
      <w:b/>
      <w:sz w:val="2"/>
      <w:bdr w:val="single" w:sz="6" w:space="0" w:color="0000FF"/>
      <w:shd w:val="clear" w:color="auto" w:fill="CCCCFF"/>
    </w:rPr>
  </w:style>
  <w:style w:type="character" w:customStyle="1" w:styleId="FontStyle264">
    <w:name w:val="Font Style264"/>
    <w:rsid w:val="005D368E"/>
    <w:rPr>
      <w:rFonts w:ascii="Franklin Gothic Demi" w:hAnsi="Franklin Gothic Demi"/>
      <w:b/>
      <w:sz w:val="22"/>
    </w:rPr>
  </w:style>
  <w:style w:type="character" w:customStyle="1" w:styleId="FontStyle260">
    <w:name w:val="Font Style260"/>
    <w:rsid w:val="005D368E"/>
    <w:rPr>
      <w:rFonts w:ascii="Franklin Gothic Demi" w:hAnsi="Franklin Gothic Demi"/>
      <w:b/>
      <w:sz w:val="26"/>
    </w:rPr>
  </w:style>
  <w:style w:type="character" w:customStyle="1" w:styleId="FontStyle426">
    <w:name w:val="Font Style426"/>
    <w:rsid w:val="005D368E"/>
    <w:rPr>
      <w:rFonts w:ascii="Times New Roman" w:hAnsi="Times New Roman"/>
      <w:color w:val="000000"/>
      <w:sz w:val="20"/>
    </w:rPr>
  </w:style>
  <w:style w:type="character" w:customStyle="1" w:styleId="FontStyle707">
    <w:name w:val="Font Style707"/>
    <w:rsid w:val="005D368E"/>
    <w:rPr>
      <w:rFonts w:ascii="Bookman Old Style" w:hAnsi="Bookman Old Style"/>
      <w:color w:val="000000"/>
      <w:sz w:val="16"/>
    </w:rPr>
  </w:style>
  <w:style w:type="character" w:customStyle="1" w:styleId="FontStyle679">
    <w:name w:val="Font Style679"/>
    <w:rsid w:val="005D368E"/>
    <w:rPr>
      <w:rFonts w:ascii="Times New Roman" w:hAnsi="Times New Roman"/>
      <w:i/>
      <w:color w:val="000000"/>
      <w:sz w:val="20"/>
    </w:rPr>
  </w:style>
  <w:style w:type="character" w:customStyle="1" w:styleId="FontStyle695">
    <w:name w:val="Font Style695"/>
    <w:rsid w:val="005D368E"/>
    <w:rPr>
      <w:rFonts w:ascii="Times New Roman" w:hAnsi="Times New Roman"/>
      <w:b/>
      <w:color w:val="000000"/>
      <w:sz w:val="16"/>
    </w:rPr>
  </w:style>
  <w:style w:type="character" w:customStyle="1" w:styleId="FontStyle527">
    <w:name w:val="Font Style527"/>
    <w:rsid w:val="005D368E"/>
    <w:rPr>
      <w:rFonts w:ascii="Times New Roman" w:hAnsi="Times New Roman"/>
      <w:b/>
      <w:color w:val="000000"/>
      <w:sz w:val="16"/>
    </w:rPr>
  </w:style>
  <w:style w:type="character" w:customStyle="1" w:styleId="FontStyle236">
    <w:name w:val="Font Style236"/>
    <w:rsid w:val="005D368E"/>
    <w:rPr>
      <w:rFonts w:ascii="Times New Roman" w:hAnsi="Times New Roman"/>
      <w:color w:val="000000"/>
      <w:sz w:val="20"/>
    </w:rPr>
  </w:style>
  <w:style w:type="character" w:customStyle="1" w:styleId="FontStyle719">
    <w:name w:val="Font Style719"/>
    <w:rsid w:val="005D368E"/>
    <w:rPr>
      <w:rFonts w:ascii="Bookman Old Style" w:hAnsi="Bookman Old Style"/>
      <w:b/>
      <w:color w:val="000000"/>
      <w:sz w:val="16"/>
    </w:rPr>
  </w:style>
  <w:style w:type="character" w:customStyle="1" w:styleId="FontStyle720">
    <w:name w:val="Font Style720"/>
    <w:rsid w:val="005D368E"/>
    <w:rPr>
      <w:rFonts w:ascii="Tahoma" w:hAnsi="Tahoma"/>
      <w:color w:val="000000"/>
      <w:sz w:val="14"/>
    </w:rPr>
  </w:style>
  <w:style w:type="character" w:customStyle="1" w:styleId="FontStyle815">
    <w:name w:val="Font Style815"/>
    <w:rsid w:val="005D368E"/>
    <w:rPr>
      <w:rFonts w:ascii="Bookman Old Style" w:hAnsi="Bookman Old Style"/>
      <w:color w:val="000000"/>
      <w:sz w:val="16"/>
    </w:rPr>
  </w:style>
  <w:style w:type="character" w:customStyle="1" w:styleId="FontStyle106">
    <w:name w:val="Font Style106"/>
    <w:rsid w:val="005D368E"/>
    <w:rPr>
      <w:rFonts w:ascii="Times New Roman" w:hAnsi="Times New Roman"/>
      <w:color w:val="000000"/>
      <w:sz w:val="24"/>
    </w:rPr>
  </w:style>
  <w:style w:type="character" w:customStyle="1" w:styleId="FontStyle122">
    <w:name w:val="Font Style122"/>
    <w:rsid w:val="005D368E"/>
    <w:rPr>
      <w:rFonts w:ascii="Times New Roman" w:hAnsi="Times New Roman"/>
      <w:color w:val="000000"/>
      <w:sz w:val="22"/>
    </w:rPr>
  </w:style>
  <w:style w:type="character" w:customStyle="1" w:styleId="146pt">
    <w:name w:val="Основной текст (14) + 6 pt"/>
    <w:rsid w:val="005D368E"/>
    <w:rPr>
      <w:rFonts w:ascii="Times New Roman" w:hAnsi="Times New Roman"/>
      <w:sz w:val="12"/>
      <w:shd w:val="clear" w:color="auto" w:fill="FFFFFF"/>
    </w:rPr>
  </w:style>
  <w:style w:type="character" w:customStyle="1" w:styleId="listing-desc">
    <w:name w:val="listing-desc"/>
    <w:rsid w:val="005D368E"/>
  </w:style>
  <w:style w:type="character" w:customStyle="1" w:styleId="FontStyle436">
    <w:name w:val="Font Style436"/>
    <w:rsid w:val="005D368E"/>
    <w:rPr>
      <w:rFonts w:ascii="Times New Roman" w:hAnsi="Times New Roman"/>
      <w:b/>
      <w:sz w:val="18"/>
    </w:rPr>
  </w:style>
  <w:style w:type="character" w:customStyle="1" w:styleId="FontStyle434">
    <w:name w:val="Font Style434"/>
    <w:rsid w:val="005D368E"/>
    <w:rPr>
      <w:rFonts w:ascii="Times New Roman" w:hAnsi="Times New Roman"/>
      <w:sz w:val="18"/>
    </w:rPr>
  </w:style>
  <w:style w:type="character" w:customStyle="1" w:styleId="912">
    <w:name w:val="Знак Знак91"/>
    <w:locked/>
    <w:rsid w:val="005D368E"/>
    <w:rPr>
      <w:rFonts w:ascii="Cambria" w:eastAsia="Times New Roman" w:hAnsi="Cambria"/>
      <w:b/>
      <w:color w:val="4F81BD"/>
      <w:sz w:val="26"/>
      <w:lang w:val="ru-RU" w:eastAsia="en-US"/>
    </w:rPr>
  </w:style>
  <w:style w:type="character" w:customStyle="1" w:styleId="532">
    <w:name w:val="Знак Знак53"/>
    <w:locked/>
    <w:rsid w:val="005D368E"/>
    <w:rPr>
      <w:b/>
      <w:caps/>
      <w:sz w:val="24"/>
      <w:lang w:val="ru-RU" w:eastAsia="ru-RU"/>
    </w:rPr>
  </w:style>
  <w:style w:type="character" w:customStyle="1" w:styleId="2ffd">
    <w:name w:val="Основной текст Знак Знак Знак2"/>
    <w:locked/>
    <w:rsid w:val="005D368E"/>
    <w:rPr>
      <w:sz w:val="24"/>
      <w:lang w:val="ru-RU" w:eastAsia="ru-RU"/>
    </w:rPr>
  </w:style>
  <w:style w:type="character" w:customStyle="1" w:styleId="FontStyle126">
    <w:name w:val="Font Style126"/>
    <w:rsid w:val="005D368E"/>
    <w:rPr>
      <w:rFonts w:ascii="Times New Roman" w:hAnsi="Times New Roman"/>
      <w:color w:val="000000"/>
      <w:sz w:val="20"/>
    </w:rPr>
  </w:style>
  <w:style w:type="character" w:customStyle="1" w:styleId="1310">
    <w:name w:val="Знак Знак131"/>
    <w:locked/>
    <w:rsid w:val="005D368E"/>
    <w:rPr>
      <w:color w:val="000000"/>
      <w:sz w:val="24"/>
    </w:rPr>
  </w:style>
  <w:style w:type="character" w:customStyle="1" w:styleId="1110">
    <w:name w:val="Знак Знак111"/>
    <w:locked/>
    <w:rsid w:val="005D368E"/>
    <w:rPr>
      <w:sz w:val="24"/>
    </w:rPr>
  </w:style>
  <w:style w:type="character" w:customStyle="1" w:styleId="231">
    <w:name w:val="Знак Знак231"/>
    <w:locked/>
    <w:rsid w:val="005D368E"/>
    <w:rPr>
      <w:sz w:val="24"/>
      <w:lang w:val="ru-RU" w:eastAsia="ru-RU"/>
    </w:rPr>
  </w:style>
  <w:style w:type="character" w:customStyle="1" w:styleId="5311">
    <w:name w:val="Знак Знак531"/>
    <w:locked/>
    <w:rsid w:val="005D368E"/>
    <w:rPr>
      <w:b/>
      <w:caps/>
      <w:sz w:val="24"/>
      <w:lang w:val="ru-RU" w:eastAsia="ru-RU"/>
    </w:rPr>
  </w:style>
  <w:style w:type="character" w:customStyle="1" w:styleId="1510">
    <w:name w:val="Знак Знак151"/>
    <w:rsid w:val="005D368E"/>
    <w:rPr>
      <w:rFonts w:ascii="Times New Roman" w:eastAsia="Times New Roman" w:hAnsi="Times New Roman"/>
      <w:sz w:val="24"/>
      <w:lang w:eastAsia="ru-RU"/>
    </w:rPr>
  </w:style>
  <w:style w:type="character" w:customStyle="1" w:styleId="461">
    <w:name w:val="Знак Знак46"/>
    <w:locked/>
    <w:rsid w:val="005D368E"/>
    <w:rPr>
      <w:rFonts w:ascii="Arial" w:hAnsi="Arial"/>
      <w:b/>
      <w:i/>
      <w:sz w:val="28"/>
      <w:lang w:val="ru-RU" w:eastAsia="en-US"/>
    </w:rPr>
  </w:style>
  <w:style w:type="character" w:customStyle="1" w:styleId="171">
    <w:name w:val="Знак Знак171"/>
    <w:locked/>
    <w:rsid w:val="005D368E"/>
    <w:rPr>
      <w:i/>
      <w:sz w:val="24"/>
      <w:lang w:val="ru-RU" w:eastAsia="ru-RU"/>
    </w:rPr>
  </w:style>
  <w:style w:type="paragraph" w:customStyle="1" w:styleId="rvps4">
    <w:name w:val="rvps4"/>
    <w:basedOn w:val="a3"/>
    <w:rsid w:val="005D368E"/>
    <w:pPr>
      <w:jc w:val="both"/>
    </w:pPr>
  </w:style>
  <w:style w:type="character" w:customStyle="1" w:styleId="3f7">
    <w:name w:val="3 ступень Знак"/>
    <w:link w:val="3f8"/>
    <w:locked/>
    <w:rsid w:val="005D368E"/>
    <w:rPr>
      <w:rFonts w:ascii="BodoniCTT" w:hAnsi="BodoniCTT"/>
      <w:b/>
    </w:rPr>
  </w:style>
  <w:style w:type="paragraph" w:customStyle="1" w:styleId="3f8">
    <w:name w:val="3 ступень"/>
    <w:basedOn w:val="a3"/>
    <w:link w:val="3f7"/>
    <w:rsid w:val="005D368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5D368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5D368E"/>
    <w:pPr>
      <w:spacing w:before="100" w:beforeAutospacing="1" w:after="100" w:afterAutospacing="1"/>
    </w:pPr>
  </w:style>
  <w:style w:type="paragraph" w:customStyle="1" w:styleId="p4">
    <w:name w:val="p4"/>
    <w:basedOn w:val="a3"/>
    <w:rsid w:val="005D368E"/>
    <w:pPr>
      <w:spacing w:before="100" w:beforeAutospacing="1" w:after="100" w:afterAutospacing="1"/>
    </w:pPr>
  </w:style>
  <w:style w:type="character" w:customStyle="1" w:styleId="rvts6">
    <w:name w:val="rvts6"/>
    <w:rsid w:val="005D368E"/>
    <w:rPr>
      <w:rFonts w:ascii="Times New Roman" w:hAnsi="Times New Roman"/>
      <w:sz w:val="28"/>
    </w:rPr>
  </w:style>
  <w:style w:type="character" w:customStyle="1" w:styleId="3917">
    <w:name w:val="3917"/>
    <w:rsid w:val="005D368E"/>
    <w:rPr>
      <w:rFonts w:cs="Times New Roman"/>
    </w:rPr>
  </w:style>
  <w:style w:type="character" w:customStyle="1" w:styleId="epm">
    <w:name w:val="epm"/>
    <w:rsid w:val="005D368E"/>
  </w:style>
  <w:style w:type="character" w:customStyle="1" w:styleId="affffffffff">
    <w:name w:val="Стиль Зеленый"/>
    <w:rsid w:val="005D368E"/>
    <w:rPr>
      <w:color w:val="00B050"/>
      <w:spacing w:val="0"/>
    </w:rPr>
  </w:style>
  <w:style w:type="character" w:customStyle="1" w:styleId="s10">
    <w:name w:val="s_10"/>
    <w:rsid w:val="005D368E"/>
    <w:rPr>
      <w:rFonts w:cs="Times New Roman"/>
    </w:rPr>
  </w:style>
  <w:style w:type="character" w:customStyle="1" w:styleId="s5">
    <w:name w:val="s5"/>
    <w:rsid w:val="005D368E"/>
    <w:rPr>
      <w:rFonts w:cs="Times New Roman"/>
    </w:rPr>
  </w:style>
  <w:style w:type="character" w:customStyle="1" w:styleId="sz12">
    <w:name w:val="sz12"/>
    <w:rsid w:val="005D368E"/>
    <w:rPr>
      <w:rFonts w:cs="Times New Roman"/>
    </w:rPr>
  </w:style>
  <w:style w:type="character" w:customStyle="1" w:styleId="s6">
    <w:name w:val="s6"/>
    <w:rsid w:val="005D368E"/>
    <w:rPr>
      <w:rFonts w:cs="Times New Roman"/>
    </w:rPr>
  </w:style>
  <w:style w:type="character" w:customStyle="1" w:styleId="11d">
    <w:name w:val="Знак1 Знак Знак1"/>
    <w:locked/>
    <w:rsid w:val="005D368E"/>
    <w:rPr>
      <w:rFonts w:ascii="Times New Roman" w:eastAsia="Times New Roman" w:hAnsi="Times New Roman"/>
      <w:sz w:val="24"/>
      <w:lang w:eastAsia="ru-RU"/>
    </w:rPr>
  </w:style>
  <w:style w:type="character" w:customStyle="1" w:styleId="4610">
    <w:name w:val="Знак Знак461"/>
    <w:locked/>
    <w:rsid w:val="005D368E"/>
    <w:rPr>
      <w:b/>
      <w:sz w:val="27"/>
      <w:lang w:val="ru-RU" w:eastAsia="ru-RU"/>
    </w:rPr>
  </w:style>
  <w:style w:type="character" w:customStyle="1" w:styleId="481">
    <w:name w:val="Знак Знак48"/>
    <w:locked/>
    <w:rsid w:val="005D368E"/>
    <w:rPr>
      <w:b/>
      <w:sz w:val="27"/>
      <w:lang w:val="ru-RU" w:eastAsia="ru-RU"/>
    </w:rPr>
  </w:style>
  <w:style w:type="character" w:customStyle="1" w:styleId="441">
    <w:name w:val="Знак Знак44"/>
    <w:locked/>
    <w:rsid w:val="005D368E"/>
    <w:rPr>
      <w:sz w:val="24"/>
    </w:rPr>
  </w:style>
  <w:style w:type="character" w:customStyle="1" w:styleId="514">
    <w:name w:val="Знак Знак51"/>
    <w:locked/>
    <w:rsid w:val="005D368E"/>
    <w:rPr>
      <w:b/>
      <w:sz w:val="27"/>
      <w:lang w:val="ru-RU" w:eastAsia="ru-RU"/>
    </w:rPr>
  </w:style>
  <w:style w:type="character" w:customStyle="1" w:styleId="431">
    <w:name w:val="Знак Знак43"/>
    <w:locked/>
    <w:rsid w:val="005D368E"/>
    <w:rPr>
      <w:color w:val="000000"/>
      <w:sz w:val="24"/>
      <w:lang w:eastAsia="ru-RU"/>
    </w:rPr>
  </w:style>
  <w:style w:type="paragraph" w:customStyle="1" w:styleId="Style39">
    <w:name w:val="Style3"/>
    <w:basedOn w:val="a3"/>
    <w:rsid w:val="005D368E"/>
    <w:pPr>
      <w:widowControl w:val="0"/>
      <w:autoSpaceDE w:val="0"/>
      <w:autoSpaceDN w:val="0"/>
      <w:adjustRightInd w:val="0"/>
      <w:spacing w:line="259" w:lineRule="exact"/>
      <w:ind w:firstLine="542"/>
      <w:jc w:val="both"/>
    </w:pPr>
  </w:style>
  <w:style w:type="character" w:customStyle="1" w:styleId="421">
    <w:name w:val="Знак Знак42"/>
    <w:rsid w:val="005D368E"/>
    <w:rPr>
      <w:rFonts w:ascii="Times New Roman" w:eastAsia="Times New Roman" w:hAnsi="Times New Roman"/>
      <w:sz w:val="16"/>
    </w:rPr>
  </w:style>
  <w:style w:type="character" w:customStyle="1" w:styleId="490">
    <w:name w:val="Знак Знак49"/>
    <w:rsid w:val="005D368E"/>
    <w:rPr>
      <w:rFonts w:ascii="Times New Roman" w:eastAsia="Times New Roman" w:hAnsi="Times New Roman"/>
      <w:b/>
      <w:caps/>
      <w:sz w:val="24"/>
      <w:lang w:eastAsia="ru-RU"/>
    </w:rPr>
  </w:style>
  <w:style w:type="character" w:customStyle="1" w:styleId="471">
    <w:name w:val="Знак Знак47"/>
    <w:rsid w:val="005D368E"/>
    <w:rPr>
      <w:rFonts w:ascii="Times New Roman" w:eastAsia="Times New Roman" w:hAnsi="Times New Roman"/>
      <w:b/>
      <w:sz w:val="27"/>
      <w:lang w:eastAsia="ru-RU"/>
    </w:rPr>
  </w:style>
  <w:style w:type="character" w:customStyle="1" w:styleId="451">
    <w:name w:val="Знак Знак45"/>
    <w:rsid w:val="005D368E"/>
    <w:rPr>
      <w:rFonts w:ascii="Times New Roman" w:eastAsia="Times New Roman" w:hAnsi="Times New Roman"/>
      <w:b/>
      <w:i/>
      <w:sz w:val="26"/>
      <w:lang w:eastAsia="ru-RU"/>
    </w:rPr>
  </w:style>
  <w:style w:type="character" w:customStyle="1" w:styleId="1fffff1">
    <w:name w:val="Заголовок №1_"/>
    <w:link w:val="1fffff2"/>
    <w:locked/>
    <w:rsid w:val="005D368E"/>
    <w:rPr>
      <w:sz w:val="23"/>
      <w:shd w:val="clear" w:color="auto" w:fill="FFFFFF"/>
    </w:rPr>
  </w:style>
  <w:style w:type="paragraph" w:customStyle="1" w:styleId="1fffff2">
    <w:name w:val="Заголовок №1"/>
    <w:basedOn w:val="a3"/>
    <w:link w:val="1fffff1"/>
    <w:rsid w:val="005D368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5D368E"/>
    <w:rPr>
      <w:rFonts w:ascii="Times New Roman" w:hAnsi="Times New Roman"/>
      <w:spacing w:val="0"/>
      <w:sz w:val="20"/>
    </w:rPr>
  </w:style>
  <w:style w:type="character" w:customStyle="1" w:styleId="c7">
    <w:name w:val="c7"/>
    <w:rsid w:val="005D368E"/>
    <w:rPr>
      <w:rFonts w:cs="Times New Roman"/>
    </w:rPr>
  </w:style>
  <w:style w:type="character" w:customStyle="1" w:styleId="affffffffff0">
    <w:name w:val="полужирный"/>
    <w:rsid w:val="005D368E"/>
    <w:rPr>
      <w:rFonts w:ascii="Times New Roman" w:hAnsi="Times New Roman"/>
      <w:b/>
      <w:color w:val="auto"/>
      <w:sz w:val="24"/>
    </w:rPr>
  </w:style>
  <w:style w:type="paragraph" w:customStyle="1" w:styleId="ipara">
    <w:name w:val="ipara"/>
    <w:basedOn w:val="a3"/>
    <w:rsid w:val="005D368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5D368E"/>
    <w:rPr>
      <w:rFonts w:ascii="Times New Roman" w:hAnsi="Times New Roman"/>
      <w:b/>
      <w:i/>
      <w:sz w:val="24"/>
    </w:rPr>
  </w:style>
  <w:style w:type="character" w:customStyle="1" w:styleId="743">
    <w:name w:val="Основной текст (7)43"/>
    <w:rsid w:val="005D368E"/>
    <w:rPr>
      <w:rFonts w:ascii="Times New Roman" w:hAnsi="Times New Roman"/>
      <w:spacing w:val="0"/>
      <w:sz w:val="20"/>
    </w:rPr>
  </w:style>
  <w:style w:type="paragraph" w:customStyle="1" w:styleId="affffffffff1">
    <w:name w:val="Разработчик"/>
    <w:basedOn w:val="a3"/>
    <w:rsid w:val="005D368E"/>
    <w:pPr>
      <w:jc w:val="both"/>
    </w:pPr>
    <w:rPr>
      <w:b/>
      <w:sz w:val="20"/>
    </w:rPr>
  </w:style>
  <w:style w:type="character" w:customStyle="1" w:styleId="533">
    <w:name w:val="Знак5 Знак Знак3"/>
    <w:locked/>
    <w:rsid w:val="005D368E"/>
    <w:rPr>
      <w:sz w:val="16"/>
    </w:rPr>
  </w:style>
  <w:style w:type="character" w:customStyle="1" w:styleId="500">
    <w:name w:val="Знак Знак50"/>
    <w:locked/>
    <w:rsid w:val="005D368E"/>
    <w:rPr>
      <w:b/>
      <w:sz w:val="28"/>
      <w:lang w:val="ru-RU" w:eastAsia="ru-RU"/>
    </w:rPr>
  </w:style>
  <w:style w:type="character" w:customStyle="1" w:styleId="521">
    <w:name w:val="Знак Знак52"/>
    <w:rsid w:val="005D368E"/>
    <w:rPr>
      <w:rFonts w:ascii="Arial" w:eastAsia="Times New Roman" w:hAnsi="Arial"/>
      <w:b/>
      <w:i/>
      <w:sz w:val="28"/>
    </w:rPr>
  </w:style>
  <w:style w:type="paragraph" w:customStyle="1" w:styleId="p7">
    <w:name w:val="p7"/>
    <w:basedOn w:val="a3"/>
    <w:rsid w:val="005D368E"/>
    <w:pPr>
      <w:spacing w:before="100" w:beforeAutospacing="1" w:after="100" w:afterAutospacing="1"/>
    </w:pPr>
  </w:style>
  <w:style w:type="paragraph" w:customStyle="1" w:styleId="p9">
    <w:name w:val="p9"/>
    <w:basedOn w:val="a3"/>
    <w:rsid w:val="005D368E"/>
    <w:pPr>
      <w:spacing w:before="100" w:beforeAutospacing="1" w:after="100" w:afterAutospacing="1"/>
    </w:pPr>
  </w:style>
  <w:style w:type="paragraph" w:customStyle="1" w:styleId="p6">
    <w:name w:val="p6"/>
    <w:basedOn w:val="a3"/>
    <w:rsid w:val="005D368E"/>
    <w:pPr>
      <w:spacing w:before="100" w:beforeAutospacing="1" w:after="100" w:afterAutospacing="1"/>
    </w:pPr>
  </w:style>
  <w:style w:type="paragraph" w:customStyle="1" w:styleId="p8">
    <w:name w:val="p8"/>
    <w:basedOn w:val="a3"/>
    <w:rsid w:val="005D368E"/>
    <w:pPr>
      <w:spacing w:before="100" w:beforeAutospacing="1" w:after="100" w:afterAutospacing="1"/>
    </w:pPr>
  </w:style>
  <w:style w:type="paragraph" w:customStyle="1" w:styleId="11e">
    <w:name w:val="Цитата1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5D368E"/>
    <w:rPr>
      <w:sz w:val="28"/>
      <w:szCs w:val="20"/>
    </w:rPr>
  </w:style>
  <w:style w:type="paragraph" w:customStyle="1" w:styleId="1fffff3">
    <w:name w:val="Верхний колонтитул1"/>
    <w:basedOn w:val="a3"/>
    <w:rsid w:val="005D368E"/>
    <w:pPr>
      <w:tabs>
        <w:tab w:val="center" w:pos="4153"/>
        <w:tab w:val="right" w:pos="8306"/>
      </w:tabs>
    </w:pPr>
    <w:rPr>
      <w:rFonts w:ascii="Arial" w:hAnsi="Arial"/>
      <w:szCs w:val="20"/>
    </w:rPr>
  </w:style>
  <w:style w:type="paragraph" w:customStyle="1" w:styleId="31c">
    <w:name w:val="Заголовок 31"/>
    <w:basedOn w:val="1ff"/>
    <w:next w:val="1ff"/>
    <w:rsid w:val="005D368E"/>
    <w:pPr>
      <w:keepNext/>
      <w:widowControl/>
      <w:tabs>
        <w:tab w:val="left" w:pos="643"/>
      </w:tabs>
      <w:spacing w:before="0" w:after="0"/>
      <w:outlineLvl w:val="2"/>
    </w:pPr>
  </w:style>
  <w:style w:type="paragraph" w:customStyle="1" w:styleId="3111">
    <w:name w:val="Основной текст 311"/>
    <w:basedOn w:val="a3"/>
    <w:rsid w:val="005D368E"/>
    <w:pPr>
      <w:spacing w:after="120"/>
    </w:pPr>
    <w:rPr>
      <w:sz w:val="16"/>
      <w:szCs w:val="16"/>
      <w:lang w:eastAsia="zh-CN"/>
    </w:rPr>
  </w:style>
  <w:style w:type="character" w:customStyle="1" w:styleId="QuoteChar2">
    <w:name w:val="Quote Char2"/>
    <w:link w:val="Quote1"/>
    <w:locked/>
    <w:rsid w:val="005D368E"/>
    <w:rPr>
      <w:rFonts w:ascii="Calibri" w:hAnsi="Calibri"/>
      <w:i/>
      <w:color w:val="000000"/>
      <w:sz w:val="24"/>
    </w:rPr>
  </w:style>
  <w:style w:type="paragraph" w:customStyle="1" w:styleId="Quote1">
    <w:name w:val="Quote1"/>
    <w:basedOn w:val="a3"/>
    <w:next w:val="a3"/>
    <w:link w:val="QuoteChar2"/>
    <w:rsid w:val="005D368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5D368E"/>
    <w:rPr>
      <w:rFonts w:ascii="Calibri" w:hAnsi="Calibri"/>
      <w:b/>
      <w:i/>
      <w:color w:val="4F81BD"/>
      <w:sz w:val="24"/>
    </w:rPr>
  </w:style>
  <w:style w:type="paragraph" w:customStyle="1" w:styleId="IntenseQuote1">
    <w:name w:val="Intense Quote1"/>
    <w:basedOn w:val="a3"/>
    <w:next w:val="a3"/>
    <w:link w:val="IntenseQuoteChar2"/>
    <w:rsid w:val="005D368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5D368E"/>
    <w:pPr>
      <w:spacing w:before="100" w:beforeAutospacing="1" w:after="100" w:afterAutospacing="1"/>
    </w:pPr>
  </w:style>
  <w:style w:type="character" w:customStyle="1" w:styleId="ipa">
    <w:name w:val="ipa"/>
    <w:rsid w:val="005D368E"/>
  </w:style>
  <w:style w:type="character" w:customStyle="1" w:styleId="fliesstext">
    <w:name w:val="fliesstext"/>
    <w:rsid w:val="005D368E"/>
  </w:style>
  <w:style w:type="character" w:customStyle="1" w:styleId="skypec2ctextspan">
    <w:name w:val="skype_c2c_text_span"/>
    <w:rsid w:val="005D368E"/>
  </w:style>
  <w:style w:type="paragraph" w:customStyle="1" w:styleId="style140">
    <w:name w:val="style14"/>
    <w:basedOn w:val="a3"/>
    <w:rsid w:val="005D368E"/>
    <w:pPr>
      <w:spacing w:before="100" w:beforeAutospacing="1" w:after="100" w:afterAutospacing="1"/>
    </w:pPr>
  </w:style>
  <w:style w:type="character" w:customStyle="1" w:styleId="w">
    <w:name w:val="w"/>
    <w:rsid w:val="005D368E"/>
    <w:rPr>
      <w:rFonts w:cs="Times New Roman"/>
    </w:rPr>
  </w:style>
  <w:style w:type="character" w:customStyle="1" w:styleId="selectionindex">
    <w:name w:val="selection_index"/>
    <w:rsid w:val="005D368E"/>
    <w:rPr>
      <w:rFonts w:cs="Times New Roman"/>
    </w:rPr>
  </w:style>
  <w:style w:type="character" w:customStyle="1" w:styleId="citecrochet">
    <w:name w:val="cite_crochet"/>
    <w:rsid w:val="005D368E"/>
    <w:rPr>
      <w:rFonts w:cs="Times New Roman"/>
    </w:rPr>
  </w:style>
  <w:style w:type="character" w:customStyle="1" w:styleId="hoverable">
    <w:name w:val="hoverable"/>
    <w:rsid w:val="005D368E"/>
    <w:rPr>
      <w:rFonts w:cs="Times New Roman"/>
    </w:rPr>
  </w:style>
  <w:style w:type="character" w:customStyle="1" w:styleId="3f9">
    <w:name w:val="Основной текст Знак3"/>
    <w:locked/>
    <w:rsid w:val="005D368E"/>
    <w:rPr>
      <w:sz w:val="24"/>
    </w:rPr>
  </w:style>
  <w:style w:type="character" w:customStyle="1" w:styleId="s15122">
    <w:name w:val="s15122"/>
    <w:rsid w:val="005D368E"/>
    <w:rPr>
      <w:rFonts w:cs="Times New Roman"/>
    </w:rPr>
  </w:style>
  <w:style w:type="character" w:customStyle="1" w:styleId="shorttext">
    <w:name w:val="short_text"/>
    <w:rsid w:val="005D368E"/>
    <w:rPr>
      <w:rFonts w:cs="Times New Roman"/>
    </w:rPr>
  </w:style>
  <w:style w:type="character" w:customStyle="1" w:styleId="CommentTextChar1">
    <w:name w:val="Comment Text Char1"/>
    <w:semiHidden/>
    <w:rsid w:val="005D368E"/>
    <w:rPr>
      <w:rFonts w:ascii="Times New Roman" w:hAnsi="Times New Roman"/>
    </w:rPr>
  </w:style>
  <w:style w:type="character" w:customStyle="1" w:styleId="125">
    <w:name w:val="Знак1 Знак Знак2"/>
    <w:aliases w:val="Основной текст Знак Знак4"/>
    <w:locked/>
    <w:rsid w:val="005D368E"/>
    <w:rPr>
      <w:sz w:val="24"/>
    </w:rPr>
  </w:style>
  <w:style w:type="character" w:customStyle="1" w:styleId="540">
    <w:name w:val="Знак Знак54"/>
    <w:rsid w:val="005D368E"/>
    <w:rPr>
      <w:rFonts w:ascii="Arial" w:hAnsi="Arial"/>
      <w:b/>
      <w:sz w:val="26"/>
    </w:rPr>
  </w:style>
  <w:style w:type="character" w:customStyle="1" w:styleId="Heading12">
    <w:name w:val="Heading 12 Знак Знак"/>
    <w:rsid w:val="005D368E"/>
    <w:rPr>
      <w:rFonts w:ascii="Courier New" w:hAnsi="Courier New"/>
    </w:rPr>
  </w:style>
  <w:style w:type="character" w:customStyle="1" w:styleId="600">
    <w:name w:val="Знак Знак60"/>
    <w:rsid w:val="005D368E"/>
    <w:rPr>
      <w:b/>
      <w:sz w:val="28"/>
    </w:rPr>
  </w:style>
  <w:style w:type="character" w:customStyle="1" w:styleId="59">
    <w:name w:val="Знак Знак59"/>
    <w:rsid w:val="005D368E"/>
    <w:rPr>
      <w:b/>
      <w:i/>
      <w:sz w:val="26"/>
    </w:rPr>
  </w:style>
  <w:style w:type="character" w:customStyle="1" w:styleId="580">
    <w:name w:val="Знак Знак58"/>
    <w:rsid w:val="005D368E"/>
    <w:rPr>
      <w:b/>
      <w:sz w:val="22"/>
      <w:lang w:val="ru-RU" w:eastAsia="ru-RU"/>
    </w:rPr>
  </w:style>
  <w:style w:type="character" w:customStyle="1" w:styleId="570">
    <w:name w:val="Знак Знак57"/>
    <w:rsid w:val="005D368E"/>
    <w:rPr>
      <w:sz w:val="24"/>
      <w:lang w:val="ru-RU" w:eastAsia="ru-RU"/>
    </w:rPr>
  </w:style>
  <w:style w:type="character" w:customStyle="1" w:styleId="560">
    <w:name w:val="Знак Знак56"/>
    <w:rsid w:val="005D368E"/>
    <w:rPr>
      <w:rFonts w:ascii="Calibri" w:hAnsi="Calibri"/>
      <w:i/>
      <w:sz w:val="24"/>
      <w:lang w:eastAsia="en-US"/>
    </w:rPr>
  </w:style>
  <w:style w:type="character" w:customStyle="1" w:styleId="550">
    <w:name w:val="Знак Знак55"/>
    <w:rsid w:val="005D368E"/>
    <w:rPr>
      <w:rFonts w:ascii="Arial" w:hAnsi="Arial"/>
      <w:sz w:val="22"/>
      <w:lang w:val="ru-RU" w:eastAsia="ru-RU"/>
    </w:rPr>
  </w:style>
  <w:style w:type="character" w:customStyle="1" w:styleId="6110">
    <w:name w:val="Знак Знак611"/>
    <w:locked/>
    <w:rsid w:val="005D368E"/>
    <w:rPr>
      <w:sz w:val="24"/>
    </w:rPr>
  </w:style>
  <w:style w:type="character" w:customStyle="1" w:styleId="1fffff4">
    <w:name w:val="Основной текст Знак Знак Знак1"/>
    <w:rsid w:val="005D368E"/>
    <w:rPr>
      <w:sz w:val="24"/>
    </w:rPr>
  </w:style>
  <w:style w:type="paragraph" w:customStyle="1" w:styleId="0">
    <w:name w:val="Стиль По левому краю Первая строка:  0 см"/>
    <w:basedOn w:val="a3"/>
    <w:rsid w:val="005D368E"/>
    <w:pPr>
      <w:contextualSpacing/>
    </w:pPr>
    <w:rPr>
      <w:sz w:val="28"/>
      <w:szCs w:val="20"/>
      <w:lang w:eastAsia="en-US"/>
    </w:rPr>
  </w:style>
  <w:style w:type="character" w:customStyle="1" w:styleId="4310">
    <w:name w:val="Знак Знак431"/>
    <w:locked/>
    <w:rsid w:val="005D368E"/>
    <w:rPr>
      <w:sz w:val="24"/>
    </w:rPr>
  </w:style>
  <w:style w:type="character" w:customStyle="1" w:styleId="501">
    <w:name w:val="Знак Знак501"/>
    <w:locked/>
    <w:rsid w:val="005D368E"/>
    <w:rPr>
      <w:b/>
      <w:sz w:val="28"/>
      <w:lang w:val="ru-RU" w:eastAsia="ru-RU"/>
    </w:rPr>
  </w:style>
  <w:style w:type="character" w:customStyle="1" w:styleId="5110">
    <w:name w:val="Знак Знак511"/>
    <w:locked/>
    <w:rsid w:val="005D368E"/>
    <w:rPr>
      <w:b/>
      <w:sz w:val="27"/>
      <w:lang w:val="ru-RU" w:eastAsia="ru-RU"/>
    </w:rPr>
  </w:style>
  <w:style w:type="character" w:customStyle="1" w:styleId="4210">
    <w:name w:val="Знак Знак421"/>
    <w:locked/>
    <w:rsid w:val="005D368E"/>
    <w:rPr>
      <w:color w:val="000000"/>
      <w:sz w:val="24"/>
      <w:lang w:val="ru-RU" w:eastAsia="ru-RU"/>
    </w:rPr>
  </w:style>
  <w:style w:type="character" w:customStyle="1" w:styleId="4410">
    <w:name w:val="Знак Знак441"/>
    <w:rsid w:val="005D368E"/>
    <w:rPr>
      <w:sz w:val="24"/>
      <w:lang w:val="ru-RU" w:eastAsia="ru-RU"/>
    </w:rPr>
  </w:style>
  <w:style w:type="character" w:customStyle="1" w:styleId="5210">
    <w:name w:val="Знак Знак521"/>
    <w:rsid w:val="005D368E"/>
    <w:rPr>
      <w:rFonts w:ascii="Arial" w:eastAsia="Times New Roman" w:hAnsi="Arial"/>
      <w:b/>
      <w:i/>
      <w:sz w:val="28"/>
    </w:rPr>
  </w:style>
  <w:style w:type="character" w:customStyle="1" w:styleId="maintxt">
    <w:name w:val="maintxt"/>
    <w:rsid w:val="005D368E"/>
  </w:style>
  <w:style w:type="character" w:customStyle="1" w:styleId="FontStyle135">
    <w:name w:val="Font Style135"/>
    <w:rsid w:val="005D368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5D368E"/>
    <w:rPr>
      <w:sz w:val="24"/>
      <w:lang w:val="ru-RU" w:eastAsia="ru-RU"/>
    </w:rPr>
  </w:style>
  <w:style w:type="character" w:customStyle="1" w:styleId="a30">
    <w:name w:val="a3"/>
    <w:rsid w:val="005D368E"/>
  </w:style>
  <w:style w:type="character" w:customStyle="1" w:styleId="formula">
    <w:name w:val="formula"/>
    <w:rsid w:val="005D368E"/>
  </w:style>
  <w:style w:type="character" w:customStyle="1" w:styleId="style170">
    <w:name w:val="style17"/>
    <w:rsid w:val="005D368E"/>
  </w:style>
  <w:style w:type="character" w:customStyle="1" w:styleId="style230">
    <w:name w:val="style23"/>
    <w:rsid w:val="005D368E"/>
  </w:style>
  <w:style w:type="character" w:customStyle="1" w:styleId="Heading7Char">
    <w:name w:val="Heading 7 Char"/>
    <w:locked/>
    <w:rsid w:val="005D368E"/>
    <w:rPr>
      <w:rFonts w:ascii="Times New Roman" w:hAnsi="Times New Roman"/>
      <w:sz w:val="24"/>
      <w:lang w:eastAsia="ru-RU"/>
    </w:rPr>
  </w:style>
  <w:style w:type="character" w:customStyle="1" w:styleId="Heading9Char">
    <w:name w:val="Heading 9 Char"/>
    <w:locked/>
    <w:rsid w:val="005D368E"/>
    <w:rPr>
      <w:rFonts w:ascii="Arial" w:hAnsi="Arial"/>
      <w:lang w:eastAsia="ru-RU"/>
    </w:rPr>
  </w:style>
  <w:style w:type="character" w:customStyle="1" w:styleId="HeaderChar">
    <w:name w:val="Header Char"/>
    <w:locked/>
    <w:rsid w:val="005D368E"/>
    <w:rPr>
      <w:sz w:val="24"/>
      <w:lang w:eastAsia="ru-RU"/>
    </w:rPr>
  </w:style>
  <w:style w:type="character" w:customStyle="1" w:styleId="SubtitleChar">
    <w:name w:val="Subtitle Char"/>
    <w:locked/>
    <w:rsid w:val="005D368E"/>
    <w:rPr>
      <w:rFonts w:ascii="Cambria" w:hAnsi="Cambria"/>
      <w:sz w:val="24"/>
    </w:rPr>
  </w:style>
  <w:style w:type="character" w:customStyle="1" w:styleId="TitleChar1">
    <w:name w:val="Title Char1"/>
    <w:locked/>
    <w:rsid w:val="005D368E"/>
    <w:rPr>
      <w:rFonts w:ascii="Cambria" w:hAnsi="Cambria"/>
      <w:b/>
      <w:kern w:val="28"/>
      <w:sz w:val="32"/>
    </w:rPr>
  </w:style>
  <w:style w:type="character" w:customStyle="1" w:styleId="CommentSubjectChar">
    <w:name w:val="Comment Subject Char"/>
    <w:semiHidden/>
    <w:locked/>
    <w:rsid w:val="005D368E"/>
    <w:rPr>
      <w:b/>
      <w:lang w:eastAsia="ru-RU"/>
    </w:rPr>
  </w:style>
  <w:style w:type="character" w:customStyle="1" w:styleId="FontStyle29">
    <w:name w:val="Font Style29"/>
    <w:rsid w:val="005D368E"/>
    <w:rPr>
      <w:rFonts w:ascii="Times New Roman" w:hAnsi="Times New Roman"/>
      <w:sz w:val="26"/>
    </w:rPr>
  </w:style>
  <w:style w:type="character" w:customStyle="1" w:styleId="small1">
    <w:name w:val="small1"/>
    <w:rsid w:val="005D368E"/>
  </w:style>
  <w:style w:type="character" w:customStyle="1" w:styleId="answer-source">
    <w:name w:val="answer-source"/>
    <w:rsid w:val="005D368E"/>
  </w:style>
  <w:style w:type="character" w:customStyle="1" w:styleId="reftag">
    <w:name w:val="reftag"/>
    <w:rsid w:val="005D368E"/>
  </w:style>
  <w:style w:type="character" w:customStyle="1" w:styleId="tgc">
    <w:name w:val="_tgc"/>
    <w:rsid w:val="005D368E"/>
  </w:style>
  <w:style w:type="character" w:customStyle="1" w:styleId="FootnoteTextChar1">
    <w:name w:val="Footnote Text Char1"/>
    <w:aliases w:val="Текст сноски Знак Знак Char1,Знак3 Знак Знак Char1"/>
    <w:semiHidden/>
    <w:rsid w:val="005D368E"/>
    <w:rPr>
      <w:rFonts w:ascii="Times New Roman" w:hAnsi="Times New Roman"/>
    </w:rPr>
  </w:style>
  <w:style w:type="character" w:customStyle="1" w:styleId="CommentTextChar">
    <w:name w:val="Comment Text Char"/>
    <w:semiHidden/>
    <w:locked/>
    <w:rsid w:val="005D368E"/>
    <w:rPr>
      <w:rFonts w:ascii="Times New Roman" w:hAnsi="Times New Roman"/>
      <w:sz w:val="20"/>
      <w:lang w:eastAsia="ru-RU"/>
    </w:rPr>
  </w:style>
  <w:style w:type="character" w:customStyle="1" w:styleId="FooterChar1">
    <w:name w:val="Footer Char1"/>
    <w:semiHidden/>
    <w:locked/>
    <w:rsid w:val="005D368E"/>
    <w:rPr>
      <w:sz w:val="24"/>
    </w:rPr>
  </w:style>
  <w:style w:type="character" w:customStyle="1" w:styleId="EndnoteTextChar">
    <w:name w:val="Endnote Text Char"/>
    <w:semiHidden/>
    <w:locked/>
    <w:rsid w:val="005D368E"/>
    <w:rPr>
      <w:color w:val="000000"/>
      <w:sz w:val="24"/>
    </w:rPr>
  </w:style>
  <w:style w:type="character" w:customStyle="1" w:styleId="MacroTextChar">
    <w:name w:val="Macro Text Char"/>
    <w:semiHidden/>
    <w:locked/>
    <w:rsid w:val="005D368E"/>
    <w:rPr>
      <w:rFonts w:ascii="Courier New" w:hAnsi="Courier New"/>
      <w:sz w:val="22"/>
      <w:lang w:val="en-US" w:eastAsia="en-US"/>
    </w:rPr>
  </w:style>
  <w:style w:type="character" w:customStyle="1" w:styleId="BodyTextFirstIndentChar">
    <w:name w:val="Body Text First Indent Char"/>
    <w:semiHidden/>
    <w:locked/>
    <w:rsid w:val="005D368E"/>
    <w:rPr>
      <w:rFonts w:ascii="PragmaticaCTT" w:hAnsi="PragmaticaCTT"/>
      <w:sz w:val="24"/>
      <w:lang w:eastAsia="ru-RU"/>
    </w:rPr>
  </w:style>
  <w:style w:type="character" w:customStyle="1" w:styleId="BodyTextFirstIndent2Char">
    <w:name w:val="Body Text First Indent 2 Char"/>
    <w:semiHidden/>
    <w:locked/>
    <w:rsid w:val="005D368E"/>
    <w:rPr>
      <w:rFonts w:ascii="PragmaticaCTT" w:hAnsi="PragmaticaCTT"/>
      <w:sz w:val="24"/>
      <w:lang w:eastAsia="ru-RU"/>
    </w:rPr>
  </w:style>
  <w:style w:type="character" w:customStyle="1" w:styleId="BodyText3Char1">
    <w:name w:val="Body Text 3 Char1"/>
    <w:aliases w:val="Знак5 Char1"/>
    <w:semiHidden/>
    <w:rsid w:val="005D368E"/>
    <w:rPr>
      <w:rFonts w:ascii="Times New Roman" w:hAnsi="Times New Roman"/>
      <w:sz w:val="16"/>
    </w:rPr>
  </w:style>
  <w:style w:type="character" w:customStyle="1" w:styleId="BodyTextIndent2Char1">
    <w:name w:val="Body Text Indent 2 Char1"/>
    <w:semiHidden/>
    <w:locked/>
    <w:rsid w:val="005D368E"/>
    <w:rPr>
      <w:sz w:val="24"/>
    </w:rPr>
  </w:style>
  <w:style w:type="character" w:customStyle="1" w:styleId="BodyTextIndent3Char1">
    <w:name w:val="Body Text Indent 3 Char1"/>
    <w:semiHidden/>
    <w:locked/>
    <w:rsid w:val="005D368E"/>
    <w:rPr>
      <w:sz w:val="16"/>
    </w:rPr>
  </w:style>
  <w:style w:type="paragraph" w:customStyle="1" w:styleId="Heading91">
    <w:name w:val="Heading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5D368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5D368E"/>
    <w:rPr>
      <w:rFonts w:ascii="Times New Roman" w:hAnsi="Times New Roman"/>
      <w:sz w:val="24"/>
    </w:rPr>
  </w:style>
  <w:style w:type="paragraph" w:customStyle="1" w:styleId="2112">
    <w:name w:val="Заголовок 211"/>
    <w:basedOn w:val="a3"/>
    <w:next w:val="a3"/>
    <w:rsid w:val="005D368E"/>
    <w:pPr>
      <w:keepNext/>
      <w:widowControl w:val="0"/>
      <w:jc w:val="center"/>
    </w:pPr>
    <w:rPr>
      <w:b/>
      <w:sz w:val="26"/>
      <w:szCs w:val="20"/>
    </w:rPr>
  </w:style>
  <w:style w:type="paragraph" w:customStyle="1" w:styleId="21f0">
    <w:name w:val="Текст21"/>
    <w:basedOn w:val="11a"/>
    <w:rsid w:val="005D368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5D368E"/>
    <w:pPr>
      <w:keepNext/>
      <w:widowControl/>
      <w:spacing w:line="240" w:lineRule="auto"/>
      <w:ind w:firstLine="0"/>
      <w:jc w:val="left"/>
    </w:pPr>
    <w:rPr>
      <w:sz w:val="24"/>
    </w:rPr>
  </w:style>
  <w:style w:type="paragraph" w:customStyle="1" w:styleId="1fffff5">
    <w:name w:val="Без интервала1"/>
    <w:link w:val="NoSpacingChar1"/>
    <w:rsid w:val="005D368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5D368E"/>
    <w:rPr>
      <w:rFonts w:ascii="Times New Roman" w:eastAsia="Times New Roman" w:hAnsi="Times New Roman" w:cs="Times New Roman"/>
      <w:sz w:val="24"/>
      <w:szCs w:val="24"/>
      <w:lang w:eastAsia="ru-RU"/>
    </w:rPr>
  </w:style>
  <w:style w:type="character" w:customStyle="1" w:styleId="DocumentMapChar1">
    <w:name w:val="Document Map Char1"/>
    <w:semiHidden/>
    <w:rsid w:val="005D368E"/>
    <w:rPr>
      <w:rFonts w:ascii="Times New Roman" w:hAnsi="Times New Roman"/>
      <w:sz w:val="2"/>
    </w:rPr>
  </w:style>
  <w:style w:type="character" w:customStyle="1" w:styleId="CommentSubjectChar1">
    <w:name w:val="Comment Subject Char1"/>
    <w:semiHidden/>
    <w:rsid w:val="005D368E"/>
    <w:rPr>
      <w:rFonts w:ascii="Times New Roman" w:hAnsi="Times New Roman"/>
      <w:b/>
      <w:caps/>
      <w:sz w:val="20"/>
      <w:lang w:eastAsia="ru-RU"/>
    </w:rPr>
  </w:style>
  <w:style w:type="character" w:customStyle="1" w:styleId="11f">
    <w:name w:val="Знак11"/>
    <w:rsid w:val="005D368E"/>
    <w:rPr>
      <w:rFonts w:ascii="Arial" w:hAnsi="Arial"/>
      <w:b/>
      <w:kern w:val="32"/>
      <w:sz w:val="32"/>
      <w:lang w:val="ru-RU" w:eastAsia="ru-RU"/>
    </w:rPr>
  </w:style>
  <w:style w:type="character" w:customStyle="1" w:styleId="SubtitleChar1">
    <w:name w:val="Subtitle Char1"/>
    <w:rsid w:val="005D368E"/>
    <w:rPr>
      <w:rFonts w:ascii="Cambria" w:eastAsia="Times New Roman" w:hAnsi="Cambria"/>
      <w:sz w:val="24"/>
    </w:rPr>
  </w:style>
  <w:style w:type="character" w:customStyle="1" w:styleId="BodyTextFirstIndentChar1">
    <w:name w:val="Body Text First Indent Char1"/>
    <w:semiHidden/>
    <w:rsid w:val="005D368E"/>
    <w:rPr>
      <w:rFonts w:ascii="Times New Roman" w:hAnsi="Times New Roman"/>
      <w:sz w:val="24"/>
      <w:lang w:eastAsia="ru-RU"/>
    </w:rPr>
  </w:style>
  <w:style w:type="character" w:customStyle="1" w:styleId="BodyTextFirstIndent2Char1">
    <w:name w:val="Body Text First Indent 2 Char1"/>
    <w:semiHidden/>
    <w:rsid w:val="005D368E"/>
    <w:rPr>
      <w:rFonts w:ascii="Times New Roman" w:hAnsi="Times New Roman"/>
      <w:sz w:val="24"/>
      <w:lang w:eastAsia="ru-RU"/>
    </w:rPr>
  </w:style>
  <w:style w:type="character" w:customStyle="1" w:styleId="EndnoteTextChar1">
    <w:name w:val="Endnote Text Char1"/>
    <w:semiHidden/>
    <w:rsid w:val="005D368E"/>
    <w:rPr>
      <w:rFonts w:ascii="Times New Roman" w:hAnsi="Times New Roman"/>
    </w:rPr>
  </w:style>
  <w:style w:type="character" w:customStyle="1" w:styleId="IntenseQuoteChar1">
    <w:name w:val="Intense Quote Char1"/>
    <w:rsid w:val="005D368E"/>
    <w:rPr>
      <w:rFonts w:ascii="Times New Roman" w:hAnsi="Times New Roman"/>
      <w:b/>
      <w:i/>
      <w:color w:val="4F81BD"/>
      <w:sz w:val="24"/>
    </w:rPr>
  </w:style>
  <w:style w:type="character" w:customStyle="1" w:styleId="1fffff6">
    <w:name w:val="Выделенная цитата Знак1"/>
    <w:rsid w:val="005D368E"/>
    <w:rPr>
      <w:b/>
      <w:i/>
      <w:color w:val="4F81BD"/>
      <w:sz w:val="24"/>
    </w:rPr>
  </w:style>
  <w:style w:type="paragraph" w:customStyle="1" w:styleId="ledge1">
    <w:name w:val="ledge1"/>
    <w:basedOn w:val="a3"/>
    <w:rsid w:val="005D368E"/>
    <w:pPr>
      <w:spacing w:before="100" w:beforeAutospacing="1" w:after="100" w:afterAutospacing="1" w:line="360" w:lineRule="atLeast"/>
      <w:jc w:val="both"/>
    </w:pPr>
  </w:style>
  <w:style w:type="character" w:customStyle="1" w:styleId="rubric2">
    <w:name w:val="rubric2"/>
    <w:rsid w:val="005D368E"/>
    <w:rPr>
      <w:shd w:val="clear" w:color="auto" w:fill="FFFFFF"/>
    </w:rPr>
  </w:style>
  <w:style w:type="paragraph" w:customStyle="1" w:styleId="WW-Normal">
    <w:name w:val="WW-Normal"/>
    <w:rsid w:val="005D368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5D368E"/>
    <w:rPr>
      <w:color w:val="000000"/>
      <w:sz w:val="20"/>
    </w:rPr>
  </w:style>
  <w:style w:type="character" w:customStyle="1" w:styleId="A31">
    <w:name w:val="A3"/>
    <w:rsid w:val="005D368E"/>
    <w:rPr>
      <w:b/>
      <w:color w:val="000000"/>
      <w:sz w:val="30"/>
    </w:rPr>
  </w:style>
  <w:style w:type="character" w:customStyle="1" w:styleId="713">
    <w:name w:val="Знак Знак71"/>
    <w:rsid w:val="005D368E"/>
    <w:rPr>
      <w:sz w:val="16"/>
      <w:lang w:val="ru-RU" w:eastAsia="ru-RU"/>
    </w:rPr>
  </w:style>
  <w:style w:type="character" w:customStyle="1" w:styleId="161">
    <w:name w:val="Знак Знак161"/>
    <w:rsid w:val="005D368E"/>
    <w:rPr>
      <w:rFonts w:ascii="Cambria" w:hAnsi="Cambria"/>
      <w:b/>
      <w:kern w:val="32"/>
      <w:sz w:val="32"/>
    </w:rPr>
  </w:style>
  <w:style w:type="paragraph" w:customStyle="1" w:styleId="228">
    <w:name w:val="Основной текст 22"/>
    <w:basedOn w:val="a3"/>
    <w:rsid w:val="005D368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5D368E"/>
    <w:pPr>
      <w:spacing w:after="200" w:line="276" w:lineRule="auto"/>
      <w:ind w:left="720"/>
    </w:pPr>
    <w:rPr>
      <w:rFonts w:ascii="Calibri" w:hAnsi="Calibri"/>
      <w:sz w:val="22"/>
      <w:szCs w:val="22"/>
      <w:lang w:eastAsia="en-US"/>
    </w:rPr>
  </w:style>
  <w:style w:type="character" w:customStyle="1" w:styleId="241">
    <w:name w:val="Знак Знак241"/>
    <w:rsid w:val="005D368E"/>
    <w:rPr>
      <w:rFonts w:ascii="Times New Roman" w:hAnsi="Times New Roman"/>
      <w:b/>
      <w:i/>
      <w:sz w:val="26"/>
    </w:rPr>
  </w:style>
  <w:style w:type="character" w:customStyle="1" w:styleId="1fffff7">
    <w:name w:val="Замещающий текст1"/>
    <w:rsid w:val="005D368E"/>
    <w:rPr>
      <w:color w:val="808080"/>
    </w:rPr>
  </w:style>
  <w:style w:type="paragraph" w:customStyle="1" w:styleId="11f0">
    <w:name w:val="Основной текст11"/>
    <w:basedOn w:val="a3"/>
    <w:semiHidden/>
    <w:rsid w:val="005D368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5D368E"/>
    <w:pPr>
      <w:spacing w:after="160" w:line="240" w:lineRule="exact"/>
    </w:pPr>
    <w:rPr>
      <w:rFonts w:ascii="Verdana" w:hAnsi="Verdana"/>
      <w:lang w:val="en-US" w:eastAsia="en-US"/>
    </w:rPr>
  </w:style>
  <w:style w:type="character" w:customStyle="1" w:styleId="s4">
    <w:name w:val="s4"/>
    <w:rsid w:val="005D368E"/>
  </w:style>
  <w:style w:type="paragraph" w:customStyle="1" w:styleId="p17">
    <w:name w:val="p17"/>
    <w:basedOn w:val="a3"/>
    <w:rsid w:val="005D368E"/>
    <w:pPr>
      <w:spacing w:before="100" w:beforeAutospacing="1" w:after="100" w:afterAutospacing="1"/>
    </w:pPr>
  </w:style>
  <w:style w:type="paragraph" w:customStyle="1" w:styleId="p21">
    <w:name w:val="p21"/>
    <w:basedOn w:val="a3"/>
    <w:rsid w:val="005D368E"/>
    <w:pPr>
      <w:spacing w:before="100" w:beforeAutospacing="1" w:after="100" w:afterAutospacing="1"/>
    </w:pPr>
  </w:style>
  <w:style w:type="paragraph" w:customStyle="1" w:styleId="p5">
    <w:name w:val="p5"/>
    <w:basedOn w:val="a3"/>
    <w:rsid w:val="005D368E"/>
    <w:pPr>
      <w:spacing w:before="100" w:beforeAutospacing="1" w:after="100" w:afterAutospacing="1"/>
    </w:pPr>
  </w:style>
  <w:style w:type="paragraph" w:customStyle="1" w:styleId="p24">
    <w:name w:val="p24"/>
    <w:basedOn w:val="a3"/>
    <w:rsid w:val="005D368E"/>
    <w:pPr>
      <w:spacing w:before="100" w:beforeAutospacing="1" w:after="100" w:afterAutospacing="1"/>
    </w:pPr>
  </w:style>
  <w:style w:type="character" w:customStyle="1" w:styleId="s2">
    <w:name w:val="s2"/>
    <w:rsid w:val="005D368E"/>
  </w:style>
  <w:style w:type="paragraph" w:customStyle="1" w:styleId="p2">
    <w:name w:val="p2"/>
    <w:basedOn w:val="a3"/>
    <w:rsid w:val="005D368E"/>
    <w:pPr>
      <w:spacing w:before="100" w:beforeAutospacing="1" w:after="100" w:afterAutospacing="1"/>
    </w:pPr>
  </w:style>
  <w:style w:type="paragraph" w:customStyle="1" w:styleId="Style134">
    <w:name w:val="Style134"/>
    <w:basedOn w:val="a3"/>
    <w:rsid w:val="005D368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5D368E"/>
    <w:rPr>
      <w:rFonts w:ascii="Times New Roman" w:hAnsi="Times New Roman"/>
      <w:b/>
      <w:sz w:val="24"/>
    </w:rPr>
  </w:style>
  <w:style w:type="character" w:customStyle="1" w:styleId="FontStyle58">
    <w:name w:val="Font Style58"/>
    <w:rsid w:val="005D368E"/>
    <w:rPr>
      <w:rFonts w:ascii="Times New Roman" w:hAnsi="Times New Roman"/>
      <w:b/>
      <w:w w:val="40"/>
      <w:sz w:val="38"/>
    </w:rPr>
  </w:style>
  <w:style w:type="character" w:customStyle="1" w:styleId="FontStyle26">
    <w:name w:val="Font Style26"/>
    <w:rsid w:val="005D368E"/>
    <w:rPr>
      <w:rFonts w:ascii="Times New Roman" w:hAnsi="Times New Roman"/>
      <w:sz w:val="26"/>
    </w:rPr>
  </w:style>
  <w:style w:type="paragraph" w:customStyle="1" w:styleId="affffffffff2">
    <w:name w:val="........ ..... . ........"/>
    <w:basedOn w:val="Default"/>
    <w:next w:val="Default"/>
    <w:rsid w:val="005D368E"/>
    <w:rPr>
      <w:color w:val="auto"/>
    </w:rPr>
  </w:style>
  <w:style w:type="paragraph" w:customStyle="1" w:styleId="affffffffff3">
    <w:name w:val="... ......"/>
    <w:basedOn w:val="Default"/>
    <w:next w:val="Default"/>
    <w:rsid w:val="005D368E"/>
    <w:rPr>
      <w:color w:val="auto"/>
    </w:rPr>
  </w:style>
  <w:style w:type="paragraph" w:customStyle="1" w:styleId="1fffff8">
    <w:name w:val=".....1"/>
    <w:basedOn w:val="Default"/>
    <w:next w:val="Default"/>
    <w:rsid w:val="005D368E"/>
    <w:rPr>
      <w:color w:val="auto"/>
    </w:rPr>
  </w:style>
  <w:style w:type="paragraph" w:customStyle="1" w:styleId="bodytext2">
    <w:name w:val="bodytext2"/>
    <w:basedOn w:val="a3"/>
    <w:rsid w:val="005D368E"/>
    <w:pPr>
      <w:spacing w:before="100" w:beforeAutospacing="1" w:after="100" w:afterAutospacing="1"/>
    </w:pPr>
  </w:style>
  <w:style w:type="paragraph" w:customStyle="1" w:styleId="affffffffff4">
    <w:name w:val="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5D368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5D368E"/>
    <w:rPr>
      <w:rFonts w:cs="Times New Roman"/>
    </w:rPr>
  </w:style>
  <w:style w:type="paragraph" w:customStyle="1" w:styleId="affffffffff5">
    <w:name w:val="ТЕКСТ"/>
    <w:basedOn w:val="afff3"/>
    <w:rsid w:val="005D368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5D368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5D368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5D368E"/>
    <w:rPr>
      <w:rFonts w:cs="Times New Roman"/>
    </w:rPr>
  </w:style>
  <w:style w:type="paragraph" w:customStyle="1" w:styleId="affffffffff6">
    <w:name w:val="Маркированный."/>
    <w:basedOn w:val="a3"/>
    <w:rsid w:val="005D368E"/>
    <w:pPr>
      <w:ind w:left="1429" w:hanging="360"/>
    </w:pPr>
    <w:rPr>
      <w:szCs w:val="22"/>
      <w:lang w:eastAsia="en-US"/>
    </w:rPr>
  </w:style>
  <w:style w:type="character" w:customStyle="1" w:styleId="66">
    <w:name w:val="Знак6 Знак Знак"/>
    <w:rsid w:val="005D368E"/>
    <w:rPr>
      <w:sz w:val="24"/>
      <w:lang w:val="ru-RU" w:eastAsia="ru-RU"/>
    </w:rPr>
  </w:style>
  <w:style w:type="character" w:customStyle="1" w:styleId="searchterm">
    <w:name w:val="searchterm"/>
    <w:rsid w:val="005D368E"/>
    <w:rPr>
      <w:rFonts w:cs="Times New Roman"/>
    </w:rPr>
  </w:style>
  <w:style w:type="character" w:customStyle="1" w:styleId="HTMLAddressChar">
    <w:name w:val="HTML Address Char"/>
    <w:semiHidden/>
    <w:locked/>
    <w:rsid w:val="005D368E"/>
    <w:rPr>
      <w:i/>
      <w:sz w:val="24"/>
      <w:lang w:val="ru-RU" w:eastAsia="ru-RU"/>
    </w:rPr>
  </w:style>
  <w:style w:type="paragraph" w:customStyle="1" w:styleId="1fffffa">
    <w:name w:val="Обычный + полужирный+1"/>
    <w:basedOn w:val="a3"/>
    <w:rsid w:val="005D368E"/>
    <w:pPr>
      <w:autoSpaceDE w:val="0"/>
      <w:autoSpaceDN w:val="0"/>
      <w:adjustRightInd w:val="0"/>
      <w:ind w:firstLine="709"/>
      <w:jc w:val="both"/>
      <w:outlineLvl w:val="1"/>
    </w:pPr>
    <w:rPr>
      <w:b/>
      <w:bCs/>
    </w:rPr>
  </w:style>
  <w:style w:type="character" w:customStyle="1" w:styleId="349">
    <w:name w:val="Основной текст (3)49"/>
    <w:rsid w:val="005D368E"/>
    <w:rPr>
      <w:rFonts w:ascii="Times New Roman" w:hAnsi="Times New Roman"/>
      <w:spacing w:val="0"/>
      <w:sz w:val="20"/>
    </w:rPr>
  </w:style>
  <w:style w:type="character" w:customStyle="1" w:styleId="347">
    <w:name w:val="Основной текст (3)47"/>
    <w:rsid w:val="005D368E"/>
    <w:rPr>
      <w:rFonts w:ascii="Times New Roman" w:hAnsi="Times New Roman"/>
      <w:spacing w:val="0"/>
      <w:sz w:val="20"/>
    </w:rPr>
  </w:style>
  <w:style w:type="character" w:customStyle="1" w:styleId="345">
    <w:name w:val="Основной текст (3)45"/>
    <w:rsid w:val="005D368E"/>
    <w:rPr>
      <w:rFonts w:ascii="Times New Roman" w:hAnsi="Times New Roman"/>
      <w:spacing w:val="0"/>
      <w:sz w:val="20"/>
    </w:rPr>
  </w:style>
  <w:style w:type="paragraph" w:customStyle="1" w:styleId="Style211">
    <w:name w:val="Style21"/>
    <w:basedOn w:val="a3"/>
    <w:rsid w:val="005D368E"/>
    <w:pPr>
      <w:widowControl w:val="0"/>
      <w:autoSpaceDE w:val="0"/>
      <w:autoSpaceDN w:val="0"/>
      <w:adjustRightInd w:val="0"/>
    </w:pPr>
    <w:rPr>
      <w:rFonts w:ascii="Trebuchet MS" w:hAnsi="Trebuchet MS"/>
    </w:rPr>
  </w:style>
  <w:style w:type="character" w:customStyle="1" w:styleId="FontStyle205">
    <w:name w:val="Font Style205"/>
    <w:rsid w:val="005D368E"/>
    <w:rPr>
      <w:rFonts w:ascii="Times New Roman" w:hAnsi="Times New Roman"/>
      <w:color w:val="000000"/>
      <w:sz w:val="18"/>
    </w:rPr>
  </w:style>
  <w:style w:type="paragraph" w:customStyle="1" w:styleId="psection">
    <w:name w:val="psection"/>
    <w:basedOn w:val="a3"/>
    <w:rsid w:val="005D368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5D368E"/>
    <w:pPr>
      <w:spacing w:after="160" w:line="240" w:lineRule="exact"/>
    </w:pPr>
    <w:rPr>
      <w:rFonts w:ascii="Verdana" w:hAnsi="Verdana" w:cs="Verdana"/>
      <w:sz w:val="20"/>
      <w:szCs w:val="20"/>
      <w:lang w:val="en-US" w:eastAsia="en-US"/>
    </w:rPr>
  </w:style>
  <w:style w:type="character" w:customStyle="1" w:styleId="mathjax1">
    <w:name w:val="mathjax1"/>
    <w:rsid w:val="005D368E"/>
    <w:rPr>
      <w:spacing w:val="0"/>
      <w:sz w:val="24"/>
    </w:rPr>
  </w:style>
  <w:style w:type="paragraph" w:customStyle="1" w:styleId="p22">
    <w:name w:val="p22"/>
    <w:basedOn w:val="a3"/>
    <w:rsid w:val="005D368E"/>
    <w:pPr>
      <w:spacing w:before="100" w:beforeAutospacing="1" w:after="100" w:afterAutospacing="1"/>
    </w:pPr>
  </w:style>
  <w:style w:type="paragraph" w:customStyle="1" w:styleId="p10">
    <w:name w:val="p10"/>
    <w:basedOn w:val="a3"/>
    <w:rsid w:val="005D368E"/>
    <w:pPr>
      <w:spacing w:before="100" w:beforeAutospacing="1" w:after="100" w:afterAutospacing="1"/>
    </w:pPr>
  </w:style>
  <w:style w:type="paragraph" w:customStyle="1" w:styleId="p26">
    <w:name w:val="p26"/>
    <w:basedOn w:val="a3"/>
    <w:rsid w:val="005D368E"/>
    <w:pPr>
      <w:spacing w:before="100" w:beforeAutospacing="1" w:after="100" w:afterAutospacing="1"/>
    </w:pPr>
  </w:style>
  <w:style w:type="character" w:customStyle="1" w:styleId="s100">
    <w:name w:val="s10"/>
    <w:rsid w:val="005D368E"/>
    <w:rPr>
      <w:rFonts w:cs="Times New Roman"/>
    </w:rPr>
  </w:style>
  <w:style w:type="paragraph" w:customStyle="1" w:styleId="p36">
    <w:name w:val="p36"/>
    <w:basedOn w:val="a3"/>
    <w:rsid w:val="005D368E"/>
    <w:pPr>
      <w:spacing w:before="100" w:beforeAutospacing="1" w:after="100" w:afterAutospacing="1"/>
    </w:pPr>
  </w:style>
  <w:style w:type="character" w:customStyle="1" w:styleId="para6">
    <w:name w:val="para6"/>
    <w:rsid w:val="005D368E"/>
    <w:rPr>
      <w:rFonts w:cs="Times New Roman"/>
    </w:rPr>
  </w:style>
  <w:style w:type="character" w:customStyle="1" w:styleId="3100">
    <w:name w:val="Знак Знак310"/>
    <w:locked/>
    <w:rsid w:val="005D368E"/>
    <w:rPr>
      <w:rFonts w:ascii="Tahoma" w:hAnsi="Tahoma" w:cs="Tahoma"/>
      <w:sz w:val="16"/>
      <w:szCs w:val="16"/>
      <w:lang w:val="ru-RU" w:eastAsia="ru-RU" w:bidi="ar-SA"/>
    </w:rPr>
  </w:style>
  <w:style w:type="paragraph" w:customStyle="1" w:styleId="eg3">
    <w:name w:val="eg3"/>
    <w:basedOn w:val="a3"/>
    <w:rsid w:val="005D368E"/>
    <w:pPr>
      <w:spacing w:before="100" w:beforeAutospacing="1" w:after="100" w:afterAutospacing="1"/>
    </w:pPr>
  </w:style>
  <w:style w:type="paragraph" w:customStyle="1" w:styleId="p32">
    <w:name w:val="p32"/>
    <w:basedOn w:val="a3"/>
    <w:rsid w:val="005D368E"/>
    <w:pPr>
      <w:spacing w:before="100" w:beforeAutospacing="1" w:after="100" w:afterAutospacing="1"/>
    </w:pPr>
  </w:style>
  <w:style w:type="character" w:customStyle="1" w:styleId="2610">
    <w:name w:val="Знак Знак261"/>
    <w:rsid w:val="005D368E"/>
    <w:rPr>
      <w:rFonts w:ascii="Cambria" w:eastAsia="Times New Roman" w:hAnsi="Cambria"/>
      <w:b/>
      <w:sz w:val="26"/>
    </w:rPr>
  </w:style>
  <w:style w:type="character" w:customStyle="1" w:styleId="1111">
    <w:name w:val="Знак1 Знак Знак11"/>
    <w:locked/>
    <w:rsid w:val="005D368E"/>
    <w:rPr>
      <w:rFonts w:ascii="Times New Roman" w:eastAsia="Times New Roman" w:hAnsi="Times New Roman"/>
      <w:sz w:val="24"/>
      <w:lang w:eastAsia="ru-RU"/>
    </w:rPr>
  </w:style>
  <w:style w:type="character" w:customStyle="1" w:styleId="4810">
    <w:name w:val="Знак Знак481"/>
    <w:locked/>
    <w:rsid w:val="005D368E"/>
    <w:rPr>
      <w:b/>
      <w:sz w:val="27"/>
      <w:lang w:val="ru-RU" w:eastAsia="ru-RU"/>
    </w:rPr>
  </w:style>
  <w:style w:type="character" w:customStyle="1" w:styleId="491">
    <w:name w:val="Знак Знак491"/>
    <w:rsid w:val="005D368E"/>
    <w:rPr>
      <w:rFonts w:ascii="Times New Roman" w:eastAsia="Times New Roman" w:hAnsi="Times New Roman"/>
      <w:b/>
      <w:caps/>
      <w:sz w:val="24"/>
      <w:lang w:eastAsia="ru-RU"/>
    </w:rPr>
  </w:style>
  <w:style w:type="character" w:customStyle="1" w:styleId="4710">
    <w:name w:val="Знак Знак471"/>
    <w:rsid w:val="005D368E"/>
    <w:rPr>
      <w:rFonts w:ascii="Times New Roman" w:eastAsia="Times New Roman" w:hAnsi="Times New Roman"/>
      <w:b/>
      <w:sz w:val="27"/>
      <w:lang w:eastAsia="ru-RU"/>
    </w:rPr>
  </w:style>
  <w:style w:type="character" w:customStyle="1" w:styleId="4510">
    <w:name w:val="Знак Знак451"/>
    <w:rsid w:val="005D368E"/>
    <w:rPr>
      <w:rFonts w:ascii="Times New Roman" w:eastAsia="Times New Roman" w:hAnsi="Times New Roman"/>
      <w:b/>
      <w:i/>
      <w:sz w:val="26"/>
      <w:lang w:eastAsia="ru-RU"/>
    </w:rPr>
  </w:style>
  <w:style w:type="character" w:customStyle="1" w:styleId="1211">
    <w:name w:val="Знак1 Знак Знак21"/>
    <w:locked/>
    <w:rsid w:val="005D368E"/>
    <w:rPr>
      <w:sz w:val="24"/>
    </w:rPr>
  </w:style>
  <w:style w:type="character" w:customStyle="1" w:styleId="613">
    <w:name w:val="Знак6 Знак Знак1"/>
    <w:rsid w:val="005D368E"/>
    <w:rPr>
      <w:sz w:val="24"/>
      <w:lang w:val="ru-RU" w:eastAsia="ru-RU"/>
    </w:rPr>
  </w:style>
  <w:style w:type="character" w:customStyle="1" w:styleId="b-material-headdate-day">
    <w:name w:val="b-material-head__date-day"/>
    <w:rsid w:val="005D368E"/>
    <w:rPr>
      <w:rFonts w:cs="Times New Roman"/>
    </w:rPr>
  </w:style>
  <w:style w:type="character" w:customStyle="1" w:styleId="2fff1">
    <w:name w:val="Основной текст (2)"/>
    <w:rsid w:val="005D368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5D368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5D368E"/>
    <w:rPr>
      <w:sz w:val="24"/>
      <w:szCs w:val="24"/>
      <w:lang w:val="ru-RU" w:eastAsia="ru-RU" w:bidi="hi-IN"/>
    </w:rPr>
  </w:style>
  <w:style w:type="character" w:customStyle="1" w:styleId="2fff2">
    <w:name w:val="Основной шрифт абзаца2"/>
    <w:rsid w:val="005D368E"/>
  </w:style>
  <w:style w:type="character" w:customStyle="1" w:styleId="492">
    <w:name w:val="Знак Знак49"/>
    <w:rsid w:val="005D368E"/>
    <w:rPr>
      <w:rFonts w:ascii="Times New Roman" w:eastAsia="Times New Roman" w:hAnsi="Times New Roman" w:cs="Times New Roman"/>
      <w:b/>
      <w:caps/>
      <w:sz w:val="24"/>
      <w:szCs w:val="24"/>
      <w:lang w:eastAsia="ru-RU"/>
    </w:rPr>
  </w:style>
  <w:style w:type="paragraph" w:customStyle="1" w:styleId="621">
    <w:name w:val="Заголовок 62"/>
    <w:rsid w:val="005D36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5D368E"/>
    <w:rPr>
      <w:b/>
      <w:bCs/>
      <w:sz w:val="28"/>
      <w:szCs w:val="28"/>
      <w:lang w:val="ru-RU" w:eastAsia="ru-RU" w:bidi="ar-SA"/>
    </w:rPr>
  </w:style>
  <w:style w:type="character" w:customStyle="1" w:styleId="126">
    <w:name w:val="Знак1 Знак Знак2"/>
    <w:locked/>
    <w:rsid w:val="005D368E"/>
    <w:rPr>
      <w:sz w:val="24"/>
      <w:szCs w:val="24"/>
    </w:rPr>
  </w:style>
  <w:style w:type="character" w:customStyle="1" w:styleId="67">
    <w:name w:val="Знак6 Знак Знак"/>
    <w:rsid w:val="005D368E"/>
    <w:rPr>
      <w:sz w:val="24"/>
      <w:szCs w:val="24"/>
      <w:lang w:val="ru-RU" w:eastAsia="ru-RU" w:bidi="ar-SA"/>
    </w:rPr>
  </w:style>
  <w:style w:type="character" w:customStyle="1" w:styleId="PlainTextChar1">
    <w:name w:val="Plain Text Char1"/>
    <w:aliases w:val="Знак3 Char11,Heading 12 Char11"/>
    <w:semiHidden/>
    <w:rsid w:val="005D368E"/>
    <w:rPr>
      <w:rFonts w:ascii="Courier New" w:hAnsi="Courier New" w:cs="Courier New"/>
    </w:rPr>
  </w:style>
  <w:style w:type="character" w:customStyle="1" w:styleId="QuoteChar1">
    <w:name w:val="Quote Char1"/>
    <w:rsid w:val="005D368E"/>
    <w:rPr>
      <w:rFonts w:ascii="Times New Roman" w:hAnsi="Times New Roman"/>
      <w:i/>
      <w:iCs/>
      <w:color w:val="000000"/>
      <w:sz w:val="24"/>
      <w:szCs w:val="24"/>
    </w:rPr>
  </w:style>
  <w:style w:type="character" w:customStyle="1" w:styleId="1fffffb">
    <w:name w:val="Слабое выделение1"/>
    <w:rsid w:val="005D368E"/>
    <w:rPr>
      <w:i/>
      <w:color w:val="808080"/>
    </w:rPr>
  </w:style>
  <w:style w:type="paragraph" w:customStyle="1" w:styleId="p35">
    <w:name w:val="p35"/>
    <w:basedOn w:val="a3"/>
    <w:rsid w:val="005D368E"/>
    <w:pPr>
      <w:spacing w:before="100" w:beforeAutospacing="1" w:after="100" w:afterAutospacing="1"/>
    </w:pPr>
  </w:style>
  <w:style w:type="character" w:customStyle="1" w:styleId="541">
    <w:name w:val="Знак Знак54"/>
    <w:rsid w:val="005D368E"/>
    <w:rPr>
      <w:rFonts w:ascii="Arial" w:hAnsi="Arial"/>
      <w:b/>
      <w:bCs/>
      <w:sz w:val="26"/>
      <w:szCs w:val="26"/>
      <w:lang w:bidi="ar-SA"/>
    </w:rPr>
  </w:style>
  <w:style w:type="character" w:customStyle="1" w:styleId="670">
    <w:name w:val="Знак Знак67"/>
    <w:rsid w:val="005D368E"/>
    <w:rPr>
      <w:rFonts w:ascii="Arial" w:hAnsi="Arial"/>
      <w:b/>
      <w:bCs/>
      <w:sz w:val="26"/>
      <w:szCs w:val="26"/>
    </w:rPr>
  </w:style>
  <w:style w:type="character" w:customStyle="1" w:styleId="660">
    <w:name w:val="Знак Знак66"/>
    <w:rsid w:val="005D368E"/>
    <w:rPr>
      <w:b/>
      <w:bCs/>
      <w:sz w:val="28"/>
      <w:szCs w:val="28"/>
      <w:lang w:bidi="ar-SA"/>
    </w:rPr>
  </w:style>
  <w:style w:type="character" w:customStyle="1" w:styleId="650">
    <w:name w:val="Знак Знак65"/>
    <w:rsid w:val="005D368E"/>
    <w:rPr>
      <w:b/>
      <w:bCs/>
      <w:i/>
      <w:iCs/>
      <w:sz w:val="26"/>
      <w:szCs w:val="26"/>
      <w:lang w:bidi="ar-SA"/>
    </w:rPr>
  </w:style>
  <w:style w:type="character" w:customStyle="1" w:styleId="630">
    <w:name w:val="Знак Знак63"/>
    <w:rsid w:val="005D368E"/>
    <w:rPr>
      <w:sz w:val="24"/>
      <w:lang w:val="ru-RU" w:eastAsia="ru-RU" w:bidi="ar-SA"/>
    </w:rPr>
  </w:style>
  <w:style w:type="character" w:customStyle="1" w:styleId="622">
    <w:name w:val="Знак Знак62"/>
    <w:rsid w:val="005D368E"/>
    <w:rPr>
      <w:rFonts w:ascii="Calibri" w:hAnsi="Calibri"/>
      <w:i/>
      <w:iCs/>
      <w:sz w:val="24"/>
      <w:szCs w:val="24"/>
      <w:lang w:eastAsia="en-US" w:bidi="ar-SA"/>
    </w:rPr>
  </w:style>
  <w:style w:type="character" w:customStyle="1" w:styleId="614">
    <w:name w:val="Знак Знак61"/>
    <w:rsid w:val="005D368E"/>
    <w:rPr>
      <w:rFonts w:ascii="Arial" w:hAnsi="Arial" w:cs="Arial"/>
      <w:sz w:val="22"/>
      <w:szCs w:val="22"/>
      <w:lang w:val="ru-RU" w:eastAsia="ru-RU" w:bidi="ar-SA"/>
    </w:rPr>
  </w:style>
  <w:style w:type="character" w:customStyle="1" w:styleId="601">
    <w:name w:val="Знак Знак60"/>
    <w:rsid w:val="005D368E"/>
    <w:rPr>
      <w:sz w:val="16"/>
      <w:szCs w:val="16"/>
    </w:rPr>
  </w:style>
  <w:style w:type="character" w:customStyle="1" w:styleId="590">
    <w:name w:val="Знак Знак59"/>
    <w:rsid w:val="005D368E"/>
    <w:rPr>
      <w:sz w:val="24"/>
      <w:szCs w:val="24"/>
      <w:lang w:bidi="ar-SA"/>
    </w:rPr>
  </w:style>
  <w:style w:type="character" w:customStyle="1" w:styleId="581">
    <w:name w:val="Знак Знак58"/>
    <w:rsid w:val="005D368E"/>
    <w:rPr>
      <w:sz w:val="24"/>
      <w:szCs w:val="24"/>
      <w:lang w:bidi="ar-SA"/>
    </w:rPr>
  </w:style>
  <w:style w:type="character" w:customStyle="1" w:styleId="571">
    <w:name w:val="Знак Знак57"/>
    <w:rsid w:val="005D368E"/>
    <w:rPr>
      <w:sz w:val="24"/>
      <w:szCs w:val="24"/>
      <w:lang w:bidi="ar-SA"/>
    </w:rPr>
  </w:style>
  <w:style w:type="character" w:customStyle="1" w:styleId="561">
    <w:name w:val="Знак Знак56"/>
    <w:rsid w:val="005D368E"/>
    <w:rPr>
      <w:rFonts w:ascii="Tahoma" w:hAnsi="Tahoma"/>
      <w:lang w:bidi="ar-SA"/>
    </w:rPr>
  </w:style>
  <w:style w:type="character" w:customStyle="1" w:styleId="551">
    <w:name w:val="Знак Знак55"/>
    <w:rsid w:val="005D368E"/>
    <w:rPr>
      <w:sz w:val="24"/>
      <w:szCs w:val="24"/>
      <w:lang w:bidi="ar-SA"/>
    </w:rPr>
  </w:style>
  <w:style w:type="paragraph" w:customStyle="1" w:styleId="p11">
    <w:name w:val="p11"/>
    <w:basedOn w:val="a3"/>
    <w:rsid w:val="005D368E"/>
    <w:pPr>
      <w:spacing w:before="100" w:beforeAutospacing="1" w:after="100" w:afterAutospacing="1"/>
    </w:pPr>
  </w:style>
  <w:style w:type="paragraph" w:customStyle="1" w:styleId="p15">
    <w:name w:val="p15"/>
    <w:basedOn w:val="a3"/>
    <w:rsid w:val="005D368E"/>
    <w:pPr>
      <w:spacing w:before="100" w:beforeAutospacing="1" w:after="100" w:afterAutospacing="1"/>
    </w:pPr>
  </w:style>
  <w:style w:type="character" w:customStyle="1" w:styleId="s7">
    <w:name w:val="s7"/>
    <w:rsid w:val="005D368E"/>
  </w:style>
  <w:style w:type="character" w:customStyle="1" w:styleId="s13">
    <w:name w:val="s13"/>
    <w:rsid w:val="005D368E"/>
  </w:style>
  <w:style w:type="paragraph" w:customStyle="1" w:styleId="p29">
    <w:name w:val="p29"/>
    <w:basedOn w:val="a3"/>
    <w:rsid w:val="005D368E"/>
    <w:pPr>
      <w:spacing w:before="100" w:beforeAutospacing="1" w:after="100" w:afterAutospacing="1"/>
    </w:pPr>
  </w:style>
  <w:style w:type="paragraph" w:customStyle="1" w:styleId="p30">
    <w:name w:val="p30"/>
    <w:basedOn w:val="a3"/>
    <w:rsid w:val="005D368E"/>
    <w:pPr>
      <w:spacing w:before="100" w:beforeAutospacing="1" w:after="100" w:afterAutospacing="1"/>
    </w:pPr>
  </w:style>
  <w:style w:type="paragraph" w:customStyle="1" w:styleId="p31">
    <w:name w:val="p31"/>
    <w:basedOn w:val="a3"/>
    <w:rsid w:val="005D368E"/>
    <w:pPr>
      <w:spacing w:before="100" w:beforeAutospacing="1" w:after="100" w:afterAutospacing="1"/>
    </w:pPr>
  </w:style>
  <w:style w:type="character" w:customStyle="1" w:styleId="s14">
    <w:name w:val="s14"/>
    <w:rsid w:val="005D368E"/>
  </w:style>
  <w:style w:type="character" w:customStyle="1" w:styleId="s15">
    <w:name w:val="s15"/>
    <w:rsid w:val="005D368E"/>
  </w:style>
  <w:style w:type="paragraph" w:customStyle="1" w:styleId="p33">
    <w:name w:val="p33"/>
    <w:basedOn w:val="a3"/>
    <w:rsid w:val="005D368E"/>
    <w:pPr>
      <w:spacing w:before="100" w:beforeAutospacing="1" w:after="100" w:afterAutospacing="1"/>
    </w:pPr>
  </w:style>
  <w:style w:type="paragraph" w:customStyle="1" w:styleId="p13">
    <w:name w:val="p13"/>
    <w:basedOn w:val="a3"/>
    <w:rsid w:val="005D368E"/>
    <w:pPr>
      <w:spacing w:before="100" w:beforeAutospacing="1" w:after="100" w:afterAutospacing="1"/>
    </w:pPr>
  </w:style>
  <w:style w:type="character" w:customStyle="1" w:styleId="s9">
    <w:name w:val="s9"/>
    <w:rsid w:val="005D368E"/>
  </w:style>
  <w:style w:type="paragraph" w:customStyle="1" w:styleId="p25">
    <w:name w:val="p25"/>
    <w:basedOn w:val="a3"/>
    <w:rsid w:val="005D368E"/>
    <w:pPr>
      <w:spacing w:before="100" w:beforeAutospacing="1" w:after="100" w:afterAutospacing="1"/>
    </w:pPr>
  </w:style>
  <w:style w:type="character" w:customStyle="1" w:styleId="128">
    <w:name w:val="Знак1 Знак2"/>
    <w:semiHidden/>
    <w:rsid w:val="005D368E"/>
    <w:rPr>
      <w:sz w:val="24"/>
      <w:szCs w:val="24"/>
    </w:rPr>
  </w:style>
  <w:style w:type="character" w:customStyle="1" w:styleId="1fffffc">
    <w:name w:val="Красная строка Знак1"/>
    <w:semiHidden/>
    <w:rsid w:val="005D368E"/>
    <w:rPr>
      <w:sz w:val="24"/>
      <w:szCs w:val="24"/>
    </w:rPr>
  </w:style>
  <w:style w:type="character" w:customStyle="1" w:styleId="1fffffd">
    <w:name w:val="Текст концевой сноски Знак1"/>
    <w:rsid w:val="005D368E"/>
  </w:style>
  <w:style w:type="character" w:customStyle="1" w:styleId="1fffffe">
    <w:name w:val="Текст макроса Знак1"/>
    <w:semiHidden/>
    <w:rsid w:val="005D368E"/>
    <w:rPr>
      <w:rFonts w:ascii="Consolas" w:hAnsi="Consolas"/>
    </w:rPr>
  </w:style>
  <w:style w:type="paragraph" w:customStyle="1" w:styleId="Caaieiaie5">
    <w:name w:val="Caaieiaie 5"/>
    <w:basedOn w:val="a3"/>
    <w:next w:val="a3"/>
    <w:rsid w:val="005D368E"/>
    <w:pPr>
      <w:autoSpaceDE w:val="0"/>
      <w:autoSpaceDN w:val="0"/>
      <w:adjustRightInd w:val="0"/>
    </w:pPr>
    <w:rPr>
      <w:lang w:eastAsia="en-US"/>
    </w:rPr>
  </w:style>
  <w:style w:type="character" w:customStyle="1" w:styleId="700">
    <w:name w:val="Знак Знак70"/>
    <w:rsid w:val="005D368E"/>
    <w:rPr>
      <w:rFonts w:ascii="Arial" w:hAnsi="Arial"/>
      <w:b/>
      <w:bCs/>
      <w:sz w:val="26"/>
      <w:szCs w:val="26"/>
    </w:rPr>
  </w:style>
  <w:style w:type="character" w:customStyle="1" w:styleId="69">
    <w:name w:val="Знак Знак69"/>
    <w:rsid w:val="005D368E"/>
    <w:rPr>
      <w:b/>
      <w:bCs/>
      <w:sz w:val="28"/>
      <w:szCs w:val="28"/>
      <w:lang w:bidi="ar-SA"/>
    </w:rPr>
  </w:style>
  <w:style w:type="character" w:customStyle="1" w:styleId="68">
    <w:name w:val="Знак Знак68"/>
    <w:rsid w:val="005D368E"/>
    <w:rPr>
      <w:b/>
      <w:bCs/>
      <w:i/>
      <w:iCs/>
      <w:sz w:val="26"/>
      <w:szCs w:val="26"/>
      <w:lang w:bidi="ar-SA"/>
    </w:rPr>
  </w:style>
  <w:style w:type="paragraph" w:customStyle="1" w:styleId="SP">
    <w:name w:val="SP"/>
    <w:rsid w:val="005D368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5D368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5D368E"/>
    <w:rPr>
      <w:i w:val="0"/>
      <w:iCs w:val="0"/>
      <w:kern w:val="32"/>
      <w:sz w:val="24"/>
      <w:szCs w:val="32"/>
      <w:lang w:eastAsia="ru-RU"/>
    </w:rPr>
  </w:style>
  <w:style w:type="paragraph" w:customStyle="1" w:styleId="3fc">
    <w:name w:val="Заголовок 3 уровня"/>
    <w:basedOn w:val="afffe"/>
    <w:rsid w:val="005D368E"/>
    <w:pPr>
      <w:ind w:firstLine="0"/>
      <w:jc w:val="center"/>
    </w:pPr>
    <w:rPr>
      <w:b/>
    </w:rPr>
  </w:style>
  <w:style w:type="character" w:customStyle="1" w:styleId="rvts210">
    <w:name w:val="rvts210"/>
    <w:rsid w:val="005D368E"/>
    <w:rPr>
      <w:i/>
      <w:iCs/>
      <w:color w:val="000000"/>
      <w:sz w:val="20"/>
      <w:szCs w:val="20"/>
    </w:rPr>
  </w:style>
  <w:style w:type="character" w:customStyle="1" w:styleId="76">
    <w:name w:val="стиль7"/>
    <w:rsid w:val="005D368E"/>
  </w:style>
  <w:style w:type="character" w:customStyle="1" w:styleId="Heading122">
    <w:name w:val="Heading 12 Знак Знак2"/>
    <w:rsid w:val="005D368E"/>
    <w:rPr>
      <w:rFonts w:ascii="Courier New" w:hAnsi="Courier New"/>
      <w:lang w:bidi="ar-SA"/>
    </w:rPr>
  </w:style>
  <w:style w:type="character" w:customStyle="1" w:styleId="Heading3Char1">
    <w:name w:val="Heading 3 Char1"/>
    <w:locked/>
    <w:rsid w:val="005D368E"/>
    <w:rPr>
      <w:b/>
      <w:sz w:val="27"/>
      <w:lang w:val="ru-RU" w:eastAsia="ru-RU"/>
    </w:rPr>
  </w:style>
  <w:style w:type="paragraph" w:customStyle="1" w:styleId="129">
    <w:name w:val="Абзац списка12"/>
    <w:basedOn w:val="a3"/>
    <w:rsid w:val="005D368E"/>
    <w:pPr>
      <w:ind w:left="720"/>
      <w:contextualSpacing/>
    </w:pPr>
    <w:rPr>
      <w:szCs w:val="20"/>
    </w:rPr>
  </w:style>
  <w:style w:type="character" w:customStyle="1" w:styleId="BodyText2Char2">
    <w:name w:val="Body Text 2 Char2"/>
    <w:locked/>
    <w:rsid w:val="005D368E"/>
    <w:rPr>
      <w:sz w:val="24"/>
    </w:rPr>
  </w:style>
  <w:style w:type="character" w:customStyle="1" w:styleId="Heading2Char1">
    <w:name w:val="Heading 2 Char1"/>
    <w:aliases w:val="Знак3 Знак Char1,Heading 2 Char11,Знак3 Знак Char11"/>
    <w:locked/>
    <w:rsid w:val="005D368E"/>
    <w:rPr>
      <w:rFonts w:ascii="Arial" w:hAnsi="Arial"/>
      <w:b/>
      <w:i/>
      <w:sz w:val="28"/>
      <w:lang w:val="ru-RU" w:eastAsia="en-US"/>
    </w:rPr>
  </w:style>
  <w:style w:type="character" w:customStyle="1" w:styleId="Heading4Char1">
    <w:name w:val="Heading 4 Char1"/>
    <w:locked/>
    <w:rsid w:val="005D368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5D368E"/>
    <w:rPr>
      <w:rFonts w:ascii="Times New Roman" w:hAnsi="Times New Roman"/>
      <w:sz w:val="24"/>
      <w:lang w:eastAsia="ru-RU"/>
    </w:rPr>
  </w:style>
  <w:style w:type="paragraph" w:customStyle="1" w:styleId="1ffffff">
    <w:name w:val="Стиль 1"/>
    <w:basedOn w:val="a3"/>
    <w:rsid w:val="005D368E"/>
    <w:pPr>
      <w:ind w:firstLine="709"/>
      <w:jc w:val="both"/>
    </w:pPr>
    <w:rPr>
      <w:sz w:val="28"/>
      <w:szCs w:val="28"/>
    </w:rPr>
  </w:style>
  <w:style w:type="character" w:customStyle="1" w:styleId="b">
    <w:name w:val="b"/>
    <w:rsid w:val="005D368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5D368E"/>
    <w:rPr>
      <w:lang w:val="ru-RU" w:eastAsia="ru-RU" w:bidi="ar-SA"/>
    </w:rPr>
  </w:style>
  <w:style w:type="paragraph" w:customStyle="1" w:styleId="tab">
    <w:name w:val="tab"/>
    <w:basedOn w:val="a3"/>
    <w:rsid w:val="005D368E"/>
    <w:pPr>
      <w:spacing w:before="100" w:beforeAutospacing="1" w:after="100" w:afterAutospacing="1"/>
    </w:pPr>
  </w:style>
  <w:style w:type="paragraph" w:customStyle="1" w:styleId="212000">
    <w:name w:val="Стиль Заголовок 2 + 12 пт Слева:  0 см Первая строка:  0 см"/>
    <w:basedOn w:val="21"/>
    <w:rsid w:val="005D368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5D368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5D368E"/>
    <w:rPr>
      <w:rFonts w:ascii="Times New Roman" w:hAnsi="Times New Roman"/>
      <w:i w:val="0"/>
      <w:kern w:val="32"/>
      <w:sz w:val="24"/>
      <w:szCs w:val="32"/>
      <w:lang w:eastAsia="ru-RU"/>
    </w:rPr>
  </w:style>
  <w:style w:type="character" w:customStyle="1" w:styleId="affffffffff7">
    <w:name w:val="Знак Знак Знак"/>
    <w:locked/>
    <w:rsid w:val="005D368E"/>
    <w:rPr>
      <w:b/>
      <w:caps/>
      <w:sz w:val="24"/>
      <w:szCs w:val="24"/>
      <w:lang w:val="ru-RU" w:eastAsia="ru-RU" w:bidi="ar-SA"/>
    </w:rPr>
  </w:style>
  <w:style w:type="character" w:customStyle="1" w:styleId="328">
    <w:name w:val="Знак Знак32"/>
    <w:rsid w:val="005D368E"/>
    <w:rPr>
      <w:rFonts w:ascii="Arial" w:hAnsi="Arial" w:cs="Arial"/>
      <w:b/>
      <w:bCs/>
      <w:i/>
      <w:iCs/>
      <w:sz w:val="28"/>
      <w:szCs w:val="28"/>
      <w:lang w:val="ru-RU" w:eastAsia="en-US" w:bidi="ar-SA"/>
    </w:rPr>
  </w:style>
  <w:style w:type="character" w:customStyle="1" w:styleId="31d">
    <w:name w:val="Знак Знак31"/>
    <w:locked/>
    <w:rsid w:val="005D368E"/>
    <w:rPr>
      <w:b/>
      <w:bCs/>
      <w:sz w:val="27"/>
      <w:szCs w:val="27"/>
      <w:lang w:val="ru-RU" w:eastAsia="ru-RU" w:bidi="ar-SA"/>
    </w:rPr>
  </w:style>
  <w:style w:type="character" w:customStyle="1" w:styleId="302">
    <w:name w:val="Знак Знак30"/>
    <w:locked/>
    <w:rsid w:val="005D368E"/>
    <w:rPr>
      <w:b/>
      <w:bCs/>
      <w:sz w:val="28"/>
      <w:szCs w:val="28"/>
      <w:lang w:bidi="ar-SA"/>
    </w:rPr>
  </w:style>
  <w:style w:type="character" w:customStyle="1" w:styleId="292">
    <w:name w:val="Знак Знак29"/>
    <w:locked/>
    <w:rsid w:val="005D368E"/>
    <w:rPr>
      <w:b/>
      <w:bCs/>
      <w:i/>
      <w:iCs/>
      <w:sz w:val="26"/>
      <w:szCs w:val="26"/>
      <w:lang w:bidi="ar-SA"/>
    </w:rPr>
  </w:style>
  <w:style w:type="character" w:customStyle="1" w:styleId="hlto-search">
    <w:name w:val="hl to-search"/>
    <w:rsid w:val="005D368E"/>
  </w:style>
  <w:style w:type="paragraph" w:customStyle="1" w:styleId="source">
    <w:name w:val="source"/>
    <w:basedOn w:val="a3"/>
    <w:rsid w:val="005D368E"/>
    <w:pPr>
      <w:spacing w:before="100" w:beforeAutospacing="1" w:after="100" w:afterAutospacing="1"/>
    </w:pPr>
  </w:style>
  <w:style w:type="paragraph" w:customStyle="1" w:styleId="affffffffff8">
    <w:name w:val="словарная статья"/>
    <w:basedOn w:val="Default"/>
    <w:next w:val="Default"/>
    <w:rsid w:val="005D368E"/>
    <w:rPr>
      <w:color w:val="auto"/>
    </w:rPr>
  </w:style>
  <w:style w:type="paragraph" w:customStyle="1" w:styleId="affffffffff9">
    <w:name w:val="Подзаголовок для информации об изменениях"/>
    <w:basedOn w:val="a3"/>
    <w:next w:val="a3"/>
    <w:uiPriority w:val="99"/>
    <w:rsid w:val="005D368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5D368E"/>
    <w:rPr>
      <w:i/>
      <w:iCs/>
      <w:color w:val="000000"/>
    </w:rPr>
  </w:style>
  <w:style w:type="paragraph" w:customStyle="1" w:styleId="1ffffff0">
    <w:name w:val="Выделенная цитата1"/>
    <w:basedOn w:val="a3"/>
    <w:next w:val="a3"/>
    <w:rsid w:val="005D368E"/>
    <w:pPr>
      <w:pBdr>
        <w:bottom w:val="single" w:sz="4" w:space="4" w:color="4F81BD"/>
      </w:pBdr>
      <w:spacing w:before="200" w:after="280"/>
      <w:ind w:left="936" w:right="936"/>
    </w:pPr>
    <w:rPr>
      <w:b/>
      <w:bCs/>
      <w:i/>
      <w:iCs/>
      <w:color w:val="4F81BD"/>
    </w:rPr>
  </w:style>
  <w:style w:type="character" w:customStyle="1" w:styleId="1ffffff1">
    <w:name w:val="Слабая ссылка1"/>
    <w:rsid w:val="005D368E"/>
    <w:rPr>
      <w:rFonts w:cs="Times New Roman"/>
      <w:smallCaps/>
      <w:color w:val="C0504D"/>
      <w:u w:val="single"/>
    </w:rPr>
  </w:style>
  <w:style w:type="character" w:customStyle="1" w:styleId="1ffffff2">
    <w:name w:val="Сильная ссылка1"/>
    <w:rsid w:val="005D368E"/>
    <w:rPr>
      <w:rFonts w:cs="Times New Roman"/>
      <w:b/>
      <w:smallCaps/>
      <w:color w:val="C0504D"/>
      <w:spacing w:val="5"/>
      <w:u w:val="single"/>
    </w:rPr>
  </w:style>
  <w:style w:type="character" w:customStyle="1" w:styleId="1ffffff3">
    <w:name w:val="Название книги1"/>
    <w:rsid w:val="005D368E"/>
    <w:rPr>
      <w:rFonts w:cs="Times New Roman"/>
      <w:b/>
      <w:smallCaps/>
      <w:spacing w:val="5"/>
    </w:rPr>
  </w:style>
  <w:style w:type="paragraph" w:customStyle="1" w:styleId="1ffffff4">
    <w:name w:val="Заголовок оглавления1"/>
    <w:basedOn w:val="11"/>
    <w:next w:val="a3"/>
    <w:rsid w:val="005D368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5D368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5D368E"/>
    <w:rPr>
      <w:b/>
      <w:bCs/>
      <w:sz w:val="28"/>
      <w:szCs w:val="28"/>
      <w:lang w:val="ru-RU" w:eastAsia="ru-RU" w:bidi="ar-SA"/>
    </w:rPr>
  </w:style>
  <w:style w:type="paragraph" w:customStyle="1" w:styleId="329">
    <w:name w:val="Заголовок 32"/>
    <w:basedOn w:val="a3"/>
    <w:next w:val="a3"/>
    <w:rsid w:val="005D368E"/>
    <w:pPr>
      <w:keepNext/>
      <w:snapToGrid w:val="0"/>
      <w:spacing w:before="240" w:after="60"/>
    </w:pPr>
    <w:rPr>
      <w:rFonts w:ascii="Arial" w:hAnsi="Arial"/>
      <w:szCs w:val="20"/>
    </w:rPr>
  </w:style>
  <w:style w:type="character" w:customStyle="1" w:styleId="1ffffff6">
    <w:name w:val="Замещающий текст1"/>
    <w:rsid w:val="005D368E"/>
    <w:rPr>
      <w:color w:val="808080"/>
    </w:rPr>
  </w:style>
  <w:style w:type="paragraph" w:customStyle="1" w:styleId="1ffffff7">
    <w:name w:val="Подзаголовок1"/>
    <w:basedOn w:val="a3"/>
    <w:rsid w:val="005D368E"/>
    <w:pPr>
      <w:spacing w:line="312" w:lineRule="auto"/>
    </w:pPr>
    <w:rPr>
      <w:rFonts w:ascii="Arial" w:hAnsi="Arial" w:cs="Arial"/>
      <w:b/>
      <w:bCs/>
      <w:color w:val="000000"/>
      <w:sz w:val="20"/>
      <w:szCs w:val="20"/>
    </w:rPr>
  </w:style>
  <w:style w:type="character" w:customStyle="1" w:styleId="2fff5">
    <w:name w:val="Основной шрифт абзаца2"/>
    <w:rsid w:val="005D368E"/>
  </w:style>
  <w:style w:type="paragraph" w:customStyle="1" w:styleId="623">
    <w:name w:val="Заголовок 62"/>
    <w:rsid w:val="005D368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5D368E"/>
    <w:rPr>
      <w:rFonts w:ascii="Arial" w:hAnsi="Arial"/>
      <w:b/>
      <w:bCs/>
      <w:sz w:val="26"/>
      <w:szCs w:val="26"/>
    </w:rPr>
  </w:style>
  <w:style w:type="character" w:customStyle="1" w:styleId="661">
    <w:name w:val="Знак Знак66"/>
    <w:rsid w:val="005D368E"/>
    <w:rPr>
      <w:b/>
      <w:bCs/>
      <w:sz w:val="28"/>
      <w:szCs w:val="28"/>
      <w:lang w:bidi="ar-SA"/>
    </w:rPr>
  </w:style>
  <w:style w:type="character" w:customStyle="1" w:styleId="651">
    <w:name w:val="Знак Знак65"/>
    <w:rsid w:val="005D368E"/>
    <w:rPr>
      <w:b/>
      <w:bCs/>
      <w:i/>
      <w:iCs/>
      <w:sz w:val="26"/>
      <w:szCs w:val="26"/>
      <w:lang w:bidi="ar-SA"/>
    </w:rPr>
  </w:style>
  <w:style w:type="character" w:customStyle="1" w:styleId="701">
    <w:name w:val="Знак Знак70"/>
    <w:rsid w:val="005D368E"/>
    <w:rPr>
      <w:rFonts w:ascii="Arial" w:hAnsi="Arial"/>
      <w:b/>
      <w:bCs/>
      <w:sz w:val="26"/>
      <w:szCs w:val="26"/>
    </w:rPr>
  </w:style>
  <w:style w:type="character" w:customStyle="1" w:styleId="690">
    <w:name w:val="Знак Знак69"/>
    <w:rsid w:val="005D368E"/>
    <w:rPr>
      <w:b/>
      <w:bCs/>
      <w:sz w:val="28"/>
      <w:szCs w:val="28"/>
      <w:lang w:bidi="ar-SA"/>
    </w:rPr>
  </w:style>
  <w:style w:type="character" w:customStyle="1" w:styleId="680">
    <w:name w:val="Знак Знак68"/>
    <w:rsid w:val="005D368E"/>
    <w:rPr>
      <w:b/>
      <w:bCs/>
      <w:i/>
      <w:iCs/>
      <w:sz w:val="26"/>
      <w:szCs w:val="26"/>
      <w:lang w:bidi="ar-SA"/>
    </w:rPr>
  </w:style>
  <w:style w:type="character" w:customStyle="1" w:styleId="Heading4Char2">
    <w:name w:val="Heading 4 Char2"/>
    <w:locked/>
    <w:rsid w:val="005D368E"/>
    <w:rPr>
      <w:rFonts w:ascii="Times New Roman" w:hAnsi="Times New Roman" w:cs="Times New Roman"/>
      <w:b/>
      <w:bCs/>
      <w:sz w:val="28"/>
      <w:szCs w:val="28"/>
    </w:rPr>
  </w:style>
  <w:style w:type="character" w:customStyle="1" w:styleId="Heading5Char2">
    <w:name w:val="Heading 5 Char2"/>
    <w:locked/>
    <w:rsid w:val="005D368E"/>
    <w:rPr>
      <w:rFonts w:ascii="Times New Roman" w:hAnsi="Times New Roman" w:cs="Times New Roman"/>
      <w:b/>
      <w:bCs/>
      <w:i/>
      <w:iCs/>
      <w:sz w:val="26"/>
      <w:szCs w:val="26"/>
    </w:rPr>
  </w:style>
  <w:style w:type="character" w:customStyle="1" w:styleId="Heading6Char2">
    <w:name w:val="Heading 6 Char2"/>
    <w:locked/>
    <w:rsid w:val="005D368E"/>
    <w:rPr>
      <w:rFonts w:ascii="Times New Roman" w:hAnsi="Times New Roman" w:cs="Times New Roman"/>
      <w:b/>
      <w:bCs/>
      <w:sz w:val="20"/>
      <w:szCs w:val="20"/>
    </w:rPr>
  </w:style>
  <w:style w:type="character" w:customStyle="1" w:styleId="Heading7Char2">
    <w:name w:val="Heading 7 Char2"/>
    <w:locked/>
    <w:rsid w:val="005D368E"/>
    <w:rPr>
      <w:rFonts w:ascii="Times New Roman" w:hAnsi="Times New Roman" w:cs="Times New Roman"/>
      <w:sz w:val="20"/>
      <w:szCs w:val="20"/>
    </w:rPr>
  </w:style>
  <w:style w:type="character" w:customStyle="1" w:styleId="Heading8Char2">
    <w:name w:val="Heading 8 Char2"/>
    <w:locked/>
    <w:rsid w:val="005D368E"/>
    <w:rPr>
      <w:rFonts w:ascii="Calibri" w:hAnsi="Calibri" w:cs="Times New Roman"/>
      <w:i/>
      <w:iCs/>
      <w:sz w:val="24"/>
      <w:szCs w:val="24"/>
    </w:rPr>
  </w:style>
  <w:style w:type="character" w:customStyle="1" w:styleId="Heading9Char2">
    <w:name w:val="Heading 9 Char2"/>
    <w:locked/>
    <w:rsid w:val="005D368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5D368E"/>
    <w:rPr>
      <w:rFonts w:ascii="Arial" w:hAnsi="Arial"/>
      <w:b/>
      <w:kern w:val="32"/>
      <w:sz w:val="20"/>
    </w:rPr>
  </w:style>
  <w:style w:type="character" w:customStyle="1" w:styleId="Heading2Char3">
    <w:name w:val="Heading 2 Char3"/>
    <w:aliases w:val="Знак3 Знак Char3"/>
    <w:locked/>
    <w:rsid w:val="005D368E"/>
    <w:rPr>
      <w:rFonts w:ascii="Arial" w:hAnsi="Arial"/>
      <w:b/>
      <w:kern w:val="32"/>
      <w:sz w:val="20"/>
    </w:rPr>
  </w:style>
  <w:style w:type="character" w:customStyle="1" w:styleId="Heading3Char3">
    <w:name w:val="Heading 3 Char3"/>
    <w:aliases w:val="Знак2 Char1"/>
    <w:locked/>
    <w:rsid w:val="005D368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5D368E"/>
    <w:rPr>
      <w:rFonts w:ascii="Times New Roman" w:hAnsi="Times New Roman"/>
      <w:sz w:val="20"/>
    </w:rPr>
  </w:style>
  <w:style w:type="character" w:customStyle="1" w:styleId="BodyText3Char5">
    <w:name w:val="Body Text 3 Char5"/>
    <w:aliases w:val="Знак5 Char5"/>
    <w:locked/>
    <w:rsid w:val="005D368E"/>
    <w:rPr>
      <w:rFonts w:ascii="Times New Roman" w:hAnsi="Times New Roman"/>
      <w:sz w:val="16"/>
    </w:rPr>
  </w:style>
  <w:style w:type="character" w:customStyle="1" w:styleId="BodyTextIndent3Char3">
    <w:name w:val="Body Text Indent 3 Char3"/>
    <w:locked/>
    <w:rsid w:val="005D368E"/>
    <w:rPr>
      <w:rFonts w:ascii="Calibri" w:hAnsi="Calibri"/>
      <w:sz w:val="16"/>
      <w:lang w:val="ru-RU" w:eastAsia="ru-RU" w:bidi="ar-SA"/>
    </w:rPr>
  </w:style>
  <w:style w:type="character" w:customStyle="1" w:styleId="PlainTextChar3">
    <w:name w:val="Plain Text Char3"/>
    <w:aliases w:val="Heading 12 Char2,Знак8 Char1"/>
    <w:locked/>
    <w:rsid w:val="005D368E"/>
    <w:rPr>
      <w:rFonts w:ascii="Courier New" w:hAnsi="Courier New" w:cs="Times New Roman"/>
      <w:sz w:val="20"/>
      <w:szCs w:val="20"/>
    </w:rPr>
  </w:style>
  <w:style w:type="character" w:customStyle="1" w:styleId="BodyTextIndent2Char3">
    <w:name w:val="Body Text Indent 2 Char3"/>
    <w:locked/>
    <w:rsid w:val="005D368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5D368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5D368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5D368E"/>
    <w:rPr>
      <w:rFonts w:ascii="Times New Roman" w:hAnsi="Times New Roman"/>
      <w:sz w:val="24"/>
    </w:rPr>
  </w:style>
  <w:style w:type="character" w:customStyle="1" w:styleId="BodyTextChar5">
    <w:name w:val="Body Text Char5"/>
    <w:aliases w:val="Знак1 Char3"/>
    <w:locked/>
    <w:rsid w:val="005D368E"/>
    <w:rPr>
      <w:rFonts w:ascii="Times New Roman" w:hAnsi="Times New Roman"/>
      <w:sz w:val="20"/>
    </w:rPr>
  </w:style>
  <w:style w:type="character" w:customStyle="1" w:styleId="FooterChar3">
    <w:name w:val="Footer Char3"/>
    <w:locked/>
    <w:rsid w:val="005D368E"/>
    <w:rPr>
      <w:rFonts w:ascii="Times New Roman" w:hAnsi="Times New Roman" w:cs="Times New Roman"/>
      <w:sz w:val="24"/>
      <w:szCs w:val="24"/>
    </w:rPr>
  </w:style>
  <w:style w:type="character" w:customStyle="1" w:styleId="BodyText2Char3">
    <w:name w:val="Body Text 2 Char3"/>
    <w:locked/>
    <w:rsid w:val="005D368E"/>
    <w:rPr>
      <w:rFonts w:ascii="Times New Roman" w:hAnsi="Times New Roman" w:cs="Times New Roman"/>
      <w:sz w:val="24"/>
      <w:szCs w:val="24"/>
    </w:rPr>
  </w:style>
  <w:style w:type="character" w:customStyle="1" w:styleId="DocumentMapChar3">
    <w:name w:val="Document Map Char3"/>
    <w:locked/>
    <w:rsid w:val="005D368E"/>
    <w:rPr>
      <w:rFonts w:ascii="Tahoma" w:hAnsi="Tahoma" w:cs="Times New Roman"/>
      <w:sz w:val="20"/>
      <w:szCs w:val="20"/>
      <w:shd w:val="clear" w:color="auto" w:fill="000080"/>
    </w:rPr>
  </w:style>
  <w:style w:type="character" w:customStyle="1" w:styleId="HeaderChar3">
    <w:name w:val="Header Char3"/>
    <w:locked/>
    <w:rsid w:val="005D368E"/>
    <w:rPr>
      <w:rFonts w:ascii="Times New Roman" w:hAnsi="Times New Roman" w:cs="Times New Roman"/>
      <w:sz w:val="24"/>
      <w:szCs w:val="24"/>
    </w:rPr>
  </w:style>
  <w:style w:type="character" w:customStyle="1" w:styleId="CommentSubjectChar2">
    <w:name w:val="Comment Subject Char2"/>
    <w:locked/>
    <w:rsid w:val="005D368E"/>
    <w:rPr>
      <w:sz w:val="16"/>
    </w:rPr>
  </w:style>
  <w:style w:type="character" w:customStyle="1" w:styleId="CommentTextChar3">
    <w:name w:val="Comment Text Char3"/>
    <w:locked/>
    <w:rsid w:val="005D368E"/>
    <w:rPr>
      <w:rFonts w:ascii="Times New Roman" w:hAnsi="Times New Roman" w:cs="Times New Roman"/>
      <w:sz w:val="20"/>
      <w:szCs w:val="20"/>
    </w:rPr>
  </w:style>
  <w:style w:type="character" w:customStyle="1" w:styleId="CommentSubjectChar4">
    <w:name w:val="Comment Subject Char4"/>
    <w:locked/>
    <w:rsid w:val="005D368E"/>
    <w:rPr>
      <w:b/>
    </w:rPr>
  </w:style>
  <w:style w:type="character" w:customStyle="1" w:styleId="730">
    <w:name w:val="Знак Знак73"/>
    <w:rsid w:val="005D368E"/>
    <w:rPr>
      <w:sz w:val="16"/>
      <w:lang w:val="ru-RU" w:eastAsia="ru-RU"/>
    </w:rPr>
  </w:style>
  <w:style w:type="character" w:customStyle="1" w:styleId="Heading1Char3">
    <w:name w:val="Heading 1 Char3"/>
    <w:aliases w:val="Знак Char3,Заголовок 1 Знак Знак Char2,Знак Заголовок 1 Char2"/>
    <w:locked/>
    <w:rsid w:val="005D368E"/>
    <w:rPr>
      <w:rFonts w:ascii="Cambria" w:hAnsi="Cambria"/>
      <w:b/>
      <w:kern w:val="32"/>
      <w:sz w:val="32"/>
    </w:rPr>
  </w:style>
  <w:style w:type="character" w:customStyle="1" w:styleId="BodyText3Char3">
    <w:name w:val="Body Text 3 Char3"/>
    <w:aliases w:val="Знак5 Char3"/>
    <w:locked/>
    <w:rsid w:val="005D368E"/>
    <w:rPr>
      <w:sz w:val="16"/>
    </w:rPr>
  </w:style>
  <w:style w:type="paragraph" w:customStyle="1" w:styleId="12a">
    <w:name w:val="Стиль12"/>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5D368E"/>
    <w:rPr>
      <w:rFonts w:ascii="PragmaticaCTT" w:hAnsi="PragmaticaCTT" w:cs="Times New Roman"/>
      <w:sz w:val="20"/>
      <w:szCs w:val="20"/>
    </w:rPr>
  </w:style>
  <w:style w:type="character" w:customStyle="1" w:styleId="6100">
    <w:name w:val="Знак Знак610"/>
    <w:locked/>
    <w:rsid w:val="005D368E"/>
    <w:rPr>
      <w:b/>
      <w:caps/>
      <w:sz w:val="24"/>
      <w:lang w:val="ru-RU" w:eastAsia="ru-RU"/>
    </w:rPr>
  </w:style>
  <w:style w:type="character" w:customStyle="1" w:styleId="Heading2Char2">
    <w:name w:val="Heading 2 Char2"/>
    <w:aliases w:val="Знак3 Знак Char2"/>
    <w:locked/>
    <w:rsid w:val="005D368E"/>
    <w:rPr>
      <w:rFonts w:ascii="Times New Roman" w:hAnsi="Times New Roman"/>
      <w:sz w:val="24"/>
    </w:rPr>
  </w:style>
  <w:style w:type="character" w:customStyle="1" w:styleId="SubtitleChar3">
    <w:name w:val="Subtitle Char3"/>
    <w:locked/>
    <w:rsid w:val="005D368E"/>
    <w:rPr>
      <w:rFonts w:ascii="PragmaticaCTT" w:hAnsi="PragmaticaCTT" w:cs="Times New Roman"/>
      <w:b/>
      <w:bCs/>
      <w:sz w:val="24"/>
      <w:szCs w:val="24"/>
    </w:rPr>
  </w:style>
  <w:style w:type="character" w:customStyle="1" w:styleId="BodyTextFirstIndent2Char3">
    <w:name w:val="Body Text First Indent 2 Char3"/>
    <w:locked/>
    <w:rsid w:val="005D368E"/>
    <w:rPr>
      <w:rFonts w:ascii="Times New Roman" w:hAnsi="Times New Roman" w:cs="Times New Roman"/>
      <w:sz w:val="24"/>
      <w:szCs w:val="24"/>
    </w:rPr>
  </w:style>
  <w:style w:type="character" w:customStyle="1" w:styleId="BalloonTextChar3">
    <w:name w:val="Balloon Text Char3"/>
    <w:locked/>
    <w:rsid w:val="005D368E"/>
    <w:rPr>
      <w:rFonts w:ascii="Tahoma" w:hAnsi="Tahoma" w:cs="Times New Roman"/>
      <w:sz w:val="16"/>
      <w:szCs w:val="16"/>
    </w:rPr>
  </w:style>
  <w:style w:type="paragraph" w:customStyle="1" w:styleId="BodyText212">
    <w:name w:val="Body Text 212"/>
    <w:basedOn w:val="a3"/>
    <w:rsid w:val="005D368E"/>
    <w:pPr>
      <w:spacing w:line="360" w:lineRule="auto"/>
      <w:jc w:val="both"/>
    </w:pPr>
    <w:rPr>
      <w:szCs w:val="20"/>
    </w:rPr>
  </w:style>
  <w:style w:type="character" w:customStyle="1" w:styleId="HTMLPreformattedChar2">
    <w:name w:val="HTML Preformatted Char2"/>
    <w:locked/>
    <w:rsid w:val="005D368E"/>
    <w:rPr>
      <w:rFonts w:ascii="Courier New" w:hAnsi="Courier New"/>
      <w:sz w:val="20"/>
    </w:rPr>
  </w:style>
  <w:style w:type="character" w:customStyle="1" w:styleId="HTMLAddressChar1">
    <w:name w:val="HTML Address Char1"/>
    <w:locked/>
    <w:rsid w:val="005D368E"/>
    <w:rPr>
      <w:i/>
      <w:sz w:val="24"/>
      <w:lang w:eastAsia="ru-RU"/>
    </w:rPr>
  </w:style>
  <w:style w:type="character" w:customStyle="1" w:styleId="HTMLAddressChar3">
    <w:name w:val="HTML Address Char3"/>
    <w:locked/>
    <w:rsid w:val="005D368E"/>
    <w:rPr>
      <w:rFonts w:ascii="Calibri" w:hAnsi="Calibri" w:cs="Times New Roman"/>
      <w:i/>
      <w:sz w:val="20"/>
      <w:szCs w:val="20"/>
    </w:rPr>
  </w:style>
  <w:style w:type="character" w:customStyle="1" w:styleId="1280">
    <w:name w:val="Знак1 Знак Знак28"/>
    <w:aliases w:val="Знак1 Знак11"/>
    <w:locked/>
    <w:rsid w:val="005D368E"/>
    <w:rPr>
      <w:sz w:val="24"/>
      <w:lang w:val="ru-RU" w:eastAsia="ru-RU"/>
    </w:rPr>
  </w:style>
  <w:style w:type="paragraph" w:customStyle="1" w:styleId="BlockText1">
    <w:name w:val="Block Text1"/>
    <w:basedOn w:val="a3"/>
    <w:rsid w:val="005D368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5D368E"/>
    <w:rPr>
      <w:i/>
      <w:color w:val="000000"/>
      <w:sz w:val="24"/>
      <w:lang w:eastAsia="ru-RU"/>
    </w:rPr>
  </w:style>
  <w:style w:type="character" w:customStyle="1" w:styleId="IntenseQuoteChar3">
    <w:name w:val="Intense Quote Char3"/>
    <w:locked/>
    <w:rsid w:val="005D368E"/>
    <w:rPr>
      <w:b/>
      <w:i/>
      <w:color w:val="4F81BD"/>
      <w:sz w:val="24"/>
      <w:lang w:eastAsia="ru-RU"/>
    </w:rPr>
  </w:style>
  <w:style w:type="paragraph" w:customStyle="1" w:styleId="BodyTextIndent21">
    <w:name w:val="Body Text Indent 21"/>
    <w:basedOn w:val="a3"/>
    <w:rsid w:val="005D368E"/>
    <w:pPr>
      <w:overflowPunct w:val="0"/>
      <w:autoSpaceDE w:val="0"/>
      <w:ind w:firstLine="567"/>
      <w:jc w:val="both"/>
    </w:pPr>
    <w:rPr>
      <w:sz w:val="20"/>
      <w:szCs w:val="20"/>
      <w:lang w:eastAsia="ar-SA"/>
    </w:rPr>
  </w:style>
  <w:style w:type="paragraph" w:customStyle="1" w:styleId="BodyTextIndent31">
    <w:name w:val="Body Text Indent 31"/>
    <w:basedOn w:val="a3"/>
    <w:rsid w:val="005D368E"/>
    <w:pPr>
      <w:spacing w:line="360" w:lineRule="auto"/>
      <w:ind w:firstLine="709"/>
      <w:jc w:val="both"/>
    </w:pPr>
    <w:rPr>
      <w:sz w:val="28"/>
      <w:szCs w:val="20"/>
    </w:rPr>
  </w:style>
  <w:style w:type="paragraph" w:customStyle="1" w:styleId="230">
    <w:name w:val="Обычный23"/>
    <w:rsid w:val="005D368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5D368E"/>
    <w:pPr>
      <w:tabs>
        <w:tab w:val="center" w:pos="4153"/>
        <w:tab w:val="right" w:pos="8306"/>
      </w:tabs>
    </w:pPr>
    <w:rPr>
      <w:rFonts w:ascii="Arial" w:hAnsi="Arial"/>
      <w:szCs w:val="20"/>
    </w:rPr>
  </w:style>
  <w:style w:type="paragraph" w:customStyle="1" w:styleId="Normal11">
    <w:name w:val="Normal11"/>
    <w:rsid w:val="005D368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5D368E"/>
    <w:pPr>
      <w:keepNext/>
      <w:snapToGrid/>
      <w:outlineLvl w:val="2"/>
    </w:pPr>
    <w:rPr>
      <w:sz w:val="24"/>
    </w:rPr>
  </w:style>
  <w:style w:type="paragraph" w:customStyle="1" w:styleId="BodyText11">
    <w:name w:val="Body Text11"/>
    <w:basedOn w:val="Normal11"/>
    <w:rsid w:val="005D368E"/>
    <w:pPr>
      <w:snapToGrid/>
      <w:spacing w:line="360" w:lineRule="auto"/>
    </w:pPr>
    <w:rPr>
      <w:sz w:val="24"/>
    </w:rPr>
  </w:style>
  <w:style w:type="paragraph" w:customStyle="1" w:styleId="ListParagraph11">
    <w:name w:val="List Paragraph11"/>
    <w:basedOn w:val="a3"/>
    <w:rsid w:val="005D368E"/>
    <w:pPr>
      <w:spacing w:after="200" w:line="276" w:lineRule="auto"/>
      <w:ind w:left="720"/>
      <w:contextualSpacing/>
    </w:pPr>
    <w:rPr>
      <w:rFonts w:ascii="Calibri" w:hAnsi="Calibri"/>
      <w:sz w:val="22"/>
      <w:szCs w:val="22"/>
    </w:rPr>
  </w:style>
  <w:style w:type="paragraph" w:customStyle="1" w:styleId="PlainText11">
    <w:name w:val="Plain Text11"/>
    <w:basedOn w:val="a3"/>
    <w:rsid w:val="005D368E"/>
    <w:rPr>
      <w:rFonts w:ascii="Courier New" w:hAnsi="Courier New"/>
      <w:sz w:val="20"/>
      <w:szCs w:val="20"/>
    </w:rPr>
  </w:style>
  <w:style w:type="paragraph" w:customStyle="1" w:styleId="BodyText311">
    <w:name w:val="Body Text 311"/>
    <w:basedOn w:val="Normal11"/>
    <w:rsid w:val="005D368E"/>
    <w:pPr>
      <w:snapToGrid/>
      <w:jc w:val="both"/>
    </w:pPr>
    <w:rPr>
      <w:i/>
      <w:sz w:val="26"/>
    </w:rPr>
  </w:style>
  <w:style w:type="character" w:customStyle="1" w:styleId="SubtleEmphasis1">
    <w:name w:val="Subtle Emphasis1"/>
    <w:rsid w:val="005D368E"/>
    <w:rPr>
      <w:i/>
      <w:color w:val="808080"/>
    </w:rPr>
  </w:style>
  <w:style w:type="character" w:customStyle="1" w:styleId="2160">
    <w:name w:val="Знак Знак216"/>
    <w:aliases w:val="Основной текст с отступом Знак Знак Зна Знак"/>
    <w:locked/>
    <w:rsid w:val="005D368E"/>
    <w:rPr>
      <w:rFonts w:ascii="Arial" w:hAnsi="Arial"/>
      <w:b/>
      <w:i/>
      <w:sz w:val="28"/>
      <w:lang w:val="ru-RU" w:eastAsia="en-US"/>
    </w:rPr>
  </w:style>
  <w:style w:type="character" w:customStyle="1" w:styleId="DefaultParagraphFont1">
    <w:name w:val="Default Paragraph Font1"/>
    <w:rsid w:val="005D368E"/>
  </w:style>
  <w:style w:type="paragraph" w:customStyle="1" w:styleId="NoSpacing1">
    <w:name w:val="No Spacing1"/>
    <w:rsid w:val="005D368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5D368E"/>
    <w:rPr>
      <w:rFonts w:ascii="Arial" w:hAnsi="Arial" w:cs="Times New Roman"/>
      <w:b/>
      <w:sz w:val="20"/>
    </w:rPr>
  </w:style>
  <w:style w:type="character" w:customStyle="1" w:styleId="z-TopofFormChar1">
    <w:name w:val="z-Top of Form Char1"/>
    <w:locked/>
    <w:rsid w:val="005D368E"/>
    <w:rPr>
      <w:rFonts w:ascii="Arial" w:hAnsi="Arial" w:cs="Times New Roman"/>
      <w:b/>
      <w:sz w:val="20"/>
      <w:szCs w:val="20"/>
    </w:rPr>
  </w:style>
  <w:style w:type="character" w:customStyle="1" w:styleId="z-BottomofFormChar">
    <w:name w:val="z-Bottom of Form Char"/>
    <w:locked/>
    <w:rsid w:val="005D368E"/>
    <w:rPr>
      <w:rFonts w:ascii="Arial" w:hAnsi="Arial" w:cs="Times New Roman"/>
      <w:vanish/>
      <w:sz w:val="16"/>
      <w:lang w:eastAsia="ru-RU"/>
    </w:rPr>
  </w:style>
  <w:style w:type="character" w:customStyle="1" w:styleId="z-BottomofFormChar1">
    <w:name w:val="z-Bottom of Form Char1"/>
    <w:locked/>
    <w:rsid w:val="005D368E"/>
    <w:rPr>
      <w:rFonts w:ascii="Arial" w:hAnsi="Arial" w:cs="Times New Roman"/>
      <w:vanish/>
      <w:sz w:val="16"/>
      <w:szCs w:val="16"/>
    </w:rPr>
  </w:style>
  <w:style w:type="paragraph" w:customStyle="1" w:styleId="Heading41">
    <w:name w:val="Heading 41"/>
    <w:basedOn w:val="Normal1"/>
    <w:next w:val="Normal1"/>
    <w:rsid w:val="005D368E"/>
    <w:pPr>
      <w:keepNext/>
      <w:widowControl/>
    </w:pPr>
    <w:rPr>
      <w:sz w:val="24"/>
    </w:rPr>
  </w:style>
  <w:style w:type="character" w:customStyle="1" w:styleId="MacroTextChar2">
    <w:name w:val="Macro Text Char2"/>
    <w:locked/>
    <w:rsid w:val="005D368E"/>
    <w:rPr>
      <w:rFonts w:ascii="Courier New" w:hAnsi="Courier New" w:cs="Times New Roman"/>
      <w:sz w:val="22"/>
      <w:lang w:val="en-US" w:eastAsia="en-US" w:bidi="ar-SA"/>
    </w:rPr>
  </w:style>
  <w:style w:type="character" w:customStyle="1" w:styleId="5111">
    <w:name w:val="Знак5 Знак Знак11"/>
    <w:locked/>
    <w:rsid w:val="005D368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5D368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5D368E"/>
    <w:rPr>
      <w:sz w:val="24"/>
    </w:rPr>
  </w:style>
  <w:style w:type="character" w:customStyle="1" w:styleId="PlaceholderText1">
    <w:name w:val="Placeholder Text1"/>
    <w:rsid w:val="005D368E"/>
    <w:rPr>
      <w:color w:val="808080"/>
    </w:rPr>
  </w:style>
  <w:style w:type="paragraph" w:customStyle="1" w:styleId="TextBody">
    <w:name w:val="Text Body"/>
    <w:basedOn w:val="a3"/>
    <w:rsid w:val="005D368E"/>
    <w:pPr>
      <w:suppressAutoHyphens/>
      <w:spacing w:after="120"/>
    </w:pPr>
    <w:rPr>
      <w:lang w:val="en-US" w:eastAsia="zh-CN"/>
    </w:rPr>
  </w:style>
  <w:style w:type="character" w:customStyle="1" w:styleId="WW8Num13z3">
    <w:name w:val="WW8Num13z3"/>
    <w:rsid w:val="005D368E"/>
  </w:style>
  <w:style w:type="character" w:customStyle="1" w:styleId="WW8Num13z4">
    <w:name w:val="WW8Num13z4"/>
    <w:rsid w:val="005D368E"/>
  </w:style>
  <w:style w:type="character" w:customStyle="1" w:styleId="WW8Num13z5">
    <w:name w:val="WW8Num13z5"/>
    <w:rsid w:val="005D368E"/>
  </w:style>
  <w:style w:type="character" w:customStyle="1" w:styleId="WW8Num13z6">
    <w:name w:val="WW8Num13z6"/>
    <w:rsid w:val="005D368E"/>
  </w:style>
  <w:style w:type="character" w:customStyle="1" w:styleId="WW8Num13z7">
    <w:name w:val="WW8Num13z7"/>
    <w:rsid w:val="005D368E"/>
  </w:style>
  <w:style w:type="character" w:customStyle="1" w:styleId="WW8Num13z8">
    <w:name w:val="WW8Num13z8"/>
    <w:rsid w:val="005D368E"/>
  </w:style>
  <w:style w:type="character" w:customStyle="1" w:styleId="WW8Num14z4">
    <w:name w:val="WW8Num14z4"/>
    <w:rsid w:val="005D368E"/>
  </w:style>
  <w:style w:type="character" w:customStyle="1" w:styleId="WW8Num14z5">
    <w:name w:val="WW8Num14z5"/>
    <w:rsid w:val="005D368E"/>
  </w:style>
  <w:style w:type="character" w:customStyle="1" w:styleId="WW8Num14z6">
    <w:name w:val="WW8Num14z6"/>
    <w:rsid w:val="005D368E"/>
  </w:style>
  <w:style w:type="character" w:customStyle="1" w:styleId="WW8Num14z7">
    <w:name w:val="WW8Num14z7"/>
    <w:rsid w:val="005D368E"/>
  </w:style>
  <w:style w:type="character" w:customStyle="1" w:styleId="WW8Num14z8">
    <w:name w:val="WW8Num14z8"/>
    <w:rsid w:val="005D368E"/>
  </w:style>
  <w:style w:type="paragraph" w:customStyle="1" w:styleId="1ffffff8">
    <w:name w:val="Текст примечания1"/>
    <w:basedOn w:val="a3"/>
    <w:rsid w:val="005D368E"/>
    <w:pPr>
      <w:suppressAutoHyphens/>
    </w:pPr>
    <w:rPr>
      <w:sz w:val="20"/>
      <w:szCs w:val="20"/>
      <w:lang w:eastAsia="ar-SA"/>
    </w:rPr>
  </w:style>
  <w:style w:type="paragraph" w:customStyle="1" w:styleId="21f2">
    <w:name w:val="Маркированный список 21"/>
    <w:basedOn w:val="a3"/>
    <w:rsid w:val="005D368E"/>
    <w:pPr>
      <w:tabs>
        <w:tab w:val="left" w:pos="360"/>
      </w:tabs>
      <w:suppressAutoHyphens/>
      <w:ind w:left="360" w:hanging="360"/>
    </w:pPr>
    <w:rPr>
      <w:lang w:eastAsia="ar-SA"/>
    </w:rPr>
  </w:style>
  <w:style w:type="paragraph" w:customStyle="1" w:styleId="1ffffff9">
    <w:name w:val="Название объекта1"/>
    <w:basedOn w:val="a3"/>
    <w:next w:val="a3"/>
    <w:rsid w:val="005D368E"/>
    <w:pPr>
      <w:suppressAutoHyphens/>
    </w:pPr>
    <w:rPr>
      <w:b/>
      <w:bCs/>
      <w:color w:val="4F81BD"/>
      <w:sz w:val="18"/>
      <w:szCs w:val="18"/>
      <w:lang w:eastAsia="ar-SA"/>
    </w:rPr>
  </w:style>
  <w:style w:type="paragraph" w:customStyle="1" w:styleId="21f3">
    <w:name w:val="Список 21"/>
    <w:basedOn w:val="a3"/>
    <w:rsid w:val="005D368E"/>
    <w:pPr>
      <w:suppressAutoHyphens/>
      <w:ind w:left="566" w:hanging="283"/>
    </w:pPr>
    <w:rPr>
      <w:lang w:eastAsia="ar-SA"/>
    </w:rPr>
  </w:style>
  <w:style w:type="paragraph" w:customStyle="1" w:styleId="416">
    <w:name w:val="Список 41"/>
    <w:basedOn w:val="a3"/>
    <w:rsid w:val="005D368E"/>
    <w:pPr>
      <w:suppressAutoHyphens/>
      <w:ind w:left="1132" w:hanging="283"/>
    </w:pPr>
    <w:rPr>
      <w:lang w:eastAsia="ar-SA"/>
    </w:rPr>
  </w:style>
  <w:style w:type="paragraph" w:customStyle="1" w:styleId="Heading22">
    <w:name w:val="Heading 22"/>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5D368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5D368E"/>
    <w:rPr>
      <w:rFonts w:ascii="Times New Roman" w:hAnsi="Times New Roman" w:cs="Times New Roman"/>
      <w:color w:val="000000"/>
      <w:sz w:val="20"/>
      <w:szCs w:val="20"/>
    </w:rPr>
  </w:style>
  <w:style w:type="paragraph" w:customStyle="1" w:styleId="Heading911">
    <w:name w:val="Heading 9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5D368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5D368E"/>
    <w:rPr>
      <w:rFonts w:ascii="Times New Roman" w:hAnsi="Times New Roman"/>
      <w:sz w:val="20"/>
    </w:rPr>
  </w:style>
  <w:style w:type="character" w:customStyle="1" w:styleId="343">
    <w:name w:val="Знак3 Знак Знак4"/>
    <w:locked/>
    <w:rsid w:val="005D368E"/>
    <w:rPr>
      <w:rFonts w:ascii="Courier New" w:hAnsi="Courier New"/>
      <w:lang w:val="ru-RU" w:eastAsia="ru-RU"/>
    </w:rPr>
  </w:style>
  <w:style w:type="paragraph" w:customStyle="1" w:styleId="CharChar0">
    <w:name w:val="первый Char Char"/>
    <w:basedOn w:val="a3"/>
    <w:rsid w:val="005D368E"/>
    <w:pPr>
      <w:spacing w:before="120" w:line="240" w:lineRule="exact"/>
      <w:ind w:firstLine="284"/>
      <w:jc w:val="both"/>
    </w:pPr>
    <w:rPr>
      <w:sz w:val="22"/>
    </w:rPr>
  </w:style>
  <w:style w:type="paragraph" w:customStyle="1" w:styleId="Char">
    <w:name w:val="первый Char"/>
    <w:basedOn w:val="a3"/>
    <w:rsid w:val="005D368E"/>
    <w:pPr>
      <w:spacing w:before="120" w:line="240" w:lineRule="exact"/>
      <w:ind w:firstLine="284"/>
      <w:jc w:val="both"/>
    </w:pPr>
    <w:rPr>
      <w:sz w:val="22"/>
    </w:rPr>
  </w:style>
  <w:style w:type="character" w:customStyle="1" w:styleId="gray1">
    <w:name w:val="gray1"/>
    <w:rsid w:val="005D368E"/>
    <w:rPr>
      <w:color w:val="808080"/>
    </w:rPr>
  </w:style>
  <w:style w:type="character" w:customStyle="1" w:styleId="style1610">
    <w:name w:val="style161"/>
    <w:rsid w:val="005D368E"/>
    <w:rPr>
      <w:rFonts w:ascii="Verdana" w:hAnsi="Verdana"/>
      <w:sz w:val="24"/>
    </w:rPr>
  </w:style>
  <w:style w:type="paragraph" w:customStyle="1" w:styleId="affffffffffc">
    <w:name w:val="Содержание"/>
    <w:basedOn w:val="a3"/>
    <w:rsid w:val="005D368E"/>
    <w:pPr>
      <w:ind w:firstLine="454"/>
      <w:jc w:val="both"/>
    </w:pPr>
  </w:style>
  <w:style w:type="paragraph" w:customStyle="1" w:styleId="affffffffffd">
    <w:name w:val="Модули"/>
    <w:basedOn w:val="a3"/>
    <w:rsid w:val="005D368E"/>
    <w:pPr>
      <w:keepNext/>
    </w:pPr>
    <w:rPr>
      <w:b/>
      <w:bCs/>
    </w:rPr>
  </w:style>
  <w:style w:type="character" w:customStyle="1" w:styleId="description2">
    <w:name w:val="description2"/>
    <w:rsid w:val="005D368E"/>
    <w:rPr>
      <w:color w:val="000000"/>
      <w:sz w:val="20"/>
    </w:rPr>
  </w:style>
  <w:style w:type="paragraph" w:customStyle="1" w:styleId="22a">
    <w:name w:val="Îñíî´2íîé òåêñò 2"/>
    <w:basedOn w:val="a3"/>
    <w:rsid w:val="005D368E"/>
    <w:pPr>
      <w:widowControl w:val="0"/>
      <w:ind w:firstLine="709"/>
      <w:jc w:val="both"/>
    </w:pPr>
    <w:rPr>
      <w:szCs w:val="20"/>
    </w:rPr>
  </w:style>
  <w:style w:type="paragraph" w:customStyle="1" w:styleId="Noeeu3">
    <w:name w:val="Noeeu3"/>
    <w:basedOn w:val="a3"/>
    <w:rsid w:val="005D368E"/>
    <w:pPr>
      <w:widowControl w:val="0"/>
      <w:ind w:firstLine="284"/>
      <w:jc w:val="both"/>
    </w:pPr>
    <w:rPr>
      <w:sz w:val="20"/>
      <w:szCs w:val="20"/>
    </w:rPr>
  </w:style>
  <w:style w:type="character" w:customStyle="1" w:styleId="c17">
    <w:name w:val="c17"/>
    <w:rsid w:val="005D368E"/>
  </w:style>
  <w:style w:type="paragraph" w:customStyle="1" w:styleId="affffffffffe">
    <w:name w:val="_Обычный"/>
    <w:basedOn w:val="a3"/>
    <w:rsid w:val="005D368E"/>
    <w:pPr>
      <w:spacing w:line="360" w:lineRule="auto"/>
      <w:ind w:firstLine="709"/>
      <w:jc w:val="both"/>
    </w:pPr>
  </w:style>
  <w:style w:type="character" w:customStyle="1" w:styleId="NoBreak">
    <w:name w:val="_NoBreak"/>
    <w:rsid w:val="005D368E"/>
  </w:style>
  <w:style w:type="paragraph" w:customStyle="1" w:styleId="1270">
    <w:name w:val="Стиль по ширине Первая строка:  127 см"/>
    <w:basedOn w:val="a3"/>
    <w:rsid w:val="005D368E"/>
    <w:pPr>
      <w:spacing w:line="360" w:lineRule="auto"/>
      <w:ind w:firstLine="720"/>
      <w:jc w:val="both"/>
    </w:pPr>
    <w:rPr>
      <w:szCs w:val="20"/>
    </w:rPr>
  </w:style>
  <w:style w:type="character" w:customStyle="1" w:styleId="Arial16">
    <w:name w:val="Стиль Arial 16 пт полужирный"/>
    <w:rsid w:val="005D368E"/>
    <w:rPr>
      <w:rFonts w:ascii="Arial" w:hAnsi="Arial"/>
      <w:b/>
      <w:sz w:val="32"/>
    </w:rPr>
  </w:style>
  <w:style w:type="paragraph" w:customStyle="1" w:styleId="12b">
    <w:name w:val="стиль12"/>
    <w:basedOn w:val="a3"/>
    <w:rsid w:val="005D368E"/>
    <w:pPr>
      <w:spacing w:before="100" w:beforeAutospacing="1" w:after="100" w:afterAutospacing="1"/>
    </w:pPr>
    <w:rPr>
      <w:rFonts w:ascii="Arial" w:hAnsi="Arial" w:cs="Arial"/>
      <w:color w:val="676767"/>
      <w:sz w:val="20"/>
      <w:szCs w:val="20"/>
    </w:rPr>
  </w:style>
  <w:style w:type="character" w:customStyle="1" w:styleId="FontStyle61">
    <w:name w:val="Font Style61"/>
    <w:rsid w:val="005D368E"/>
    <w:rPr>
      <w:rFonts w:ascii="MS Reference Sans Serif" w:hAnsi="MS Reference Sans Serif"/>
      <w:sz w:val="12"/>
    </w:rPr>
  </w:style>
  <w:style w:type="character" w:customStyle="1" w:styleId="FontStyle60">
    <w:name w:val="Font Style60"/>
    <w:rsid w:val="005D368E"/>
    <w:rPr>
      <w:rFonts w:ascii="MS Reference Sans Serif" w:hAnsi="MS Reference Sans Serif"/>
      <w:sz w:val="16"/>
    </w:rPr>
  </w:style>
  <w:style w:type="paragraph" w:customStyle="1" w:styleId="Style102">
    <w:name w:val="Стиль Style10 + Черный"/>
    <w:basedOn w:val="a3"/>
    <w:next w:val="a3"/>
    <w:rsid w:val="005D368E"/>
    <w:rPr>
      <w:color w:val="000000"/>
    </w:rPr>
  </w:style>
  <w:style w:type="paragraph" w:customStyle="1" w:styleId="Style1010">
    <w:name w:val="Стиль Style10 + Черный1"/>
    <w:basedOn w:val="a3"/>
    <w:next w:val="a3"/>
    <w:rsid w:val="005D368E"/>
    <w:rPr>
      <w:color w:val="000000"/>
    </w:rPr>
  </w:style>
  <w:style w:type="paragraph" w:customStyle="1" w:styleId="Style48">
    <w:name w:val="Style48"/>
    <w:basedOn w:val="a3"/>
    <w:rsid w:val="005D368E"/>
    <w:pPr>
      <w:widowControl w:val="0"/>
      <w:autoSpaceDE w:val="0"/>
      <w:autoSpaceDN w:val="0"/>
      <w:adjustRightInd w:val="0"/>
    </w:pPr>
  </w:style>
  <w:style w:type="paragraph" w:customStyle="1" w:styleId="Textbody0">
    <w:name w:val="Text body"/>
    <w:basedOn w:val="Standard"/>
    <w:rsid w:val="005D368E"/>
    <w:pPr>
      <w:autoSpaceDN/>
      <w:spacing w:after="120"/>
      <w:textAlignment w:val="baseline"/>
    </w:pPr>
    <w:rPr>
      <w:rFonts w:eastAsia="SimSun" w:cs="Mangal"/>
      <w:kern w:val="1"/>
      <w:lang w:eastAsia="hi-IN" w:bidi="hi-IN"/>
    </w:rPr>
  </w:style>
  <w:style w:type="paragraph" w:customStyle="1" w:styleId="Index">
    <w:name w:val="Index"/>
    <w:basedOn w:val="Standard"/>
    <w:rsid w:val="005D368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5D368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5D368E"/>
    <w:rPr>
      <w:rFonts w:ascii="TimesET" w:eastAsia="Times New Roman" w:hAnsi="TimesET" w:cs="Times New Roman"/>
      <w:color w:val="000000"/>
      <w:sz w:val="20"/>
      <w:szCs w:val="20"/>
      <w:lang w:eastAsia="ru-RU"/>
    </w:rPr>
  </w:style>
  <w:style w:type="character" w:customStyle="1" w:styleId="IntenseEmphasis1">
    <w:name w:val="Intense Emphasis1"/>
    <w:rsid w:val="005D368E"/>
    <w:rPr>
      <w:b/>
    </w:rPr>
  </w:style>
  <w:style w:type="paragraph" w:customStyle="1" w:styleId="HTMLPreformatted1">
    <w:name w:val="HTML Preformatted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5D368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5D368E"/>
    <w:rPr>
      <w:sz w:val="24"/>
    </w:rPr>
  </w:style>
  <w:style w:type="character" w:customStyle="1" w:styleId="afffffffffff">
    <w:name w:val="Название Знак"/>
    <w:locked/>
    <w:rsid w:val="005D368E"/>
    <w:rPr>
      <w:sz w:val="24"/>
      <w:lang w:val="en-US"/>
    </w:rPr>
  </w:style>
  <w:style w:type="character" w:customStyle="1" w:styleId="2fff6">
    <w:name w:val="Красная строка Знак2"/>
    <w:rsid w:val="005D368E"/>
  </w:style>
  <w:style w:type="paragraph" w:customStyle="1" w:styleId="95">
    <w:name w:val="Знак9"/>
    <w:basedOn w:val="a3"/>
    <w:rsid w:val="005D368E"/>
    <w:pPr>
      <w:spacing w:after="160" w:line="240" w:lineRule="exact"/>
    </w:pPr>
    <w:rPr>
      <w:rFonts w:ascii="Verdana" w:hAnsi="Verdana"/>
      <w:lang w:val="en-US" w:eastAsia="en-US"/>
    </w:rPr>
  </w:style>
  <w:style w:type="paragraph" w:customStyle="1" w:styleId="useradditionalinfo1">
    <w:name w:val="useradditionalinfo1"/>
    <w:basedOn w:val="a3"/>
    <w:rsid w:val="005D368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5D368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5D368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5D368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5D368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5D368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5D368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5D368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5D368E"/>
    <w:pPr>
      <w:numPr>
        <w:numId w:val="0"/>
      </w:numPr>
      <w:tabs>
        <w:tab w:val="left" w:pos="360"/>
        <w:tab w:val="left" w:pos="1354"/>
      </w:tabs>
      <w:ind w:left="360" w:hanging="360"/>
    </w:pPr>
    <w:rPr>
      <w:sz w:val="24"/>
      <w:lang w:eastAsia="ru-RU"/>
    </w:rPr>
  </w:style>
  <w:style w:type="character" w:customStyle="1" w:styleId="77">
    <w:name w:val="Основной текст (7)_"/>
    <w:locked/>
    <w:rsid w:val="005D368E"/>
    <w:rPr>
      <w:b/>
      <w:i/>
    </w:rPr>
  </w:style>
  <w:style w:type="paragraph" w:customStyle="1" w:styleId="bloc">
    <w:name w:val="bloc"/>
    <w:basedOn w:val="a3"/>
    <w:rsid w:val="005D368E"/>
    <w:pPr>
      <w:spacing w:before="100" w:beforeAutospacing="1" w:after="100" w:afterAutospacing="1"/>
    </w:pPr>
  </w:style>
  <w:style w:type="paragraph" w:customStyle="1" w:styleId="bordered">
    <w:name w:val="bordered"/>
    <w:basedOn w:val="a3"/>
    <w:rsid w:val="005D368E"/>
    <w:pPr>
      <w:spacing w:before="100" w:beforeAutospacing="1" w:after="100" w:afterAutospacing="1"/>
    </w:pPr>
  </w:style>
  <w:style w:type="paragraph" w:customStyle="1" w:styleId="fr-collapsible-toggle">
    <w:name w:val="fr-collapsible-toggle"/>
    <w:basedOn w:val="a3"/>
    <w:rsid w:val="005D368E"/>
    <w:pPr>
      <w:spacing w:before="100" w:beforeAutospacing="1" w:after="100" w:afterAutospacing="1"/>
    </w:pPr>
  </w:style>
  <w:style w:type="paragraph" w:customStyle="1" w:styleId="fr-collapsible-toggle-collapsed">
    <w:name w:val="fr-collapsible-toggle-collapsed"/>
    <w:basedOn w:val="a3"/>
    <w:rsid w:val="005D368E"/>
    <w:pPr>
      <w:spacing w:before="100" w:beforeAutospacing="1" w:after="100" w:afterAutospacing="1"/>
    </w:pPr>
  </w:style>
  <w:style w:type="paragraph" w:customStyle="1" w:styleId="fr-collapsible-group-toogle-all">
    <w:name w:val="fr-collapsible-group-toogle-all"/>
    <w:basedOn w:val="a3"/>
    <w:rsid w:val="005D368E"/>
    <w:pPr>
      <w:spacing w:before="100" w:beforeAutospacing="1" w:after="100" w:afterAutospacing="1"/>
    </w:pPr>
    <w:rPr>
      <w:sz w:val="18"/>
      <w:szCs w:val="18"/>
    </w:rPr>
  </w:style>
  <w:style w:type="paragraph" w:customStyle="1" w:styleId="toogleboxnew">
    <w:name w:val="toogleboxnew"/>
    <w:basedOn w:val="a3"/>
    <w:rsid w:val="005D368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5D368E"/>
    <w:pPr>
      <w:shd w:val="clear" w:color="auto" w:fill="EFEFEF"/>
      <w:spacing w:after="30"/>
      <w:jc w:val="center"/>
    </w:pPr>
    <w:rPr>
      <w:b/>
      <w:bCs/>
    </w:rPr>
  </w:style>
  <w:style w:type="paragraph" w:customStyle="1" w:styleId="navboxnew">
    <w:name w:val="navboxnew"/>
    <w:basedOn w:val="a3"/>
    <w:rsid w:val="005D368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5D368E"/>
    <w:pPr>
      <w:spacing w:before="100" w:beforeAutospacing="1" w:after="100" w:afterAutospacing="1"/>
      <w:ind w:left="-1200"/>
    </w:pPr>
    <w:rPr>
      <w:sz w:val="19"/>
      <w:szCs w:val="19"/>
    </w:rPr>
  </w:style>
  <w:style w:type="paragraph" w:customStyle="1" w:styleId="navboxnewoldie">
    <w:name w:val="navboxnew_oldie"/>
    <w:basedOn w:val="a3"/>
    <w:rsid w:val="005D368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5D368E"/>
    <w:pPr>
      <w:spacing w:before="100" w:beforeAutospacing="1" w:after="100" w:afterAutospacing="1"/>
    </w:pPr>
  </w:style>
  <w:style w:type="paragraph" w:customStyle="1" w:styleId="mw-hiero-outer">
    <w:name w:val="mw-hiero-outer"/>
    <w:basedOn w:val="a3"/>
    <w:rsid w:val="005D368E"/>
    <w:pPr>
      <w:spacing w:before="100" w:beforeAutospacing="1" w:after="100" w:afterAutospacing="1"/>
    </w:pPr>
  </w:style>
  <w:style w:type="paragraph" w:customStyle="1" w:styleId="mw-hiero-box">
    <w:name w:val="mw-hiero-box"/>
    <w:basedOn w:val="a3"/>
    <w:rsid w:val="005D368E"/>
    <w:pPr>
      <w:shd w:val="clear" w:color="auto" w:fill="000000"/>
      <w:spacing w:before="100" w:beforeAutospacing="1" w:after="100" w:afterAutospacing="1"/>
    </w:pPr>
  </w:style>
  <w:style w:type="paragraph" w:customStyle="1" w:styleId="ui-helper-hidden">
    <w:name w:val="ui-helper-hidden"/>
    <w:basedOn w:val="a3"/>
    <w:rsid w:val="005D368E"/>
    <w:pPr>
      <w:spacing w:before="100" w:beforeAutospacing="1" w:after="100" w:afterAutospacing="1"/>
    </w:pPr>
    <w:rPr>
      <w:vanish/>
    </w:rPr>
  </w:style>
  <w:style w:type="paragraph" w:customStyle="1" w:styleId="ui-helper-reset">
    <w:name w:val="ui-helper-reset"/>
    <w:basedOn w:val="a3"/>
    <w:rsid w:val="005D368E"/>
  </w:style>
  <w:style w:type="paragraph" w:customStyle="1" w:styleId="ui-helper-clearfix">
    <w:name w:val="ui-helper-clearfix"/>
    <w:basedOn w:val="a3"/>
    <w:rsid w:val="005D368E"/>
    <w:pPr>
      <w:spacing w:before="100" w:beforeAutospacing="1" w:after="100" w:afterAutospacing="1"/>
    </w:pPr>
  </w:style>
  <w:style w:type="paragraph" w:customStyle="1" w:styleId="ui-helper-zfix">
    <w:name w:val="ui-helper-zfix"/>
    <w:basedOn w:val="a3"/>
    <w:rsid w:val="005D368E"/>
    <w:pPr>
      <w:spacing w:before="100" w:beforeAutospacing="1" w:after="100" w:afterAutospacing="1"/>
    </w:pPr>
  </w:style>
  <w:style w:type="paragraph" w:customStyle="1" w:styleId="ui-icon">
    <w:name w:val="ui-icon"/>
    <w:basedOn w:val="a3"/>
    <w:rsid w:val="005D368E"/>
    <w:pPr>
      <w:spacing w:before="100" w:beforeAutospacing="1" w:after="100" w:afterAutospacing="1"/>
      <w:ind w:firstLine="7343"/>
    </w:pPr>
  </w:style>
  <w:style w:type="paragraph" w:customStyle="1" w:styleId="ui-widget-overlay">
    <w:name w:val="ui-widget-overlay"/>
    <w:basedOn w:val="a3"/>
    <w:rsid w:val="005D368E"/>
    <w:pPr>
      <w:shd w:val="clear" w:color="auto" w:fill="000000"/>
      <w:spacing w:before="100" w:beforeAutospacing="1" w:after="100" w:afterAutospacing="1"/>
    </w:pPr>
  </w:style>
  <w:style w:type="paragraph" w:customStyle="1" w:styleId="ui-widget">
    <w:name w:val="ui-widget"/>
    <w:basedOn w:val="a3"/>
    <w:rsid w:val="005D368E"/>
    <w:pPr>
      <w:spacing w:before="100" w:beforeAutospacing="1" w:after="100" w:afterAutospacing="1"/>
    </w:pPr>
    <w:rPr>
      <w:rFonts w:ascii="Arial" w:hAnsi="Arial" w:cs="Arial"/>
      <w:sz w:val="19"/>
      <w:szCs w:val="19"/>
    </w:rPr>
  </w:style>
  <w:style w:type="paragraph" w:customStyle="1" w:styleId="ui-widget-content">
    <w:name w:val="ui-widget-content"/>
    <w:basedOn w:val="a3"/>
    <w:rsid w:val="005D368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5D368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5D368E"/>
    <w:pPr>
      <w:spacing w:before="100" w:beforeAutospacing="1" w:after="100" w:afterAutospacing="1"/>
    </w:pPr>
    <w:rPr>
      <w:color w:val="FFFFFF"/>
    </w:rPr>
  </w:style>
  <w:style w:type="paragraph" w:customStyle="1" w:styleId="ui-priority-primary">
    <w:name w:val="ui-priority-primary"/>
    <w:basedOn w:val="a3"/>
    <w:rsid w:val="005D368E"/>
    <w:pPr>
      <w:spacing w:before="100" w:beforeAutospacing="1" w:after="100" w:afterAutospacing="1"/>
    </w:pPr>
    <w:rPr>
      <w:b/>
      <w:bCs/>
    </w:rPr>
  </w:style>
  <w:style w:type="paragraph" w:customStyle="1" w:styleId="ui-priority-secondary">
    <w:name w:val="ui-priority-secondary"/>
    <w:basedOn w:val="a3"/>
    <w:rsid w:val="005D368E"/>
    <w:pPr>
      <w:spacing w:before="100" w:beforeAutospacing="1" w:after="100" w:afterAutospacing="1"/>
    </w:pPr>
  </w:style>
  <w:style w:type="paragraph" w:customStyle="1" w:styleId="ui-state-disabled">
    <w:name w:val="ui-state-disabled"/>
    <w:basedOn w:val="a3"/>
    <w:rsid w:val="005D368E"/>
    <w:pPr>
      <w:spacing w:before="100" w:beforeAutospacing="1" w:after="100" w:afterAutospacing="1"/>
    </w:pPr>
  </w:style>
  <w:style w:type="paragraph" w:customStyle="1" w:styleId="ui-widget-shadow">
    <w:name w:val="ui-widget-shadow"/>
    <w:basedOn w:val="a3"/>
    <w:rsid w:val="005D368E"/>
    <w:pPr>
      <w:shd w:val="clear" w:color="auto" w:fill="000000"/>
      <w:ind w:left="-105"/>
    </w:pPr>
  </w:style>
  <w:style w:type="paragraph" w:customStyle="1" w:styleId="ui-resizable-handle">
    <w:name w:val="ui-resizable-handle"/>
    <w:basedOn w:val="a3"/>
    <w:rsid w:val="005D368E"/>
    <w:pPr>
      <w:spacing w:before="100" w:beforeAutospacing="1" w:after="100" w:afterAutospacing="1"/>
    </w:pPr>
    <w:rPr>
      <w:sz w:val="2"/>
      <w:szCs w:val="2"/>
    </w:rPr>
  </w:style>
  <w:style w:type="paragraph" w:customStyle="1" w:styleId="ui-resizable-n">
    <w:name w:val="ui-resizable-n"/>
    <w:basedOn w:val="a3"/>
    <w:rsid w:val="005D368E"/>
    <w:pPr>
      <w:spacing w:before="100" w:beforeAutospacing="1" w:after="100" w:afterAutospacing="1"/>
    </w:pPr>
  </w:style>
  <w:style w:type="paragraph" w:customStyle="1" w:styleId="ui-resizable-s">
    <w:name w:val="ui-resizable-s"/>
    <w:basedOn w:val="a3"/>
    <w:rsid w:val="005D368E"/>
    <w:pPr>
      <w:spacing w:before="100" w:beforeAutospacing="1" w:after="100" w:afterAutospacing="1"/>
    </w:pPr>
  </w:style>
  <w:style w:type="paragraph" w:customStyle="1" w:styleId="ui-resizable-e">
    <w:name w:val="ui-resizable-e"/>
    <w:basedOn w:val="a3"/>
    <w:rsid w:val="005D368E"/>
    <w:pPr>
      <w:spacing w:before="100" w:beforeAutospacing="1" w:after="100" w:afterAutospacing="1"/>
    </w:pPr>
  </w:style>
  <w:style w:type="paragraph" w:customStyle="1" w:styleId="ui-resizable-w">
    <w:name w:val="ui-resizable-w"/>
    <w:basedOn w:val="a3"/>
    <w:rsid w:val="005D368E"/>
    <w:pPr>
      <w:spacing w:before="100" w:beforeAutospacing="1" w:after="100" w:afterAutospacing="1"/>
    </w:pPr>
  </w:style>
  <w:style w:type="paragraph" w:customStyle="1" w:styleId="ui-resizable-se">
    <w:name w:val="ui-resizable-se"/>
    <w:basedOn w:val="a3"/>
    <w:rsid w:val="005D368E"/>
    <w:pPr>
      <w:spacing w:before="100" w:beforeAutospacing="1" w:after="100" w:afterAutospacing="1"/>
    </w:pPr>
  </w:style>
  <w:style w:type="paragraph" w:customStyle="1" w:styleId="ui-resizable-sw">
    <w:name w:val="ui-resizable-sw"/>
    <w:basedOn w:val="a3"/>
    <w:rsid w:val="005D368E"/>
    <w:pPr>
      <w:spacing w:before="100" w:beforeAutospacing="1" w:after="100" w:afterAutospacing="1"/>
    </w:pPr>
  </w:style>
  <w:style w:type="paragraph" w:customStyle="1" w:styleId="ui-resizable-nw">
    <w:name w:val="ui-resizable-nw"/>
    <w:basedOn w:val="a3"/>
    <w:rsid w:val="005D368E"/>
    <w:pPr>
      <w:spacing w:before="100" w:beforeAutospacing="1" w:after="100" w:afterAutospacing="1"/>
    </w:pPr>
  </w:style>
  <w:style w:type="paragraph" w:customStyle="1" w:styleId="ui-resizable-ne">
    <w:name w:val="ui-resizable-ne"/>
    <w:basedOn w:val="a3"/>
    <w:rsid w:val="005D368E"/>
    <w:pPr>
      <w:spacing w:before="100" w:beforeAutospacing="1" w:after="100" w:afterAutospacing="1"/>
    </w:pPr>
  </w:style>
  <w:style w:type="paragraph" w:customStyle="1" w:styleId="ui-button">
    <w:name w:val="ui-button"/>
    <w:basedOn w:val="a3"/>
    <w:rsid w:val="005D368E"/>
    <w:pPr>
      <w:spacing w:before="100" w:beforeAutospacing="1" w:after="100" w:afterAutospacing="1"/>
      <w:ind w:right="24"/>
      <w:jc w:val="center"/>
    </w:pPr>
  </w:style>
  <w:style w:type="paragraph" w:customStyle="1" w:styleId="ui-button-icon-only">
    <w:name w:val="ui-button-icon-only"/>
    <w:basedOn w:val="a3"/>
    <w:rsid w:val="005D368E"/>
    <w:pPr>
      <w:spacing w:before="100" w:beforeAutospacing="1" w:after="100" w:afterAutospacing="1"/>
    </w:pPr>
  </w:style>
  <w:style w:type="paragraph" w:customStyle="1" w:styleId="ui-button-icons-only">
    <w:name w:val="ui-button-icons-only"/>
    <w:basedOn w:val="a3"/>
    <w:rsid w:val="005D368E"/>
    <w:pPr>
      <w:spacing w:before="100" w:beforeAutospacing="1" w:after="100" w:afterAutospacing="1"/>
    </w:pPr>
  </w:style>
  <w:style w:type="paragraph" w:customStyle="1" w:styleId="ui-buttonset">
    <w:name w:val="ui-buttonset"/>
    <w:basedOn w:val="a3"/>
    <w:rsid w:val="005D368E"/>
    <w:pPr>
      <w:spacing w:before="100" w:beforeAutospacing="1" w:after="100" w:afterAutospacing="1"/>
      <w:ind w:right="105"/>
    </w:pPr>
  </w:style>
  <w:style w:type="paragraph" w:customStyle="1" w:styleId="ui-dialog">
    <w:name w:val="ui-dialog"/>
    <w:basedOn w:val="a3"/>
    <w:rsid w:val="005D368E"/>
    <w:pPr>
      <w:spacing w:before="100" w:beforeAutospacing="1" w:after="100" w:afterAutospacing="1"/>
    </w:pPr>
  </w:style>
  <w:style w:type="paragraph" w:customStyle="1" w:styleId="suggestions">
    <w:name w:val="suggestions"/>
    <w:basedOn w:val="a3"/>
    <w:rsid w:val="005D368E"/>
    <w:pPr>
      <w:ind w:right="-15"/>
    </w:pPr>
  </w:style>
  <w:style w:type="paragraph" w:customStyle="1" w:styleId="suggestions-special">
    <w:name w:val="suggestions-special"/>
    <w:basedOn w:val="a3"/>
    <w:rsid w:val="005D368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5D368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5D368E"/>
    <w:pPr>
      <w:spacing w:line="360" w:lineRule="atLeast"/>
    </w:pPr>
    <w:rPr>
      <w:color w:val="000000"/>
    </w:rPr>
  </w:style>
  <w:style w:type="paragraph" w:customStyle="1" w:styleId="suggestions-result-current">
    <w:name w:val="suggestions-result-current"/>
    <w:basedOn w:val="a3"/>
    <w:rsid w:val="005D368E"/>
    <w:pPr>
      <w:shd w:val="clear" w:color="auto" w:fill="4C59A6"/>
      <w:spacing w:before="100" w:beforeAutospacing="1" w:after="100" w:afterAutospacing="1"/>
    </w:pPr>
    <w:rPr>
      <w:color w:val="FFFFFF"/>
    </w:rPr>
  </w:style>
  <w:style w:type="paragraph" w:customStyle="1" w:styleId="autoellipsis-matched">
    <w:name w:val="autoellipsis-matched"/>
    <w:basedOn w:val="a3"/>
    <w:rsid w:val="005D368E"/>
    <w:pPr>
      <w:spacing w:before="100" w:beforeAutospacing="1" w:after="100" w:afterAutospacing="1"/>
    </w:pPr>
    <w:rPr>
      <w:b/>
      <w:bCs/>
    </w:rPr>
  </w:style>
  <w:style w:type="paragraph" w:customStyle="1" w:styleId="mwembedplayer">
    <w:name w:val="mwembedplayer"/>
    <w:basedOn w:val="a3"/>
    <w:rsid w:val="005D368E"/>
    <w:pPr>
      <w:spacing w:before="100" w:beforeAutospacing="1" w:after="100" w:afterAutospacing="1"/>
    </w:pPr>
  </w:style>
  <w:style w:type="paragraph" w:customStyle="1" w:styleId="loadingspinner">
    <w:name w:val="loadingspinner"/>
    <w:basedOn w:val="a3"/>
    <w:rsid w:val="005D368E"/>
    <w:pPr>
      <w:spacing w:before="100" w:beforeAutospacing="1" w:after="100" w:afterAutospacing="1"/>
    </w:pPr>
  </w:style>
  <w:style w:type="paragraph" w:customStyle="1" w:styleId="mw-imported-resource">
    <w:name w:val="mw-imported-resource"/>
    <w:basedOn w:val="a3"/>
    <w:rsid w:val="005D368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5D368E"/>
    <w:pPr>
      <w:spacing w:before="30" w:after="100" w:afterAutospacing="1"/>
      <w:ind w:left="45"/>
    </w:pPr>
  </w:style>
  <w:style w:type="paragraph" w:customStyle="1" w:styleId="mw-fullscreen-overlay">
    <w:name w:val="mw-fullscreen-overlay"/>
    <w:basedOn w:val="a3"/>
    <w:rsid w:val="005D368E"/>
    <w:pPr>
      <w:shd w:val="clear" w:color="auto" w:fill="000000"/>
      <w:spacing w:before="100" w:beforeAutospacing="1" w:after="100" w:afterAutospacing="1"/>
    </w:pPr>
  </w:style>
  <w:style w:type="paragraph" w:customStyle="1" w:styleId="play-btn-large">
    <w:name w:val="play-btn-large"/>
    <w:basedOn w:val="a3"/>
    <w:rsid w:val="005D368E"/>
    <w:pPr>
      <w:spacing w:before="100" w:beforeAutospacing="1" w:after="100" w:afterAutospacing="1"/>
    </w:pPr>
  </w:style>
  <w:style w:type="paragraph" w:customStyle="1" w:styleId="carouselcontainer">
    <w:name w:val="carouselcontainer"/>
    <w:basedOn w:val="a3"/>
    <w:rsid w:val="005D368E"/>
    <w:pPr>
      <w:spacing w:before="100" w:beforeAutospacing="1" w:after="100" w:afterAutospacing="1"/>
    </w:pPr>
  </w:style>
  <w:style w:type="paragraph" w:customStyle="1" w:styleId="carouselvideotitle">
    <w:name w:val="carouselvideotitle"/>
    <w:basedOn w:val="a3"/>
    <w:rsid w:val="005D368E"/>
    <w:pPr>
      <w:spacing w:before="100" w:beforeAutospacing="1" w:after="100" w:afterAutospacing="1"/>
    </w:pPr>
    <w:rPr>
      <w:b/>
      <w:bCs/>
      <w:color w:val="FFFFFF"/>
    </w:rPr>
  </w:style>
  <w:style w:type="paragraph" w:customStyle="1" w:styleId="carouselvideotitletext">
    <w:name w:val="carouselvideotitletext"/>
    <w:basedOn w:val="a3"/>
    <w:rsid w:val="005D368E"/>
    <w:pPr>
      <w:spacing w:before="100" w:beforeAutospacing="1" w:after="100" w:afterAutospacing="1"/>
    </w:pPr>
  </w:style>
  <w:style w:type="paragraph" w:customStyle="1" w:styleId="carouseltitleduration">
    <w:name w:val="carouseltitleduration"/>
    <w:basedOn w:val="a3"/>
    <w:rsid w:val="005D368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5D368E"/>
    <w:pPr>
      <w:spacing w:before="100" w:beforeAutospacing="1" w:after="100" w:afterAutospacing="1"/>
      <w:jc w:val="center"/>
    </w:pPr>
    <w:rPr>
      <w:color w:val="FFFFFF"/>
    </w:rPr>
  </w:style>
  <w:style w:type="paragraph" w:customStyle="1" w:styleId="carouselimgduration">
    <w:name w:val="carouselimgduration"/>
    <w:basedOn w:val="a3"/>
    <w:rsid w:val="005D368E"/>
    <w:pPr>
      <w:spacing w:before="100" w:beforeAutospacing="1" w:after="100" w:afterAutospacing="1"/>
    </w:pPr>
    <w:rPr>
      <w:color w:val="FFFFFF"/>
    </w:rPr>
  </w:style>
  <w:style w:type="paragraph" w:customStyle="1" w:styleId="carouselprevbutton">
    <w:name w:val="carouselprevbutton"/>
    <w:basedOn w:val="a3"/>
    <w:rsid w:val="005D368E"/>
    <w:pPr>
      <w:spacing w:before="100" w:beforeAutospacing="1" w:after="100" w:afterAutospacing="1"/>
    </w:pPr>
  </w:style>
  <w:style w:type="paragraph" w:customStyle="1" w:styleId="carouselnextbutton">
    <w:name w:val="carouselnextbutton"/>
    <w:basedOn w:val="a3"/>
    <w:rsid w:val="005D368E"/>
    <w:pPr>
      <w:spacing w:before="100" w:beforeAutospacing="1" w:after="100" w:afterAutospacing="1"/>
    </w:pPr>
  </w:style>
  <w:style w:type="paragraph" w:customStyle="1" w:styleId="alert-container">
    <w:name w:val="alert-container"/>
    <w:basedOn w:val="a3"/>
    <w:rsid w:val="005D368E"/>
    <w:pPr>
      <w:spacing w:before="100" w:beforeAutospacing="1" w:after="100" w:afterAutospacing="1"/>
    </w:pPr>
  </w:style>
  <w:style w:type="paragraph" w:customStyle="1" w:styleId="alert-title">
    <w:name w:val="alert-title"/>
    <w:basedOn w:val="a3"/>
    <w:rsid w:val="005D368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5D368E"/>
    <w:pPr>
      <w:spacing w:before="100" w:beforeAutospacing="1" w:after="100" w:afterAutospacing="1"/>
      <w:jc w:val="center"/>
    </w:pPr>
    <w:rPr>
      <w:sz w:val="21"/>
      <w:szCs w:val="21"/>
    </w:rPr>
  </w:style>
  <w:style w:type="paragraph" w:customStyle="1" w:styleId="alert-buttons-container">
    <w:name w:val="alert-buttons-container"/>
    <w:basedOn w:val="a3"/>
    <w:rsid w:val="005D368E"/>
    <w:pPr>
      <w:spacing w:before="100" w:beforeAutospacing="1" w:after="100" w:afterAutospacing="1"/>
      <w:jc w:val="center"/>
    </w:pPr>
  </w:style>
  <w:style w:type="paragraph" w:customStyle="1" w:styleId="alert-button">
    <w:name w:val="alert-button"/>
    <w:basedOn w:val="a3"/>
    <w:rsid w:val="005D368E"/>
    <w:pPr>
      <w:shd w:val="clear" w:color="auto" w:fill="474747"/>
      <w:spacing w:before="100" w:beforeAutospacing="1" w:after="100" w:afterAutospacing="1"/>
    </w:pPr>
    <w:rPr>
      <w:color w:val="FFFFFF"/>
    </w:rPr>
  </w:style>
  <w:style w:type="paragraph" w:customStyle="1" w:styleId="mw-plusminus-pos">
    <w:name w:val="mw-plusminus-pos"/>
    <w:basedOn w:val="a3"/>
    <w:rsid w:val="005D368E"/>
    <w:pPr>
      <w:spacing w:before="100" w:beforeAutospacing="1" w:after="100" w:afterAutospacing="1"/>
    </w:pPr>
    <w:rPr>
      <w:color w:val="00B000"/>
    </w:rPr>
  </w:style>
  <w:style w:type="paragraph" w:customStyle="1" w:styleId="mw-plusminus-neg">
    <w:name w:val="mw-plusminus-neg"/>
    <w:basedOn w:val="a3"/>
    <w:rsid w:val="005D368E"/>
    <w:pPr>
      <w:spacing w:before="100" w:beforeAutospacing="1" w:after="100" w:afterAutospacing="1"/>
    </w:pPr>
    <w:rPr>
      <w:color w:val="FF2050"/>
    </w:rPr>
  </w:style>
  <w:style w:type="paragraph" w:customStyle="1" w:styleId="mw-plusminus-null">
    <w:name w:val="mw-plusminus-null"/>
    <w:basedOn w:val="a3"/>
    <w:rsid w:val="005D368E"/>
    <w:pPr>
      <w:spacing w:before="100" w:beforeAutospacing="1" w:after="100" w:afterAutospacing="1"/>
    </w:pPr>
    <w:rPr>
      <w:color w:val="999999"/>
    </w:rPr>
  </w:style>
  <w:style w:type="paragraph" w:customStyle="1" w:styleId="mw-tag-markers">
    <w:name w:val="mw-tag-markers"/>
    <w:basedOn w:val="a3"/>
    <w:rsid w:val="005D368E"/>
    <w:pPr>
      <w:spacing w:before="100" w:beforeAutospacing="1" w:after="100" w:afterAutospacing="1"/>
    </w:pPr>
    <w:rPr>
      <w:rFonts w:ascii="Arial" w:hAnsi="Arial" w:cs="Arial"/>
      <w:i/>
      <w:iCs/>
      <w:sz w:val="22"/>
      <w:szCs w:val="22"/>
    </w:rPr>
  </w:style>
  <w:style w:type="paragraph" w:customStyle="1" w:styleId="history-size">
    <w:name w:val="history-size"/>
    <w:basedOn w:val="a3"/>
    <w:rsid w:val="005D368E"/>
    <w:pPr>
      <w:spacing w:before="100" w:beforeAutospacing="1" w:after="100" w:afterAutospacing="1"/>
    </w:pPr>
    <w:rPr>
      <w:sz w:val="19"/>
      <w:szCs w:val="19"/>
    </w:rPr>
  </w:style>
  <w:style w:type="paragraph" w:customStyle="1" w:styleId="mw-whatlinkshere-tools">
    <w:name w:val="mw-whatlinkshere-tools"/>
    <w:basedOn w:val="a3"/>
    <w:rsid w:val="005D368E"/>
    <w:pPr>
      <w:spacing w:before="100" w:beforeAutospacing="1" w:after="100" w:afterAutospacing="1"/>
    </w:pPr>
    <w:rPr>
      <w:sz w:val="19"/>
      <w:szCs w:val="19"/>
    </w:rPr>
  </w:style>
  <w:style w:type="paragraph" w:customStyle="1" w:styleId="italique">
    <w:name w:val="italique"/>
    <w:basedOn w:val="a3"/>
    <w:rsid w:val="005D368E"/>
    <w:pPr>
      <w:spacing w:before="100" w:beforeAutospacing="1" w:after="100" w:afterAutospacing="1"/>
    </w:pPr>
    <w:rPr>
      <w:i/>
      <w:iCs/>
    </w:rPr>
  </w:style>
  <w:style w:type="paragraph" w:customStyle="1" w:styleId="nowrap">
    <w:name w:val="nowrap"/>
    <w:basedOn w:val="a3"/>
    <w:rsid w:val="005D368E"/>
    <w:pPr>
      <w:spacing w:before="100" w:beforeAutospacing="1" w:after="100" w:afterAutospacing="1"/>
    </w:pPr>
  </w:style>
  <w:style w:type="paragraph" w:customStyle="1" w:styleId="rcoptions">
    <w:name w:val="rcoptions"/>
    <w:basedOn w:val="a3"/>
    <w:rsid w:val="005D368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5D368E"/>
    <w:pPr>
      <w:spacing w:before="100" w:beforeAutospacing="1" w:after="100" w:afterAutospacing="1"/>
    </w:pPr>
    <w:rPr>
      <w:vanish/>
    </w:rPr>
  </w:style>
  <w:style w:type="paragraph" w:customStyle="1" w:styleId="fieldsetlike">
    <w:name w:val="fieldsetlike"/>
    <w:basedOn w:val="a3"/>
    <w:rsid w:val="005D368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5D368E"/>
    <w:pPr>
      <w:pBdr>
        <w:bottom w:val="single" w:sz="6" w:space="6" w:color="AAAAAA"/>
      </w:pBdr>
      <w:shd w:val="clear" w:color="auto" w:fill="FFFFFF"/>
      <w:spacing w:after="120"/>
    </w:pPr>
    <w:rPr>
      <w:i/>
      <w:iCs/>
    </w:rPr>
  </w:style>
  <w:style w:type="paragraph" w:customStyle="1" w:styleId="indicateur-langue">
    <w:name w:val="indicateur-langue"/>
    <w:basedOn w:val="a3"/>
    <w:rsid w:val="005D368E"/>
    <w:pPr>
      <w:spacing w:before="100" w:beforeAutospacing="1" w:after="100" w:afterAutospacing="1"/>
    </w:pPr>
    <w:rPr>
      <w:rFonts w:ascii="Courier New" w:hAnsi="Courier New" w:cs="Courier New"/>
      <w:b/>
      <w:bCs/>
    </w:rPr>
  </w:style>
  <w:style w:type="paragraph" w:customStyle="1" w:styleId="romain">
    <w:name w:val="romain"/>
    <w:basedOn w:val="a3"/>
    <w:rsid w:val="005D368E"/>
    <w:pPr>
      <w:spacing w:before="100" w:beforeAutospacing="1" w:after="100" w:afterAutospacing="1"/>
    </w:pPr>
    <w:rPr>
      <w:smallCaps/>
    </w:rPr>
  </w:style>
  <w:style w:type="paragraph" w:customStyle="1" w:styleId="reference">
    <w:name w:val="reference"/>
    <w:basedOn w:val="a3"/>
    <w:rsid w:val="005D368E"/>
    <w:pPr>
      <w:spacing w:before="100" w:beforeAutospacing="1" w:after="100" w:afterAutospacing="1"/>
    </w:pPr>
    <w:rPr>
      <w:sz w:val="19"/>
      <w:szCs w:val="19"/>
    </w:rPr>
  </w:style>
  <w:style w:type="paragraph" w:customStyle="1" w:styleId="exposant">
    <w:name w:val="exposant"/>
    <w:basedOn w:val="a3"/>
    <w:rsid w:val="005D368E"/>
    <w:pPr>
      <w:spacing w:before="100" w:beforeAutospacing="1" w:after="100" w:afterAutospacing="1"/>
    </w:pPr>
    <w:rPr>
      <w:sz w:val="19"/>
      <w:szCs w:val="19"/>
    </w:rPr>
  </w:style>
  <w:style w:type="paragraph" w:customStyle="1" w:styleId="mw-magiclink-isbn">
    <w:name w:val="mw-magiclink-isbn"/>
    <w:basedOn w:val="a3"/>
    <w:rsid w:val="005D368E"/>
    <w:pPr>
      <w:spacing w:before="100" w:beforeAutospacing="1" w:after="100" w:afterAutospacing="1"/>
    </w:pPr>
  </w:style>
  <w:style w:type="paragraph" w:customStyle="1" w:styleId="biblist">
    <w:name w:val="biblist"/>
    <w:basedOn w:val="a3"/>
    <w:rsid w:val="005D368E"/>
    <w:pPr>
      <w:spacing w:before="100" w:beforeAutospacing="1" w:after="100" w:afterAutospacing="1"/>
    </w:pPr>
  </w:style>
  <w:style w:type="paragraph" w:customStyle="1" w:styleId="wikinorme">
    <w:name w:val="wikinorme"/>
    <w:basedOn w:val="a3"/>
    <w:rsid w:val="005D368E"/>
    <w:pPr>
      <w:spacing w:before="100" w:beforeAutospacing="1" w:after="100" w:afterAutospacing="1"/>
    </w:pPr>
    <w:rPr>
      <w:vanish/>
    </w:rPr>
  </w:style>
  <w:style w:type="paragraph" w:customStyle="1" w:styleId="bibtex">
    <w:name w:val="bibtex"/>
    <w:basedOn w:val="a3"/>
    <w:rsid w:val="005D368E"/>
    <w:pPr>
      <w:spacing w:before="100" w:beforeAutospacing="1" w:after="100" w:afterAutospacing="1"/>
    </w:pPr>
    <w:rPr>
      <w:vanish/>
    </w:rPr>
  </w:style>
  <w:style w:type="paragraph" w:customStyle="1" w:styleId="isbd">
    <w:name w:val="isbd"/>
    <w:basedOn w:val="a3"/>
    <w:rsid w:val="005D368E"/>
    <w:pPr>
      <w:spacing w:before="100" w:beforeAutospacing="1" w:after="100" w:afterAutospacing="1"/>
    </w:pPr>
    <w:rPr>
      <w:vanish/>
    </w:rPr>
  </w:style>
  <w:style w:type="paragraph" w:customStyle="1" w:styleId="iso690">
    <w:name w:val="iso690"/>
    <w:basedOn w:val="a3"/>
    <w:rsid w:val="005D368E"/>
    <w:pPr>
      <w:spacing w:before="100" w:beforeAutospacing="1" w:after="100" w:afterAutospacing="1"/>
    </w:pPr>
    <w:rPr>
      <w:vanish/>
    </w:rPr>
  </w:style>
  <w:style w:type="paragraph" w:customStyle="1" w:styleId="specialbib">
    <w:name w:val="specialbib"/>
    <w:basedOn w:val="a3"/>
    <w:rsid w:val="005D368E"/>
    <w:pPr>
      <w:spacing w:before="100" w:beforeAutospacing="1" w:after="100" w:afterAutospacing="1"/>
    </w:pPr>
    <w:rPr>
      <w:vanish/>
    </w:rPr>
  </w:style>
  <w:style w:type="paragraph" w:customStyle="1" w:styleId="citevirgule">
    <w:name w:val="cite_virgule"/>
    <w:basedOn w:val="a3"/>
    <w:rsid w:val="005D368E"/>
    <w:pPr>
      <w:spacing w:before="100" w:beforeAutospacing="1" w:after="100" w:afterAutospacing="1"/>
    </w:pPr>
  </w:style>
  <w:style w:type="paragraph" w:customStyle="1" w:styleId="boite-sans-fond">
    <w:name w:val="boite-sans-fond"/>
    <w:basedOn w:val="a3"/>
    <w:rsid w:val="005D368E"/>
    <w:pPr>
      <w:spacing w:before="100" w:beforeAutospacing="1" w:after="100" w:afterAutospacing="1"/>
    </w:pPr>
  </w:style>
  <w:style w:type="paragraph" w:customStyle="1" w:styleId="boite-grise">
    <w:name w:val="boite-grise"/>
    <w:basedOn w:val="a3"/>
    <w:rsid w:val="005D368E"/>
    <w:pPr>
      <w:shd w:val="clear" w:color="auto" w:fill="F9F9F9"/>
      <w:spacing w:before="100" w:beforeAutospacing="1" w:after="100" w:afterAutospacing="1"/>
    </w:pPr>
  </w:style>
  <w:style w:type="paragraph" w:customStyle="1" w:styleId="bandeau-niveau-grave">
    <w:name w:val="bandeau-niveau-grave"/>
    <w:basedOn w:val="a3"/>
    <w:rsid w:val="005D368E"/>
    <w:pPr>
      <w:shd w:val="clear" w:color="auto" w:fill="FFCCCC"/>
      <w:spacing w:before="100" w:beforeAutospacing="1" w:after="100" w:afterAutospacing="1"/>
    </w:pPr>
  </w:style>
  <w:style w:type="paragraph" w:customStyle="1" w:styleId="bandeau-niveau-modere">
    <w:name w:val="bandeau-niveau-modere"/>
    <w:basedOn w:val="a3"/>
    <w:rsid w:val="005D368E"/>
    <w:pPr>
      <w:shd w:val="clear" w:color="auto" w:fill="FFEEDD"/>
      <w:spacing w:before="100" w:beforeAutospacing="1" w:after="100" w:afterAutospacing="1"/>
    </w:pPr>
  </w:style>
  <w:style w:type="paragraph" w:customStyle="1" w:styleId="bandeau-niveau-ebauche">
    <w:name w:val="bandeau-niveau-ebauche"/>
    <w:basedOn w:val="a3"/>
    <w:rsid w:val="005D368E"/>
    <w:pPr>
      <w:shd w:val="clear" w:color="auto" w:fill="FBFBFB"/>
      <w:spacing w:before="100" w:beforeAutospacing="1" w:after="100" w:afterAutospacing="1"/>
    </w:pPr>
  </w:style>
  <w:style w:type="paragraph" w:customStyle="1" w:styleId="bandeau-niveau-information">
    <w:name w:val="bandeau-niveau-information"/>
    <w:basedOn w:val="a3"/>
    <w:rsid w:val="005D368E"/>
    <w:pPr>
      <w:shd w:val="clear" w:color="auto" w:fill="FBFBFB"/>
      <w:spacing w:before="100" w:beforeAutospacing="1" w:after="100" w:afterAutospacing="1"/>
    </w:pPr>
  </w:style>
  <w:style w:type="paragraph" w:customStyle="1" w:styleId="bandeau">
    <w:name w:val="bandeau"/>
    <w:basedOn w:val="a3"/>
    <w:rsid w:val="005D368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5D368E"/>
    <w:pPr>
      <w:spacing w:before="100" w:beforeAutospacing="1" w:after="100" w:afterAutospacing="1"/>
      <w:jc w:val="center"/>
    </w:pPr>
  </w:style>
  <w:style w:type="paragraph" w:customStyle="1" w:styleId="bandeau-titre">
    <w:name w:val="bandeau-titre"/>
    <w:basedOn w:val="a3"/>
    <w:rsid w:val="005D368E"/>
    <w:pPr>
      <w:spacing w:before="100" w:beforeAutospacing="1" w:after="120" w:line="336" w:lineRule="atLeast"/>
    </w:pPr>
  </w:style>
  <w:style w:type="paragraph" w:customStyle="1" w:styleId="bandeau-texte">
    <w:name w:val="bandeau-texte"/>
    <w:basedOn w:val="a3"/>
    <w:rsid w:val="005D368E"/>
    <w:pPr>
      <w:spacing w:before="100" w:beforeAutospacing="1" w:after="100" w:afterAutospacing="1" w:line="288" w:lineRule="atLeast"/>
    </w:pPr>
    <w:rPr>
      <w:sz w:val="22"/>
      <w:szCs w:val="22"/>
    </w:rPr>
  </w:style>
  <w:style w:type="paragraph" w:customStyle="1" w:styleId="indentation">
    <w:name w:val="indentation"/>
    <w:basedOn w:val="a3"/>
    <w:rsid w:val="005D368E"/>
    <w:pPr>
      <w:spacing w:before="100" w:beforeAutospacing="1" w:after="100" w:afterAutospacing="1" w:line="360" w:lineRule="atLeast"/>
      <w:ind w:firstLine="345"/>
    </w:pPr>
  </w:style>
  <w:style w:type="paragraph" w:customStyle="1" w:styleId="loupe">
    <w:name w:val="loupe"/>
    <w:basedOn w:val="a3"/>
    <w:rsid w:val="005D368E"/>
    <w:pPr>
      <w:spacing w:before="100" w:beforeAutospacing="1" w:after="100" w:afterAutospacing="1" w:line="360" w:lineRule="atLeast"/>
      <w:ind w:firstLine="345"/>
    </w:pPr>
  </w:style>
  <w:style w:type="paragraph" w:customStyle="1" w:styleId="general">
    <w:name w:val="general"/>
    <w:basedOn w:val="a3"/>
    <w:rsid w:val="005D368E"/>
    <w:pPr>
      <w:spacing w:before="100" w:beforeAutospacing="1" w:after="100" w:afterAutospacing="1" w:line="360" w:lineRule="atLeast"/>
      <w:ind w:firstLine="345"/>
    </w:pPr>
  </w:style>
  <w:style w:type="paragraph" w:customStyle="1" w:styleId="accessibilite">
    <w:name w:val="accessibilite"/>
    <w:basedOn w:val="a3"/>
    <w:rsid w:val="005D368E"/>
    <w:pPr>
      <w:spacing w:before="100" w:beforeAutospacing="1" w:after="100" w:afterAutospacing="1" w:line="360" w:lineRule="atLeast"/>
      <w:ind w:firstLine="345"/>
    </w:pPr>
  </w:style>
  <w:style w:type="paragraph" w:customStyle="1" w:styleId="etoile-or">
    <w:name w:val="etoile-or"/>
    <w:basedOn w:val="a3"/>
    <w:rsid w:val="005D368E"/>
    <w:pPr>
      <w:spacing w:before="100" w:beforeAutospacing="1" w:after="100" w:afterAutospacing="1" w:line="360" w:lineRule="atLeast"/>
      <w:ind w:firstLine="345"/>
    </w:pPr>
  </w:style>
  <w:style w:type="paragraph" w:customStyle="1" w:styleId="etoile-argent">
    <w:name w:val="etoile-argent"/>
    <w:basedOn w:val="a3"/>
    <w:rsid w:val="005D368E"/>
    <w:pPr>
      <w:spacing w:before="100" w:beforeAutospacing="1" w:after="100" w:afterAutospacing="1" w:line="360" w:lineRule="atLeast"/>
      <w:ind w:firstLine="345"/>
    </w:pPr>
  </w:style>
  <w:style w:type="paragraph" w:customStyle="1" w:styleId="categorie">
    <w:name w:val="categorie"/>
    <w:basedOn w:val="a3"/>
    <w:rsid w:val="005D368E"/>
    <w:pPr>
      <w:spacing w:before="100" w:beforeAutospacing="1" w:after="100" w:afterAutospacing="1" w:line="360" w:lineRule="atLeast"/>
      <w:ind w:firstLine="345"/>
    </w:pPr>
  </w:style>
  <w:style w:type="paragraph" w:customStyle="1" w:styleId="recyclage">
    <w:name w:val="recyclage"/>
    <w:basedOn w:val="a3"/>
    <w:rsid w:val="005D368E"/>
    <w:pPr>
      <w:spacing w:before="100" w:beforeAutospacing="1" w:after="100" w:afterAutospacing="1" w:line="360" w:lineRule="atLeast"/>
      <w:ind w:firstLine="345"/>
    </w:pPr>
  </w:style>
  <w:style w:type="paragraph" w:customStyle="1" w:styleId="archives">
    <w:name w:val="archives"/>
    <w:basedOn w:val="a3"/>
    <w:rsid w:val="005D368E"/>
    <w:pPr>
      <w:spacing w:before="100" w:beforeAutospacing="1" w:after="100" w:afterAutospacing="1" w:line="360" w:lineRule="atLeast"/>
      <w:ind w:firstLine="345"/>
    </w:pPr>
  </w:style>
  <w:style w:type="paragraph" w:customStyle="1" w:styleId="conflit-edition">
    <w:name w:val="conflit-edition"/>
    <w:basedOn w:val="a3"/>
    <w:rsid w:val="005D368E"/>
    <w:pPr>
      <w:spacing w:before="100" w:beforeAutospacing="1" w:after="100" w:afterAutospacing="1" w:line="360" w:lineRule="atLeast"/>
      <w:ind w:firstLine="345"/>
    </w:pPr>
  </w:style>
  <w:style w:type="paragraph" w:customStyle="1" w:styleId="sons">
    <w:name w:val="sons"/>
    <w:basedOn w:val="a3"/>
    <w:rsid w:val="005D368E"/>
    <w:pPr>
      <w:spacing w:before="100" w:beforeAutospacing="1" w:after="100" w:afterAutospacing="1" w:line="360" w:lineRule="atLeast"/>
      <w:ind w:firstLine="345"/>
    </w:pPr>
  </w:style>
  <w:style w:type="paragraph" w:customStyle="1" w:styleId="videos">
    <w:name w:val="videos"/>
    <w:basedOn w:val="a3"/>
    <w:rsid w:val="005D368E"/>
    <w:pPr>
      <w:spacing w:before="100" w:beforeAutospacing="1" w:after="100" w:afterAutospacing="1" w:line="360" w:lineRule="atLeast"/>
      <w:ind w:firstLine="345"/>
    </w:pPr>
  </w:style>
  <w:style w:type="paragraph" w:customStyle="1" w:styleId="incomplet">
    <w:name w:val="incomplet"/>
    <w:basedOn w:val="a3"/>
    <w:rsid w:val="005D368E"/>
    <w:pPr>
      <w:spacing w:before="100" w:beforeAutospacing="1" w:after="100" w:afterAutospacing="1" w:line="360" w:lineRule="atLeast"/>
      <w:ind w:firstLine="345"/>
    </w:pPr>
  </w:style>
  <w:style w:type="paragraph" w:customStyle="1" w:styleId="sources">
    <w:name w:val="sources"/>
    <w:basedOn w:val="a3"/>
    <w:rsid w:val="005D368E"/>
    <w:pPr>
      <w:spacing w:before="100" w:beforeAutospacing="1" w:after="100" w:afterAutospacing="1" w:line="360" w:lineRule="atLeast"/>
      <w:ind w:firstLine="345"/>
    </w:pPr>
  </w:style>
  <w:style w:type="paragraph" w:customStyle="1" w:styleId="important">
    <w:name w:val="important"/>
    <w:basedOn w:val="a3"/>
    <w:rsid w:val="005D368E"/>
    <w:pPr>
      <w:spacing w:before="100" w:beforeAutospacing="1" w:after="100" w:afterAutospacing="1" w:line="360" w:lineRule="atLeast"/>
      <w:ind w:firstLine="345"/>
    </w:pPr>
  </w:style>
  <w:style w:type="paragraph" w:customStyle="1" w:styleId="en-travaux">
    <w:name w:val="en-travaux"/>
    <w:basedOn w:val="a3"/>
    <w:rsid w:val="005D368E"/>
    <w:pPr>
      <w:spacing w:before="100" w:beforeAutospacing="1" w:after="100" w:afterAutospacing="1" w:line="360" w:lineRule="atLeast"/>
      <w:ind w:firstLine="345"/>
    </w:pPr>
  </w:style>
  <w:style w:type="paragraph" w:customStyle="1" w:styleId="incubator">
    <w:name w:val="incubator"/>
    <w:basedOn w:val="a3"/>
    <w:rsid w:val="005D368E"/>
    <w:pPr>
      <w:spacing w:before="100" w:beforeAutospacing="1" w:after="100" w:afterAutospacing="1" w:line="360" w:lineRule="atLeast"/>
      <w:ind w:firstLine="345"/>
    </w:pPr>
  </w:style>
  <w:style w:type="paragraph" w:customStyle="1" w:styleId="extension">
    <w:name w:val="extension"/>
    <w:basedOn w:val="a3"/>
    <w:rsid w:val="005D368E"/>
    <w:pPr>
      <w:spacing w:before="100" w:beforeAutospacing="1" w:after="100" w:afterAutospacing="1" w:line="360" w:lineRule="atLeast"/>
      <w:ind w:firstLine="345"/>
    </w:pPr>
  </w:style>
  <w:style w:type="paragraph" w:customStyle="1" w:styleId="wikispecies">
    <w:name w:val="wikispecies"/>
    <w:basedOn w:val="a3"/>
    <w:rsid w:val="005D368E"/>
    <w:pPr>
      <w:spacing w:before="100" w:beforeAutospacing="1" w:after="100" w:afterAutospacing="1" w:line="360" w:lineRule="atLeast"/>
      <w:ind w:firstLine="345"/>
    </w:pPr>
  </w:style>
  <w:style w:type="paragraph" w:customStyle="1" w:styleId="metawiki">
    <w:name w:val="metawiki"/>
    <w:basedOn w:val="a3"/>
    <w:rsid w:val="005D368E"/>
    <w:pPr>
      <w:spacing w:before="100" w:beforeAutospacing="1" w:after="100" w:afterAutospacing="1" w:line="360" w:lineRule="atLeast"/>
      <w:ind w:firstLine="345"/>
    </w:pPr>
  </w:style>
  <w:style w:type="paragraph" w:customStyle="1" w:styleId="wikiversity">
    <w:name w:val="wikiversity"/>
    <w:basedOn w:val="a3"/>
    <w:rsid w:val="005D368E"/>
    <w:pPr>
      <w:spacing w:before="100" w:beforeAutospacing="1" w:after="100" w:afterAutospacing="1" w:line="360" w:lineRule="atLeast"/>
      <w:ind w:firstLine="345"/>
    </w:pPr>
  </w:style>
  <w:style w:type="paragraph" w:customStyle="1" w:styleId="wikipedia">
    <w:name w:val="wikipedia"/>
    <w:basedOn w:val="a3"/>
    <w:rsid w:val="005D368E"/>
    <w:pPr>
      <w:spacing w:before="100" w:beforeAutospacing="1" w:after="100" w:afterAutospacing="1" w:line="360" w:lineRule="atLeast"/>
      <w:ind w:firstLine="345"/>
    </w:pPr>
  </w:style>
  <w:style w:type="paragraph" w:customStyle="1" w:styleId="wikibooks">
    <w:name w:val="wikibooks"/>
    <w:basedOn w:val="a3"/>
    <w:rsid w:val="005D368E"/>
    <w:pPr>
      <w:spacing w:before="100" w:beforeAutospacing="1" w:after="100" w:afterAutospacing="1" w:line="360" w:lineRule="atLeast"/>
      <w:ind w:firstLine="345"/>
    </w:pPr>
  </w:style>
  <w:style w:type="paragraph" w:customStyle="1" w:styleId="wikinews">
    <w:name w:val="wikinews"/>
    <w:basedOn w:val="a3"/>
    <w:rsid w:val="005D368E"/>
    <w:pPr>
      <w:spacing w:before="100" w:beforeAutospacing="1" w:after="100" w:afterAutospacing="1" w:line="360" w:lineRule="atLeast"/>
      <w:ind w:firstLine="345"/>
    </w:pPr>
  </w:style>
  <w:style w:type="paragraph" w:customStyle="1" w:styleId="wikiquote">
    <w:name w:val="wikiquote"/>
    <w:basedOn w:val="a3"/>
    <w:rsid w:val="005D368E"/>
    <w:pPr>
      <w:spacing w:before="100" w:beforeAutospacing="1" w:after="100" w:afterAutospacing="1" w:line="360" w:lineRule="atLeast"/>
      <w:ind w:firstLine="345"/>
    </w:pPr>
  </w:style>
  <w:style w:type="paragraph" w:customStyle="1" w:styleId="wikisource">
    <w:name w:val="wikisource"/>
    <w:basedOn w:val="a3"/>
    <w:rsid w:val="005D368E"/>
    <w:pPr>
      <w:spacing w:before="100" w:beforeAutospacing="1" w:after="100" w:afterAutospacing="1" w:line="360" w:lineRule="atLeast"/>
      <w:ind w:firstLine="345"/>
    </w:pPr>
  </w:style>
  <w:style w:type="paragraph" w:customStyle="1" w:styleId="commons">
    <w:name w:val="commons"/>
    <w:basedOn w:val="a3"/>
    <w:rsid w:val="005D368E"/>
    <w:pPr>
      <w:spacing w:before="100" w:beforeAutospacing="1" w:after="100" w:afterAutospacing="1" w:line="360" w:lineRule="atLeast"/>
      <w:ind w:firstLine="345"/>
    </w:pPr>
  </w:style>
  <w:style w:type="paragraph" w:customStyle="1" w:styleId="wikimedia">
    <w:name w:val="wikimedia"/>
    <w:basedOn w:val="a3"/>
    <w:rsid w:val="005D368E"/>
    <w:pPr>
      <w:spacing w:before="100" w:beforeAutospacing="1" w:after="100" w:afterAutospacing="1" w:line="360" w:lineRule="atLeast"/>
      <w:ind w:firstLine="345"/>
    </w:pPr>
  </w:style>
  <w:style w:type="paragraph" w:customStyle="1" w:styleId="wiktionary">
    <w:name w:val="wiktionary"/>
    <w:basedOn w:val="a3"/>
    <w:rsid w:val="005D368E"/>
    <w:pPr>
      <w:spacing w:before="100" w:beforeAutospacing="1" w:after="100" w:afterAutospacing="1" w:line="360" w:lineRule="atLeast"/>
      <w:ind w:firstLine="345"/>
    </w:pPr>
  </w:style>
  <w:style w:type="paragraph" w:customStyle="1" w:styleId="wikidata">
    <w:name w:val="wikidata"/>
    <w:basedOn w:val="a3"/>
    <w:rsid w:val="005D368E"/>
    <w:pPr>
      <w:spacing w:before="100" w:beforeAutospacing="1" w:after="100" w:afterAutospacing="1" w:line="360" w:lineRule="atLeast"/>
      <w:ind w:firstLine="345"/>
    </w:pPr>
  </w:style>
  <w:style w:type="paragraph" w:customStyle="1" w:styleId="wikivoyage">
    <w:name w:val="wikivoyage"/>
    <w:basedOn w:val="a3"/>
    <w:rsid w:val="005D368E"/>
    <w:pPr>
      <w:spacing w:before="100" w:beforeAutospacing="1" w:after="100" w:afterAutospacing="1" w:line="360" w:lineRule="atLeast"/>
      <w:ind w:firstLine="345"/>
    </w:pPr>
  </w:style>
  <w:style w:type="paragraph" w:customStyle="1" w:styleId="grosse-icone">
    <w:name w:val="grosse-icone"/>
    <w:basedOn w:val="a3"/>
    <w:rsid w:val="005D368E"/>
    <w:pPr>
      <w:spacing w:before="100" w:beforeAutospacing="1" w:after="100" w:afterAutospacing="1"/>
    </w:pPr>
  </w:style>
  <w:style w:type="paragraph" w:customStyle="1" w:styleId="alerte">
    <w:name w:val="alerte"/>
    <w:basedOn w:val="a3"/>
    <w:rsid w:val="005D368E"/>
    <w:pPr>
      <w:shd w:val="clear" w:color="auto" w:fill="FFFFDD"/>
      <w:spacing w:before="100" w:beforeAutospacing="1" w:after="96"/>
    </w:pPr>
    <w:rPr>
      <w:i/>
      <w:iCs/>
    </w:rPr>
  </w:style>
  <w:style w:type="paragraph" w:customStyle="1" w:styleId="grave">
    <w:name w:val="grave"/>
    <w:basedOn w:val="a3"/>
    <w:rsid w:val="005D368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5D368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5D368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5D368E"/>
    <w:pPr>
      <w:spacing w:before="100" w:beforeAutospacing="1" w:after="100" w:afterAutospacing="1"/>
      <w:ind w:left="360" w:right="360"/>
    </w:pPr>
  </w:style>
  <w:style w:type="paragraph" w:customStyle="1" w:styleId="bandeau-portail-icone">
    <w:name w:val="bandeau-portail-icone"/>
    <w:basedOn w:val="a3"/>
    <w:rsid w:val="005D368E"/>
    <w:pPr>
      <w:spacing w:before="100" w:beforeAutospacing="1" w:after="100" w:afterAutospacing="1"/>
      <w:ind w:right="120"/>
    </w:pPr>
  </w:style>
  <w:style w:type="paragraph" w:customStyle="1" w:styleId="bandeau-portail-texte">
    <w:name w:val="bandeau-portail-texte"/>
    <w:basedOn w:val="a3"/>
    <w:rsid w:val="005D368E"/>
    <w:pPr>
      <w:spacing w:before="100" w:beforeAutospacing="1" w:after="100" w:afterAutospacing="1"/>
    </w:pPr>
    <w:rPr>
      <w:b/>
      <w:bCs/>
    </w:rPr>
  </w:style>
  <w:style w:type="paragraph" w:customStyle="1" w:styleId="exemple">
    <w:name w:val="exemple"/>
    <w:basedOn w:val="a3"/>
    <w:rsid w:val="005D368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5D368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5D368E"/>
    <w:pPr>
      <w:shd w:val="clear" w:color="auto" w:fill="A0A0FF"/>
    </w:pPr>
  </w:style>
  <w:style w:type="paragraph" w:customStyle="1" w:styleId="avancetexte">
    <w:name w:val="avance_texte"/>
    <w:basedOn w:val="a3"/>
    <w:rsid w:val="005D368E"/>
    <w:pPr>
      <w:spacing w:line="240" w:lineRule="atLeast"/>
      <w:jc w:val="center"/>
    </w:pPr>
    <w:rPr>
      <w:sz w:val="21"/>
      <w:szCs w:val="21"/>
    </w:rPr>
  </w:style>
  <w:style w:type="paragraph" w:customStyle="1" w:styleId="mw-lag-warn-normal">
    <w:name w:val="mw-lag-warn-normal"/>
    <w:basedOn w:val="a3"/>
    <w:rsid w:val="005D368E"/>
    <w:pPr>
      <w:spacing w:before="100" w:beforeAutospacing="1" w:after="100" w:afterAutospacing="1"/>
    </w:pPr>
    <w:rPr>
      <w:vanish/>
    </w:rPr>
  </w:style>
  <w:style w:type="paragraph" w:customStyle="1" w:styleId="mw-alerte">
    <w:name w:val="mw-alerte"/>
    <w:basedOn w:val="a3"/>
    <w:rsid w:val="005D368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5D368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5D368E"/>
    <w:pPr>
      <w:spacing w:before="100" w:beforeAutospacing="1" w:after="100" w:afterAutospacing="1"/>
    </w:pPr>
    <w:rPr>
      <w:sz w:val="22"/>
      <w:szCs w:val="22"/>
    </w:rPr>
  </w:style>
  <w:style w:type="paragraph" w:customStyle="1" w:styleId="navtoggle">
    <w:name w:val="navtoggle"/>
    <w:basedOn w:val="a3"/>
    <w:rsid w:val="005D368E"/>
    <w:pPr>
      <w:spacing w:before="100" w:beforeAutospacing="1" w:after="100" w:afterAutospacing="1"/>
    </w:pPr>
    <w:rPr>
      <w:sz w:val="22"/>
      <w:szCs w:val="22"/>
    </w:rPr>
  </w:style>
  <w:style w:type="paragraph" w:customStyle="1" w:styleId="alternance">
    <w:name w:val="alternance"/>
    <w:basedOn w:val="a3"/>
    <w:rsid w:val="005D368E"/>
    <w:pPr>
      <w:spacing w:before="100" w:beforeAutospacing="1" w:after="100" w:afterAutospacing="1"/>
    </w:pPr>
  </w:style>
  <w:style w:type="paragraph" w:customStyle="1" w:styleId="alternance2">
    <w:name w:val="alternance2"/>
    <w:basedOn w:val="a3"/>
    <w:rsid w:val="005D368E"/>
    <w:pPr>
      <w:spacing w:before="100" w:beforeAutospacing="1" w:after="100" w:afterAutospacing="1"/>
    </w:pPr>
  </w:style>
  <w:style w:type="paragraph" w:customStyle="1" w:styleId="infobox">
    <w:name w:val="infobox"/>
    <w:basedOn w:val="a3"/>
    <w:rsid w:val="005D368E"/>
    <w:pPr>
      <w:shd w:val="clear" w:color="auto" w:fill="EEEEEE"/>
      <w:spacing w:after="120"/>
      <w:ind w:left="240"/>
    </w:pPr>
    <w:rPr>
      <w:color w:val="000000"/>
      <w:sz w:val="23"/>
      <w:szCs w:val="23"/>
    </w:rPr>
  </w:style>
  <w:style w:type="paragraph" w:customStyle="1" w:styleId="globegris">
    <w:name w:val="globegris"/>
    <w:basedOn w:val="a3"/>
    <w:rsid w:val="005D368E"/>
    <w:pPr>
      <w:spacing w:before="100" w:beforeAutospacing="1" w:after="100" w:afterAutospacing="1"/>
    </w:pPr>
  </w:style>
  <w:style w:type="paragraph" w:customStyle="1" w:styleId="assistant">
    <w:name w:val="assistant"/>
    <w:basedOn w:val="a3"/>
    <w:rsid w:val="005D368E"/>
    <w:pPr>
      <w:spacing w:before="100" w:beforeAutospacing="1" w:after="100" w:afterAutospacing="1"/>
    </w:pPr>
  </w:style>
  <w:style w:type="paragraph" w:customStyle="1" w:styleId="headergris">
    <w:name w:val="headergris"/>
    <w:basedOn w:val="a3"/>
    <w:rsid w:val="005D368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5D368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5D368E"/>
    <w:pPr>
      <w:spacing w:before="100" w:beforeAutospacing="1" w:after="100" w:afterAutospacing="1"/>
      <w:ind w:right="120"/>
      <w:jc w:val="right"/>
    </w:pPr>
    <w:rPr>
      <w:sz w:val="15"/>
      <w:szCs w:val="15"/>
    </w:rPr>
  </w:style>
  <w:style w:type="paragraph" w:customStyle="1" w:styleId="geo-default">
    <w:name w:val="geo-default"/>
    <w:basedOn w:val="a3"/>
    <w:rsid w:val="005D368E"/>
    <w:pPr>
      <w:spacing w:before="100" w:beforeAutospacing="1" w:after="100" w:afterAutospacing="1"/>
    </w:pPr>
  </w:style>
  <w:style w:type="paragraph" w:customStyle="1" w:styleId="geo-nondefault">
    <w:name w:val="geo-nondefault"/>
    <w:basedOn w:val="a3"/>
    <w:rsid w:val="005D368E"/>
    <w:pPr>
      <w:spacing w:before="100" w:beforeAutospacing="1" w:after="100" w:afterAutospacing="1"/>
    </w:pPr>
    <w:rPr>
      <w:vanish/>
    </w:rPr>
  </w:style>
  <w:style w:type="paragraph" w:customStyle="1" w:styleId="geo-dms">
    <w:name w:val="geo-dms"/>
    <w:basedOn w:val="a3"/>
    <w:rsid w:val="005D368E"/>
    <w:pPr>
      <w:spacing w:before="100" w:beforeAutospacing="1" w:after="100" w:afterAutospacing="1"/>
    </w:pPr>
  </w:style>
  <w:style w:type="paragraph" w:customStyle="1" w:styleId="geo-dec">
    <w:name w:val="geo-dec"/>
    <w:basedOn w:val="a3"/>
    <w:rsid w:val="005D368E"/>
    <w:pPr>
      <w:spacing w:before="100" w:beforeAutospacing="1" w:after="100" w:afterAutospacing="1"/>
    </w:pPr>
  </w:style>
  <w:style w:type="paragraph" w:customStyle="1" w:styleId="geo-multi-punct">
    <w:name w:val="geo-multi-punct"/>
    <w:basedOn w:val="a3"/>
    <w:rsid w:val="005D368E"/>
    <w:pPr>
      <w:spacing w:before="100" w:beforeAutospacing="1" w:after="100" w:afterAutospacing="1"/>
    </w:pPr>
    <w:rPr>
      <w:vanish/>
    </w:rPr>
  </w:style>
  <w:style w:type="paragraph" w:customStyle="1" w:styleId="infoboxv2">
    <w:name w:val="infobox_v2"/>
    <w:basedOn w:val="a3"/>
    <w:rsid w:val="005D368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5D368E"/>
    <w:pPr>
      <w:spacing w:before="100" w:beforeAutospacing="1" w:after="100" w:afterAutospacing="1"/>
    </w:pPr>
  </w:style>
  <w:style w:type="paragraph" w:customStyle="1" w:styleId="degrade">
    <w:name w:val="degrade"/>
    <w:basedOn w:val="a3"/>
    <w:rsid w:val="005D368E"/>
    <w:pPr>
      <w:spacing w:before="100" w:beforeAutospacing="1" w:after="100" w:afterAutospacing="1"/>
    </w:pPr>
  </w:style>
  <w:style w:type="paragraph" w:customStyle="1" w:styleId="degraderev">
    <w:name w:val="degrade_rev"/>
    <w:basedOn w:val="a3"/>
    <w:rsid w:val="005D368E"/>
    <w:pPr>
      <w:spacing w:before="100" w:beforeAutospacing="1" w:after="100" w:afterAutospacing="1"/>
    </w:pPr>
  </w:style>
  <w:style w:type="paragraph" w:customStyle="1" w:styleId="ombre">
    <w:name w:val="ombre"/>
    <w:basedOn w:val="a3"/>
    <w:rsid w:val="005D368E"/>
    <w:pPr>
      <w:spacing w:before="100" w:beforeAutospacing="1" w:after="100" w:afterAutospacing="1"/>
    </w:pPr>
  </w:style>
  <w:style w:type="paragraph" w:customStyle="1" w:styleId="ombrepale">
    <w:name w:val="ombre_pale"/>
    <w:basedOn w:val="a3"/>
    <w:rsid w:val="005D368E"/>
    <w:pPr>
      <w:spacing w:before="100" w:beforeAutospacing="1" w:after="100" w:afterAutospacing="1"/>
    </w:pPr>
  </w:style>
  <w:style w:type="paragraph" w:customStyle="1" w:styleId="ombrebl">
    <w:name w:val="ombre_bl"/>
    <w:basedOn w:val="a3"/>
    <w:rsid w:val="005D368E"/>
    <w:pPr>
      <w:spacing w:before="100" w:beforeAutospacing="1" w:after="100" w:afterAutospacing="1"/>
    </w:pPr>
  </w:style>
  <w:style w:type="paragraph" w:customStyle="1" w:styleId="ombreblpale">
    <w:name w:val="ombre_blpale"/>
    <w:basedOn w:val="a3"/>
    <w:rsid w:val="005D368E"/>
    <w:pPr>
      <w:spacing w:before="100" w:beforeAutospacing="1" w:after="100" w:afterAutospacing="1"/>
    </w:pPr>
  </w:style>
  <w:style w:type="paragraph" w:customStyle="1" w:styleId="ombrerg">
    <w:name w:val="ombre_rg"/>
    <w:basedOn w:val="a3"/>
    <w:rsid w:val="005D368E"/>
    <w:pPr>
      <w:spacing w:before="100" w:beforeAutospacing="1" w:after="100" w:afterAutospacing="1"/>
    </w:pPr>
  </w:style>
  <w:style w:type="paragraph" w:customStyle="1" w:styleId="ombrergpale">
    <w:name w:val="ombre_rgpale"/>
    <w:basedOn w:val="a3"/>
    <w:rsid w:val="005D368E"/>
    <w:pPr>
      <w:spacing w:before="100" w:beforeAutospacing="1" w:after="100" w:afterAutospacing="1"/>
    </w:pPr>
  </w:style>
  <w:style w:type="paragraph" w:customStyle="1" w:styleId="hidden">
    <w:name w:val="hidden"/>
    <w:basedOn w:val="a3"/>
    <w:rsid w:val="005D368E"/>
    <w:pPr>
      <w:spacing w:before="100" w:beforeAutospacing="1" w:after="100" w:afterAutospacing="1"/>
    </w:pPr>
  </w:style>
  <w:style w:type="paragraph" w:customStyle="1" w:styleId="cinema-bandeau">
    <w:name w:val="cinema-bandeau"/>
    <w:basedOn w:val="a3"/>
    <w:rsid w:val="005D368E"/>
    <w:pPr>
      <w:spacing w:before="100" w:beforeAutospacing="1" w:after="100" w:afterAutospacing="1"/>
    </w:pPr>
  </w:style>
  <w:style w:type="paragraph" w:customStyle="1" w:styleId="mw-textarea-protected">
    <w:name w:val="mw-textarea-protected"/>
    <w:basedOn w:val="a3"/>
    <w:rsid w:val="005D368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5D368E"/>
    <w:pPr>
      <w:spacing w:before="100" w:beforeAutospacing="1" w:after="100" w:afterAutospacing="1"/>
    </w:pPr>
  </w:style>
  <w:style w:type="paragraph" w:customStyle="1" w:styleId="wikimagtitre">
    <w:name w:val="wikimag_titre"/>
    <w:basedOn w:val="a3"/>
    <w:rsid w:val="005D368E"/>
    <w:pPr>
      <w:spacing w:before="100" w:beforeAutospacing="1" w:after="100" w:afterAutospacing="1"/>
    </w:pPr>
  </w:style>
  <w:style w:type="paragraph" w:customStyle="1" w:styleId="ui-button-large">
    <w:name w:val="ui-button-large"/>
    <w:basedOn w:val="a3"/>
    <w:rsid w:val="005D368E"/>
    <w:pPr>
      <w:spacing w:before="100" w:beforeAutospacing="1" w:after="100" w:afterAutospacing="1"/>
    </w:pPr>
  </w:style>
  <w:style w:type="paragraph" w:customStyle="1" w:styleId="fr-collapsible-content">
    <w:name w:val="fr-collapsible-content"/>
    <w:basedOn w:val="a3"/>
    <w:rsid w:val="005D368E"/>
    <w:pPr>
      <w:spacing w:before="100" w:beforeAutospacing="1" w:after="100" w:afterAutospacing="1"/>
    </w:pPr>
  </w:style>
  <w:style w:type="paragraph" w:customStyle="1" w:styleId="navboxnewtitle">
    <w:name w:val="navboxnew_title"/>
    <w:basedOn w:val="a3"/>
    <w:rsid w:val="005D368E"/>
    <w:pPr>
      <w:spacing w:before="100" w:beforeAutospacing="1" w:after="100" w:afterAutospacing="1"/>
    </w:pPr>
  </w:style>
  <w:style w:type="paragraph" w:customStyle="1" w:styleId="navboxnewtitlesub">
    <w:name w:val="navboxnew_titlesub"/>
    <w:basedOn w:val="a3"/>
    <w:rsid w:val="005D368E"/>
    <w:pPr>
      <w:spacing w:before="100" w:beforeAutospacing="1" w:after="100" w:afterAutospacing="1"/>
    </w:pPr>
  </w:style>
  <w:style w:type="paragraph" w:customStyle="1" w:styleId="navboxnewcell">
    <w:name w:val="navboxnew_cell"/>
    <w:basedOn w:val="a3"/>
    <w:rsid w:val="005D368E"/>
    <w:pPr>
      <w:spacing w:before="100" w:beforeAutospacing="1" w:after="100" w:afterAutospacing="1"/>
    </w:pPr>
  </w:style>
  <w:style w:type="paragraph" w:customStyle="1" w:styleId="navboxnewth">
    <w:name w:val="navboxnew_th"/>
    <w:basedOn w:val="a3"/>
    <w:rsid w:val="005D368E"/>
    <w:pPr>
      <w:spacing w:before="100" w:beforeAutospacing="1" w:after="100" w:afterAutospacing="1"/>
    </w:pPr>
  </w:style>
  <w:style w:type="paragraph" w:customStyle="1" w:styleId="impair">
    <w:name w:val="impair"/>
    <w:basedOn w:val="a3"/>
    <w:rsid w:val="005D368E"/>
    <w:pPr>
      <w:spacing w:before="100" w:beforeAutospacing="1" w:after="100" w:afterAutospacing="1"/>
    </w:pPr>
  </w:style>
  <w:style w:type="paragraph" w:customStyle="1" w:styleId="pair">
    <w:name w:val="pair"/>
    <w:basedOn w:val="a3"/>
    <w:rsid w:val="005D368E"/>
    <w:pPr>
      <w:spacing w:before="100" w:beforeAutospacing="1" w:after="100" w:afterAutospacing="1"/>
    </w:pPr>
  </w:style>
  <w:style w:type="paragraph" w:customStyle="1" w:styleId="navboxnewbanner">
    <w:name w:val="navboxnew_banner"/>
    <w:basedOn w:val="a3"/>
    <w:rsid w:val="005D368E"/>
    <w:pPr>
      <w:spacing w:before="100" w:beforeAutospacing="1" w:after="100" w:afterAutospacing="1"/>
    </w:pPr>
  </w:style>
  <w:style w:type="paragraph" w:customStyle="1" w:styleId="navboxnewimage">
    <w:name w:val="navboxnew_image"/>
    <w:basedOn w:val="a3"/>
    <w:rsid w:val="005D368E"/>
    <w:pPr>
      <w:spacing w:before="100" w:beforeAutospacing="1" w:after="100" w:afterAutospacing="1"/>
    </w:pPr>
  </w:style>
  <w:style w:type="paragraph" w:customStyle="1" w:styleId="navboxnewrow">
    <w:name w:val="navboxnew_row"/>
    <w:basedOn w:val="a3"/>
    <w:rsid w:val="005D368E"/>
    <w:pPr>
      <w:spacing w:before="100" w:beforeAutospacing="1" w:after="100" w:afterAutospacing="1"/>
    </w:pPr>
  </w:style>
  <w:style w:type="paragraph" w:customStyle="1" w:styleId="navboxnewie">
    <w:name w:val="navboxnew_ie"/>
    <w:basedOn w:val="a3"/>
    <w:rsid w:val="005D368E"/>
    <w:pPr>
      <w:spacing w:before="100" w:beforeAutospacing="1" w:after="100" w:afterAutospacing="1"/>
    </w:pPr>
  </w:style>
  <w:style w:type="paragraph" w:customStyle="1" w:styleId="navboxnewinline">
    <w:name w:val="navboxnew_inline"/>
    <w:basedOn w:val="a3"/>
    <w:rsid w:val="005D368E"/>
    <w:pPr>
      <w:spacing w:before="100" w:beforeAutospacing="1" w:after="100" w:afterAutospacing="1"/>
    </w:pPr>
  </w:style>
  <w:style w:type="paragraph" w:customStyle="1" w:styleId="ui-button-text">
    <w:name w:val="ui-button-text"/>
    <w:basedOn w:val="a3"/>
    <w:rsid w:val="005D368E"/>
    <w:pPr>
      <w:spacing w:before="100" w:beforeAutospacing="1" w:after="100" w:afterAutospacing="1"/>
    </w:pPr>
  </w:style>
  <w:style w:type="paragraph" w:customStyle="1" w:styleId="ui-dialog-titlebar">
    <w:name w:val="ui-dialog-titlebar"/>
    <w:basedOn w:val="a3"/>
    <w:rsid w:val="005D368E"/>
    <w:pPr>
      <w:spacing w:before="100" w:beforeAutospacing="1" w:after="100" w:afterAutospacing="1"/>
    </w:pPr>
  </w:style>
  <w:style w:type="paragraph" w:customStyle="1" w:styleId="ui-dialog-title">
    <w:name w:val="ui-dialog-title"/>
    <w:basedOn w:val="a3"/>
    <w:rsid w:val="005D368E"/>
    <w:pPr>
      <w:spacing w:before="100" w:beforeAutospacing="1" w:after="100" w:afterAutospacing="1"/>
    </w:pPr>
  </w:style>
  <w:style w:type="paragraph" w:customStyle="1" w:styleId="ui-dialog-titlebar-close">
    <w:name w:val="ui-dialog-titlebar-close"/>
    <w:basedOn w:val="a3"/>
    <w:rsid w:val="005D368E"/>
    <w:pPr>
      <w:spacing w:before="100" w:beforeAutospacing="1" w:after="100" w:afterAutospacing="1"/>
    </w:pPr>
  </w:style>
  <w:style w:type="paragraph" w:customStyle="1" w:styleId="ui-dialog-content">
    <w:name w:val="ui-dialog-content"/>
    <w:basedOn w:val="a3"/>
    <w:rsid w:val="005D368E"/>
    <w:pPr>
      <w:spacing w:before="100" w:beforeAutospacing="1" w:after="100" w:afterAutospacing="1"/>
    </w:pPr>
  </w:style>
  <w:style w:type="paragraph" w:customStyle="1" w:styleId="ui-dialog-buttonpane">
    <w:name w:val="ui-dialog-buttonpane"/>
    <w:basedOn w:val="a3"/>
    <w:rsid w:val="005D368E"/>
    <w:pPr>
      <w:spacing w:before="100" w:beforeAutospacing="1" w:after="100" w:afterAutospacing="1"/>
    </w:pPr>
  </w:style>
  <w:style w:type="paragraph" w:customStyle="1" w:styleId="fr-collapsible-toggle-keyboard">
    <w:name w:val="fr-collapsible-toggle-keyboard"/>
    <w:basedOn w:val="a3"/>
    <w:rsid w:val="005D368E"/>
    <w:pPr>
      <w:spacing w:before="100" w:beforeAutospacing="1" w:after="100" w:afterAutospacing="1"/>
    </w:pPr>
  </w:style>
  <w:style w:type="paragraph" w:customStyle="1" w:styleId="navboxnewlast">
    <w:name w:val="navboxnew_last"/>
    <w:basedOn w:val="a3"/>
    <w:rsid w:val="005D368E"/>
    <w:pPr>
      <w:spacing w:before="100" w:beforeAutospacing="1" w:after="100" w:afterAutospacing="1"/>
    </w:pPr>
  </w:style>
  <w:style w:type="paragraph" w:customStyle="1" w:styleId="special-label">
    <w:name w:val="special-label"/>
    <w:basedOn w:val="a3"/>
    <w:rsid w:val="005D368E"/>
    <w:pPr>
      <w:spacing w:before="100" w:beforeAutospacing="1" w:after="100" w:afterAutospacing="1"/>
    </w:pPr>
  </w:style>
  <w:style w:type="paragraph" w:customStyle="1" w:styleId="special-query">
    <w:name w:val="special-query"/>
    <w:basedOn w:val="a3"/>
    <w:rsid w:val="005D368E"/>
    <w:pPr>
      <w:spacing w:before="100" w:beforeAutospacing="1" w:after="100" w:afterAutospacing="1"/>
    </w:pPr>
  </w:style>
  <w:style w:type="paragraph" w:customStyle="1" w:styleId="special-hover">
    <w:name w:val="special-hover"/>
    <w:basedOn w:val="a3"/>
    <w:rsid w:val="005D368E"/>
    <w:pPr>
      <w:spacing w:before="100" w:beforeAutospacing="1" w:after="100" w:afterAutospacing="1"/>
    </w:pPr>
  </w:style>
  <w:style w:type="paragraph" w:customStyle="1" w:styleId="mw-specialpage-summary">
    <w:name w:val="mw-specialpage-summary"/>
    <w:basedOn w:val="a3"/>
    <w:rsid w:val="005D368E"/>
    <w:pPr>
      <w:spacing w:before="100" w:beforeAutospacing="1" w:after="100" w:afterAutospacing="1"/>
    </w:pPr>
  </w:style>
  <w:style w:type="paragraph" w:customStyle="1" w:styleId="legendlike">
    <w:name w:val="legendlike"/>
    <w:basedOn w:val="a3"/>
    <w:rsid w:val="005D368E"/>
    <w:pPr>
      <w:spacing w:before="100" w:beforeAutospacing="1" w:after="100" w:afterAutospacing="1"/>
    </w:pPr>
  </w:style>
  <w:style w:type="paragraph" w:customStyle="1" w:styleId="legendtextlike">
    <w:name w:val="legendtextlike"/>
    <w:basedOn w:val="a3"/>
    <w:rsid w:val="005D368E"/>
    <w:pPr>
      <w:spacing w:before="100" w:beforeAutospacing="1" w:after="100" w:afterAutospacing="1"/>
    </w:pPr>
  </w:style>
  <w:style w:type="paragraph" w:customStyle="1" w:styleId="scrollbar">
    <w:name w:val="scrollbar"/>
    <w:basedOn w:val="a3"/>
    <w:rsid w:val="005D368E"/>
    <w:pPr>
      <w:spacing w:before="100" w:beforeAutospacing="1" w:after="100" w:afterAutospacing="1"/>
    </w:pPr>
  </w:style>
  <w:style w:type="paragraph" w:customStyle="1" w:styleId="scrollbarcontainer">
    <w:name w:val="scrollbarcontainer"/>
    <w:basedOn w:val="a3"/>
    <w:rsid w:val="005D368E"/>
    <w:pPr>
      <w:spacing w:before="100" w:beforeAutospacing="1" w:after="100" w:afterAutospacing="1"/>
    </w:pPr>
  </w:style>
  <w:style w:type="paragraph" w:customStyle="1" w:styleId="magnify">
    <w:name w:val="magnify"/>
    <w:basedOn w:val="a3"/>
    <w:rsid w:val="005D368E"/>
    <w:pPr>
      <w:spacing w:before="100" w:beforeAutospacing="1" w:after="100" w:afterAutospacing="1"/>
    </w:pPr>
  </w:style>
  <w:style w:type="paragraph" w:customStyle="1" w:styleId="infoboximage">
    <w:name w:val="infoboximage"/>
    <w:basedOn w:val="a3"/>
    <w:rsid w:val="005D368E"/>
    <w:pPr>
      <w:spacing w:before="100" w:beforeAutospacing="1" w:after="100" w:afterAutospacing="1"/>
    </w:pPr>
  </w:style>
  <w:style w:type="paragraph" w:customStyle="1" w:styleId="infoboxsoustitre">
    <w:name w:val="infoboxsoustitre"/>
    <w:basedOn w:val="a3"/>
    <w:rsid w:val="005D368E"/>
    <w:pPr>
      <w:spacing w:before="100" w:beforeAutospacing="1" w:after="100" w:afterAutospacing="1"/>
    </w:pPr>
  </w:style>
  <w:style w:type="paragraph" w:customStyle="1" w:styleId="latitude">
    <w:name w:val="latitude"/>
    <w:basedOn w:val="a3"/>
    <w:rsid w:val="005D368E"/>
    <w:pPr>
      <w:spacing w:before="100" w:beforeAutospacing="1" w:after="100" w:afterAutospacing="1"/>
    </w:pPr>
  </w:style>
  <w:style w:type="paragraph" w:customStyle="1" w:styleId="entete">
    <w:name w:val="entete"/>
    <w:basedOn w:val="a3"/>
    <w:rsid w:val="005D368E"/>
    <w:pPr>
      <w:spacing w:before="100" w:beforeAutospacing="1" w:after="100" w:afterAutospacing="1"/>
    </w:pPr>
  </w:style>
  <w:style w:type="paragraph" w:customStyle="1" w:styleId="media">
    <w:name w:val="media"/>
    <w:basedOn w:val="a3"/>
    <w:rsid w:val="005D368E"/>
    <w:pPr>
      <w:spacing w:before="100" w:beforeAutospacing="1" w:after="100" w:afterAutospacing="1"/>
    </w:pPr>
  </w:style>
  <w:style w:type="paragraph" w:customStyle="1" w:styleId="thumbimage">
    <w:name w:val="thumbimage"/>
    <w:basedOn w:val="a3"/>
    <w:rsid w:val="005D368E"/>
    <w:pPr>
      <w:spacing w:before="100" w:beforeAutospacing="1" w:after="100" w:afterAutospacing="1"/>
    </w:pPr>
  </w:style>
  <w:style w:type="paragraph" w:customStyle="1" w:styleId="thumbinner">
    <w:name w:val="thumbinner"/>
    <w:basedOn w:val="a3"/>
    <w:rsid w:val="005D368E"/>
    <w:pPr>
      <w:spacing w:before="100" w:beforeAutospacing="1" w:after="100" w:afterAutospacing="1"/>
    </w:pPr>
  </w:style>
  <w:style w:type="paragraph" w:customStyle="1" w:styleId="thumb">
    <w:name w:val="thumb"/>
    <w:basedOn w:val="a3"/>
    <w:rsid w:val="005D368E"/>
    <w:pPr>
      <w:spacing w:before="100" w:beforeAutospacing="1" w:after="100" w:afterAutospacing="1"/>
    </w:pPr>
  </w:style>
  <w:style w:type="paragraph" w:customStyle="1" w:styleId="thumbcaption">
    <w:name w:val="thumbcaption"/>
    <w:basedOn w:val="a3"/>
    <w:rsid w:val="005D368E"/>
    <w:pPr>
      <w:spacing w:before="100" w:beforeAutospacing="1" w:after="100" w:afterAutospacing="1"/>
    </w:pPr>
  </w:style>
  <w:style w:type="paragraph" w:customStyle="1" w:styleId="legend">
    <w:name w:val="legend"/>
    <w:basedOn w:val="a3"/>
    <w:rsid w:val="005D368E"/>
    <w:pPr>
      <w:spacing w:before="100" w:beforeAutospacing="1" w:after="100" w:afterAutospacing="1"/>
    </w:pPr>
  </w:style>
  <w:style w:type="paragraph" w:customStyle="1" w:styleId="image2">
    <w:name w:val="image2"/>
    <w:basedOn w:val="a3"/>
    <w:rsid w:val="005D368E"/>
    <w:pPr>
      <w:spacing w:before="100" w:beforeAutospacing="1" w:after="100" w:afterAutospacing="1"/>
    </w:pPr>
  </w:style>
  <w:style w:type="paragraph" w:customStyle="1" w:styleId="hr">
    <w:name w:val="hr"/>
    <w:basedOn w:val="a3"/>
    <w:rsid w:val="005D368E"/>
    <w:pPr>
      <w:spacing w:before="100" w:beforeAutospacing="1" w:after="100" w:afterAutospacing="1"/>
    </w:pPr>
  </w:style>
  <w:style w:type="paragraph" w:customStyle="1" w:styleId="navbar">
    <w:name w:val="navbar"/>
    <w:basedOn w:val="a3"/>
    <w:rsid w:val="005D368E"/>
    <w:pPr>
      <w:spacing w:before="100" w:beforeAutospacing="1" w:after="100" w:afterAutospacing="1"/>
    </w:pPr>
  </w:style>
  <w:style w:type="paragraph" w:customStyle="1" w:styleId="prevbloc">
    <w:name w:val="prev_bloc"/>
    <w:basedOn w:val="a3"/>
    <w:rsid w:val="005D368E"/>
    <w:pPr>
      <w:spacing w:before="100" w:beforeAutospacing="1" w:after="100" w:afterAutospacing="1"/>
    </w:pPr>
  </w:style>
  <w:style w:type="paragraph" w:customStyle="1" w:styleId="nextbloc">
    <w:name w:val="next_bloc"/>
    <w:basedOn w:val="a3"/>
    <w:rsid w:val="005D368E"/>
    <w:pPr>
      <w:spacing w:before="100" w:beforeAutospacing="1" w:after="100" w:afterAutospacing="1"/>
    </w:pPr>
  </w:style>
  <w:style w:type="paragraph" w:customStyle="1" w:styleId="imgtoogle">
    <w:name w:val="img_toogle"/>
    <w:basedOn w:val="a3"/>
    <w:rsid w:val="005D368E"/>
    <w:pPr>
      <w:spacing w:before="100" w:beforeAutospacing="1" w:after="100" w:afterAutospacing="1"/>
    </w:pPr>
  </w:style>
  <w:style w:type="paragraph" w:customStyle="1" w:styleId="atoogle">
    <w:name w:val="a_toogle"/>
    <w:basedOn w:val="a3"/>
    <w:rsid w:val="005D368E"/>
    <w:pPr>
      <w:spacing w:before="100" w:beforeAutospacing="1" w:after="100" w:afterAutospacing="1"/>
    </w:pPr>
  </w:style>
  <w:style w:type="paragraph" w:customStyle="1" w:styleId="geopoint">
    <w:name w:val="geopoint"/>
    <w:basedOn w:val="a3"/>
    <w:rsid w:val="005D368E"/>
    <w:pPr>
      <w:spacing w:before="100" w:beforeAutospacing="1" w:after="100" w:afterAutospacing="1"/>
    </w:pPr>
  </w:style>
  <w:style w:type="paragraph" w:customStyle="1" w:styleId="titre">
    <w:name w:val="titre"/>
    <w:basedOn w:val="a3"/>
    <w:rsid w:val="005D368E"/>
    <w:pPr>
      <w:spacing w:before="100" w:beforeAutospacing="1" w:after="100" w:afterAutospacing="1"/>
    </w:pPr>
  </w:style>
  <w:style w:type="paragraph" w:customStyle="1" w:styleId="ui-icon-closethick">
    <w:name w:val="ui-icon-closethick"/>
    <w:basedOn w:val="a3"/>
    <w:rsid w:val="005D368E"/>
    <w:pPr>
      <w:spacing w:before="100" w:beforeAutospacing="1" w:after="100" w:afterAutospacing="1"/>
    </w:pPr>
  </w:style>
  <w:style w:type="paragraph" w:customStyle="1" w:styleId="taxoboxclassification">
    <w:name w:val="taxobox_classification"/>
    <w:basedOn w:val="a3"/>
    <w:rsid w:val="005D368E"/>
    <w:pPr>
      <w:spacing w:before="100" w:beforeAutospacing="1" w:after="100" w:afterAutospacing="1"/>
    </w:pPr>
  </w:style>
  <w:style w:type="paragraph" w:customStyle="1" w:styleId="rnormal">
    <w:name w:val="rnormal"/>
    <w:basedOn w:val="a3"/>
    <w:rsid w:val="005D368E"/>
    <w:pPr>
      <w:spacing w:before="100" w:beforeAutospacing="1" w:after="100" w:afterAutospacing="1"/>
    </w:pPr>
  </w:style>
  <w:style w:type="paragraph" w:customStyle="1" w:styleId="alert-text">
    <w:name w:val="alert-text"/>
    <w:basedOn w:val="a3"/>
    <w:rsid w:val="005D368E"/>
    <w:pPr>
      <w:spacing w:before="100" w:beforeAutospacing="1" w:after="100" w:afterAutospacing="1"/>
    </w:pPr>
    <w:rPr>
      <w:color w:val="000000"/>
    </w:rPr>
  </w:style>
  <w:style w:type="paragraph" w:customStyle="1" w:styleId="regardsactu">
    <w:name w:val="regards_actu"/>
    <w:basedOn w:val="a3"/>
    <w:rsid w:val="005D368E"/>
    <w:pPr>
      <w:spacing w:before="100" w:beforeAutospacing="1" w:after="100" w:afterAutospacing="1"/>
    </w:pPr>
  </w:style>
  <w:style w:type="paragraph" w:customStyle="1" w:styleId="mw-geshi">
    <w:name w:val="mw-geshi"/>
    <w:basedOn w:val="a3"/>
    <w:rsid w:val="005D368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5D368E"/>
    <w:pPr>
      <w:spacing w:before="100" w:beforeAutospacing="1" w:after="100" w:afterAutospacing="1"/>
    </w:pPr>
    <w:rPr>
      <w:sz w:val="22"/>
      <w:szCs w:val="22"/>
    </w:rPr>
  </w:style>
  <w:style w:type="paragraph" w:customStyle="1" w:styleId="fr-collapsible-toggle1">
    <w:name w:val="fr-collapsible-toggle1"/>
    <w:basedOn w:val="a3"/>
    <w:rsid w:val="005D368E"/>
    <w:pPr>
      <w:spacing w:before="100" w:beforeAutospacing="1" w:after="100" w:afterAutospacing="1"/>
    </w:pPr>
    <w:rPr>
      <w:sz w:val="22"/>
      <w:szCs w:val="22"/>
    </w:rPr>
  </w:style>
  <w:style w:type="paragraph" w:customStyle="1" w:styleId="fr-collapsible-toggle2">
    <w:name w:val="fr-collapsible-toggle2"/>
    <w:basedOn w:val="a3"/>
    <w:rsid w:val="005D368E"/>
    <w:pPr>
      <w:spacing w:before="100" w:beforeAutospacing="1" w:after="100" w:afterAutospacing="1"/>
    </w:pPr>
    <w:rPr>
      <w:sz w:val="22"/>
      <w:szCs w:val="22"/>
    </w:rPr>
  </w:style>
  <w:style w:type="paragraph" w:customStyle="1" w:styleId="fr-collapsible-toggle3">
    <w:name w:val="fr-collapsible-toggle3"/>
    <w:basedOn w:val="a3"/>
    <w:rsid w:val="005D368E"/>
    <w:pPr>
      <w:spacing w:before="100" w:beforeAutospacing="1" w:after="100" w:afterAutospacing="1"/>
    </w:pPr>
    <w:rPr>
      <w:sz w:val="22"/>
      <w:szCs w:val="22"/>
    </w:rPr>
  </w:style>
  <w:style w:type="paragraph" w:customStyle="1" w:styleId="navboxnewtitle1">
    <w:name w:val="navboxnew_title1"/>
    <w:basedOn w:val="a3"/>
    <w:rsid w:val="005D368E"/>
    <w:pPr>
      <w:shd w:val="clear" w:color="auto" w:fill="CCCCFF"/>
      <w:spacing w:after="30"/>
      <w:jc w:val="center"/>
    </w:pPr>
    <w:rPr>
      <w:b/>
      <w:bCs/>
    </w:rPr>
  </w:style>
  <w:style w:type="paragraph" w:customStyle="1" w:styleId="navboxnewtitlesub1">
    <w:name w:val="navboxnew_titlesub1"/>
    <w:basedOn w:val="a3"/>
    <w:rsid w:val="005D368E"/>
    <w:pPr>
      <w:spacing w:before="100" w:beforeAutospacing="1" w:after="100" w:afterAutospacing="1"/>
    </w:pPr>
    <w:rPr>
      <w:sz w:val="19"/>
      <w:szCs w:val="19"/>
    </w:rPr>
  </w:style>
  <w:style w:type="paragraph" w:customStyle="1" w:styleId="fr-collapsible-content2">
    <w:name w:val="fr-collapsible-content2"/>
    <w:basedOn w:val="a3"/>
    <w:rsid w:val="005D368E"/>
    <w:pPr>
      <w:spacing w:before="100" w:beforeAutospacing="1" w:after="100" w:afterAutospacing="1"/>
    </w:pPr>
    <w:rPr>
      <w:sz w:val="22"/>
      <w:szCs w:val="22"/>
    </w:rPr>
  </w:style>
  <w:style w:type="paragraph" w:customStyle="1" w:styleId="navboxnewcell1">
    <w:name w:val="navboxnew_cell1"/>
    <w:basedOn w:val="a3"/>
    <w:rsid w:val="005D368E"/>
    <w:pPr>
      <w:spacing w:before="100" w:beforeAutospacing="1" w:after="100" w:afterAutospacing="1"/>
      <w:jc w:val="center"/>
    </w:pPr>
  </w:style>
  <w:style w:type="paragraph" w:customStyle="1" w:styleId="navboxnewth1">
    <w:name w:val="navboxnew_th1"/>
    <w:basedOn w:val="a3"/>
    <w:rsid w:val="005D368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5D368E"/>
    <w:pPr>
      <w:spacing w:before="100" w:beforeAutospacing="1" w:after="100" w:afterAutospacing="1"/>
    </w:pPr>
  </w:style>
  <w:style w:type="paragraph" w:customStyle="1" w:styleId="impair1">
    <w:name w:val="impair1"/>
    <w:basedOn w:val="a3"/>
    <w:rsid w:val="005D368E"/>
    <w:pPr>
      <w:shd w:val="clear" w:color="auto" w:fill="EEEEFF"/>
      <w:spacing w:before="100" w:beforeAutospacing="1" w:after="100" w:afterAutospacing="1"/>
    </w:pPr>
  </w:style>
  <w:style w:type="paragraph" w:customStyle="1" w:styleId="pair1">
    <w:name w:val="pair1"/>
    <w:basedOn w:val="a3"/>
    <w:rsid w:val="005D368E"/>
    <w:pPr>
      <w:shd w:val="clear" w:color="auto" w:fill="F9F9F9"/>
      <w:spacing w:before="100" w:beforeAutospacing="1" w:after="100" w:afterAutospacing="1"/>
    </w:pPr>
  </w:style>
  <w:style w:type="paragraph" w:customStyle="1" w:styleId="navboxnewbanner1">
    <w:name w:val="navboxnew_banner1"/>
    <w:basedOn w:val="a3"/>
    <w:rsid w:val="005D368E"/>
    <w:pPr>
      <w:shd w:val="clear" w:color="auto" w:fill="DDDDFF"/>
      <w:spacing w:after="30"/>
      <w:jc w:val="center"/>
    </w:pPr>
  </w:style>
  <w:style w:type="paragraph" w:customStyle="1" w:styleId="navboxnewimage1">
    <w:name w:val="navboxnew_image1"/>
    <w:basedOn w:val="a3"/>
    <w:rsid w:val="005D368E"/>
    <w:pPr>
      <w:spacing w:before="100" w:beforeAutospacing="1" w:after="100" w:afterAutospacing="1"/>
    </w:pPr>
  </w:style>
  <w:style w:type="paragraph" w:customStyle="1" w:styleId="navboxnewcell2">
    <w:name w:val="navboxnew_cell2"/>
    <w:basedOn w:val="a3"/>
    <w:rsid w:val="005D368E"/>
    <w:pPr>
      <w:spacing w:before="100" w:beforeAutospacing="1" w:after="100" w:afterAutospacing="1"/>
      <w:jc w:val="center"/>
    </w:pPr>
  </w:style>
  <w:style w:type="paragraph" w:customStyle="1" w:styleId="navboxnewie1">
    <w:name w:val="navboxnew_ie1"/>
    <w:basedOn w:val="a3"/>
    <w:rsid w:val="005D368E"/>
    <w:pPr>
      <w:spacing w:before="100" w:beforeAutospacing="1" w:after="100" w:afterAutospacing="1"/>
    </w:pPr>
  </w:style>
  <w:style w:type="paragraph" w:customStyle="1" w:styleId="navboxnewtitle2">
    <w:name w:val="navboxnew_title2"/>
    <w:basedOn w:val="a3"/>
    <w:rsid w:val="005D368E"/>
    <w:pPr>
      <w:shd w:val="clear" w:color="auto" w:fill="99CC99"/>
      <w:spacing w:before="100" w:beforeAutospacing="1" w:after="100" w:afterAutospacing="1"/>
    </w:pPr>
  </w:style>
  <w:style w:type="paragraph" w:customStyle="1" w:styleId="navboxnewbanner2">
    <w:name w:val="navboxnew_banner2"/>
    <w:basedOn w:val="a3"/>
    <w:rsid w:val="005D368E"/>
    <w:pPr>
      <w:shd w:val="clear" w:color="auto" w:fill="99CC99"/>
      <w:spacing w:before="100" w:beforeAutospacing="1" w:after="100" w:afterAutospacing="1"/>
    </w:pPr>
  </w:style>
  <w:style w:type="paragraph" w:customStyle="1" w:styleId="navboxnewth2">
    <w:name w:val="navboxnew_th2"/>
    <w:basedOn w:val="a3"/>
    <w:rsid w:val="005D368E"/>
    <w:pPr>
      <w:shd w:val="clear" w:color="auto" w:fill="B3D9B3"/>
      <w:spacing w:before="100" w:beforeAutospacing="1" w:after="100" w:afterAutospacing="1"/>
    </w:pPr>
  </w:style>
  <w:style w:type="paragraph" w:customStyle="1" w:styleId="navboxnewtitle3">
    <w:name w:val="navboxnew_title3"/>
    <w:basedOn w:val="a3"/>
    <w:rsid w:val="005D368E"/>
    <w:pPr>
      <w:shd w:val="clear" w:color="auto" w:fill="DFEDFF"/>
      <w:spacing w:before="100" w:beforeAutospacing="1" w:after="100" w:afterAutospacing="1"/>
    </w:pPr>
  </w:style>
  <w:style w:type="paragraph" w:customStyle="1" w:styleId="navboxnewbanner3">
    <w:name w:val="navboxnew_banner3"/>
    <w:basedOn w:val="a3"/>
    <w:rsid w:val="005D368E"/>
    <w:pPr>
      <w:shd w:val="clear" w:color="auto" w:fill="DFEDFF"/>
      <w:spacing w:before="100" w:beforeAutospacing="1" w:after="100" w:afterAutospacing="1"/>
    </w:pPr>
  </w:style>
  <w:style w:type="paragraph" w:customStyle="1" w:styleId="navboxnewth3">
    <w:name w:val="navboxnew_th3"/>
    <w:basedOn w:val="a3"/>
    <w:rsid w:val="005D368E"/>
    <w:pPr>
      <w:shd w:val="clear" w:color="auto" w:fill="E7F2FF"/>
      <w:spacing w:before="100" w:beforeAutospacing="1" w:after="100" w:afterAutospacing="1"/>
    </w:pPr>
  </w:style>
  <w:style w:type="paragraph" w:customStyle="1" w:styleId="fr-collapsible-toggle4">
    <w:name w:val="fr-collapsible-toggle4"/>
    <w:basedOn w:val="a3"/>
    <w:rsid w:val="005D368E"/>
    <w:pPr>
      <w:spacing w:before="100" w:beforeAutospacing="1" w:after="100" w:afterAutospacing="1"/>
    </w:pPr>
    <w:rPr>
      <w:sz w:val="22"/>
      <w:szCs w:val="22"/>
    </w:rPr>
  </w:style>
  <w:style w:type="paragraph" w:customStyle="1" w:styleId="navboxnewtitle4">
    <w:name w:val="navboxnew_title4"/>
    <w:basedOn w:val="a3"/>
    <w:rsid w:val="005D368E"/>
    <w:pPr>
      <w:shd w:val="clear" w:color="auto" w:fill="CCCCFF"/>
      <w:spacing w:after="30"/>
      <w:jc w:val="center"/>
    </w:pPr>
    <w:rPr>
      <w:b/>
      <w:bCs/>
    </w:rPr>
  </w:style>
  <w:style w:type="paragraph" w:customStyle="1" w:styleId="navboxnewtitlesub2">
    <w:name w:val="navboxnew_titlesub2"/>
    <w:basedOn w:val="a3"/>
    <w:rsid w:val="005D368E"/>
    <w:pPr>
      <w:spacing w:before="100" w:beforeAutospacing="1" w:after="100" w:afterAutospacing="1"/>
    </w:pPr>
    <w:rPr>
      <w:sz w:val="19"/>
      <w:szCs w:val="19"/>
    </w:rPr>
  </w:style>
  <w:style w:type="paragraph" w:customStyle="1" w:styleId="fr-collapsible-content3">
    <w:name w:val="fr-collapsible-content3"/>
    <w:basedOn w:val="a3"/>
    <w:rsid w:val="005D368E"/>
    <w:pPr>
      <w:spacing w:before="100" w:beforeAutospacing="1" w:after="100" w:afterAutospacing="1"/>
    </w:pPr>
    <w:rPr>
      <w:sz w:val="22"/>
      <w:szCs w:val="22"/>
    </w:rPr>
  </w:style>
  <w:style w:type="paragraph" w:customStyle="1" w:styleId="navboxnewrow1">
    <w:name w:val="navboxnew_row1"/>
    <w:basedOn w:val="a3"/>
    <w:rsid w:val="005D368E"/>
    <w:pPr>
      <w:shd w:val="clear" w:color="auto" w:fill="DDDDFF"/>
      <w:spacing w:before="100" w:beforeAutospacing="1" w:after="100" w:afterAutospacing="1"/>
    </w:pPr>
  </w:style>
  <w:style w:type="paragraph" w:customStyle="1" w:styleId="navboxnewth4">
    <w:name w:val="navboxnew_th4"/>
    <w:basedOn w:val="a3"/>
    <w:rsid w:val="005D368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5D368E"/>
    <w:pPr>
      <w:pBdr>
        <w:left w:val="single" w:sz="12" w:space="0" w:color="F9F9F9"/>
      </w:pBdr>
      <w:spacing w:before="100" w:beforeAutospacing="1" w:after="100" w:afterAutospacing="1"/>
    </w:pPr>
  </w:style>
  <w:style w:type="paragraph" w:customStyle="1" w:styleId="navboxnewinline1">
    <w:name w:val="navboxnew_inline1"/>
    <w:basedOn w:val="a3"/>
    <w:rsid w:val="005D368E"/>
    <w:pPr>
      <w:shd w:val="clear" w:color="auto" w:fill="F9F9F9"/>
      <w:spacing w:before="100" w:beforeAutospacing="1" w:after="100" w:afterAutospacing="1"/>
    </w:pPr>
  </w:style>
  <w:style w:type="paragraph" w:customStyle="1" w:styleId="navboxnewinline2">
    <w:name w:val="navboxnew_inline2"/>
    <w:basedOn w:val="a3"/>
    <w:rsid w:val="005D368E"/>
    <w:pPr>
      <w:shd w:val="clear" w:color="auto" w:fill="EEEEFF"/>
      <w:spacing w:before="100" w:beforeAutospacing="1" w:after="100" w:afterAutospacing="1"/>
    </w:pPr>
  </w:style>
  <w:style w:type="paragraph" w:customStyle="1" w:styleId="navboxnewimage2">
    <w:name w:val="navboxnew_image2"/>
    <w:basedOn w:val="a3"/>
    <w:rsid w:val="005D368E"/>
    <w:pPr>
      <w:spacing w:before="100" w:beforeAutospacing="1" w:after="100" w:afterAutospacing="1"/>
    </w:pPr>
    <w:rPr>
      <w:vanish/>
    </w:rPr>
  </w:style>
  <w:style w:type="paragraph" w:customStyle="1" w:styleId="navboxnewbanner4">
    <w:name w:val="navboxnew_banner4"/>
    <w:basedOn w:val="a3"/>
    <w:rsid w:val="005D368E"/>
    <w:pPr>
      <w:shd w:val="clear" w:color="auto" w:fill="CCCCFF"/>
      <w:spacing w:before="30"/>
      <w:jc w:val="center"/>
    </w:pPr>
  </w:style>
  <w:style w:type="paragraph" w:customStyle="1" w:styleId="navboxnew1">
    <w:name w:val="navboxnew1"/>
    <w:basedOn w:val="a3"/>
    <w:rsid w:val="005D368E"/>
    <w:pPr>
      <w:shd w:val="clear" w:color="auto" w:fill="F9F9F9"/>
      <w:spacing w:before="100" w:beforeAutospacing="1" w:after="100" w:afterAutospacing="1"/>
    </w:pPr>
  </w:style>
  <w:style w:type="paragraph" w:customStyle="1" w:styleId="play-btn-large1">
    <w:name w:val="play-btn-large1"/>
    <w:basedOn w:val="a3"/>
    <w:rsid w:val="005D368E"/>
    <w:pPr>
      <w:spacing w:after="100" w:afterAutospacing="1"/>
      <w:ind w:left="-525"/>
    </w:pPr>
  </w:style>
  <w:style w:type="paragraph" w:customStyle="1" w:styleId="ui-widget1">
    <w:name w:val="ui-widget1"/>
    <w:basedOn w:val="a3"/>
    <w:rsid w:val="005D368E"/>
    <w:pPr>
      <w:spacing w:before="100" w:beforeAutospacing="1" w:after="100" w:afterAutospacing="1"/>
    </w:pPr>
    <w:rPr>
      <w:rFonts w:ascii="Arial" w:hAnsi="Arial" w:cs="Arial"/>
    </w:rPr>
  </w:style>
  <w:style w:type="paragraph" w:customStyle="1" w:styleId="ui-state-default1">
    <w:name w:val="ui-state-default1"/>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5D368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5D368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5D368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5D368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5D368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5D368E"/>
    <w:pPr>
      <w:spacing w:before="100" w:beforeAutospacing="1" w:after="100" w:afterAutospacing="1"/>
    </w:pPr>
    <w:rPr>
      <w:color w:val="FFFFFF"/>
    </w:rPr>
  </w:style>
  <w:style w:type="paragraph" w:customStyle="1" w:styleId="ui-state-error-text2">
    <w:name w:val="ui-state-error-text2"/>
    <w:basedOn w:val="a3"/>
    <w:rsid w:val="005D368E"/>
    <w:pPr>
      <w:spacing w:before="100" w:beforeAutospacing="1" w:after="100" w:afterAutospacing="1"/>
    </w:pPr>
    <w:rPr>
      <w:color w:val="FFFFFF"/>
    </w:rPr>
  </w:style>
  <w:style w:type="paragraph" w:customStyle="1" w:styleId="ui-priority-primary1">
    <w:name w:val="ui-priority-primary1"/>
    <w:basedOn w:val="a3"/>
    <w:rsid w:val="005D368E"/>
    <w:pPr>
      <w:spacing w:before="100" w:beforeAutospacing="1" w:after="100" w:afterAutospacing="1"/>
    </w:pPr>
    <w:rPr>
      <w:b/>
      <w:bCs/>
    </w:rPr>
  </w:style>
  <w:style w:type="paragraph" w:customStyle="1" w:styleId="ui-priority-primary2">
    <w:name w:val="ui-priority-primary2"/>
    <w:basedOn w:val="a3"/>
    <w:rsid w:val="005D368E"/>
    <w:pPr>
      <w:spacing w:before="100" w:beforeAutospacing="1" w:after="100" w:afterAutospacing="1"/>
    </w:pPr>
    <w:rPr>
      <w:b/>
      <w:bCs/>
    </w:rPr>
  </w:style>
  <w:style w:type="paragraph" w:customStyle="1" w:styleId="ui-priority-secondary1">
    <w:name w:val="ui-priority-secondary1"/>
    <w:basedOn w:val="a3"/>
    <w:rsid w:val="005D368E"/>
    <w:pPr>
      <w:spacing w:before="100" w:beforeAutospacing="1" w:after="100" w:afterAutospacing="1"/>
    </w:pPr>
  </w:style>
  <w:style w:type="paragraph" w:customStyle="1" w:styleId="ui-priority-secondary2">
    <w:name w:val="ui-priority-secondary2"/>
    <w:basedOn w:val="a3"/>
    <w:rsid w:val="005D368E"/>
    <w:pPr>
      <w:spacing w:before="100" w:beforeAutospacing="1" w:after="100" w:afterAutospacing="1"/>
    </w:pPr>
  </w:style>
  <w:style w:type="paragraph" w:customStyle="1" w:styleId="ui-state-disabled1">
    <w:name w:val="ui-state-disabled1"/>
    <w:basedOn w:val="a3"/>
    <w:rsid w:val="005D368E"/>
    <w:pPr>
      <w:spacing w:before="100" w:beforeAutospacing="1" w:after="100" w:afterAutospacing="1"/>
    </w:pPr>
  </w:style>
  <w:style w:type="paragraph" w:customStyle="1" w:styleId="ui-state-disabled2">
    <w:name w:val="ui-state-disabled2"/>
    <w:basedOn w:val="a3"/>
    <w:rsid w:val="005D368E"/>
    <w:pPr>
      <w:spacing w:before="100" w:beforeAutospacing="1" w:after="100" w:afterAutospacing="1"/>
    </w:pPr>
  </w:style>
  <w:style w:type="paragraph" w:customStyle="1" w:styleId="ui-icon1">
    <w:name w:val="ui-icon1"/>
    <w:basedOn w:val="a3"/>
    <w:rsid w:val="005D368E"/>
    <w:pPr>
      <w:spacing w:before="100" w:beforeAutospacing="1" w:after="100" w:afterAutospacing="1"/>
      <w:ind w:firstLine="7343"/>
    </w:pPr>
  </w:style>
  <w:style w:type="paragraph" w:customStyle="1" w:styleId="ui-icon2">
    <w:name w:val="ui-icon2"/>
    <w:basedOn w:val="a3"/>
    <w:rsid w:val="005D368E"/>
    <w:pPr>
      <w:spacing w:before="100" w:beforeAutospacing="1" w:after="100" w:afterAutospacing="1"/>
      <w:ind w:firstLine="7343"/>
    </w:pPr>
  </w:style>
  <w:style w:type="paragraph" w:customStyle="1" w:styleId="ui-icon3">
    <w:name w:val="ui-icon3"/>
    <w:basedOn w:val="a3"/>
    <w:rsid w:val="005D368E"/>
    <w:pPr>
      <w:spacing w:before="100" w:beforeAutospacing="1" w:after="100" w:afterAutospacing="1"/>
      <w:ind w:firstLine="7343"/>
    </w:pPr>
  </w:style>
  <w:style w:type="paragraph" w:customStyle="1" w:styleId="ui-icon4">
    <w:name w:val="ui-icon4"/>
    <w:basedOn w:val="a3"/>
    <w:rsid w:val="005D368E"/>
    <w:pPr>
      <w:spacing w:before="100" w:beforeAutospacing="1" w:after="100" w:afterAutospacing="1"/>
      <w:ind w:firstLine="7343"/>
    </w:pPr>
  </w:style>
  <w:style w:type="paragraph" w:customStyle="1" w:styleId="ui-icon5">
    <w:name w:val="ui-icon5"/>
    <w:basedOn w:val="a3"/>
    <w:rsid w:val="005D368E"/>
    <w:pPr>
      <w:spacing w:before="100" w:beforeAutospacing="1" w:after="100" w:afterAutospacing="1"/>
      <w:ind w:firstLine="7343"/>
    </w:pPr>
  </w:style>
  <w:style w:type="paragraph" w:customStyle="1" w:styleId="ui-icon6">
    <w:name w:val="ui-icon6"/>
    <w:basedOn w:val="a3"/>
    <w:rsid w:val="005D368E"/>
    <w:pPr>
      <w:spacing w:before="100" w:beforeAutospacing="1" w:after="100" w:afterAutospacing="1"/>
      <w:ind w:firstLine="7343"/>
    </w:pPr>
  </w:style>
  <w:style w:type="paragraph" w:customStyle="1" w:styleId="ui-icon7">
    <w:name w:val="ui-icon7"/>
    <w:basedOn w:val="a3"/>
    <w:rsid w:val="005D368E"/>
    <w:pPr>
      <w:spacing w:before="100" w:beforeAutospacing="1" w:after="100" w:afterAutospacing="1"/>
      <w:ind w:firstLine="7343"/>
    </w:pPr>
  </w:style>
  <w:style w:type="paragraph" w:customStyle="1" w:styleId="ui-icon8">
    <w:name w:val="ui-icon8"/>
    <w:basedOn w:val="a3"/>
    <w:rsid w:val="005D368E"/>
    <w:pPr>
      <w:spacing w:before="100" w:beforeAutospacing="1" w:after="100" w:afterAutospacing="1"/>
      <w:ind w:firstLine="7343"/>
    </w:pPr>
  </w:style>
  <w:style w:type="paragraph" w:customStyle="1" w:styleId="ui-icon9">
    <w:name w:val="ui-icon9"/>
    <w:basedOn w:val="a3"/>
    <w:rsid w:val="005D368E"/>
    <w:pPr>
      <w:spacing w:before="100" w:beforeAutospacing="1" w:after="100" w:afterAutospacing="1"/>
      <w:ind w:firstLine="7343"/>
    </w:pPr>
  </w:style>
  <w:style w:type="paragraph" w:customStyle="1" w:styleId="ui-resizable-handle1">
    <w:name w:val="ui-resizable-handle1"/>
    <w:basedOn w:val="a3"/>
    <w:rsid w:val="005D368E"/>
    <w:pPr>
      <w:spacing w:before="100" w:beforeAutospacing="1" w:after="100" w:afterAutospacing="1"/>
    </w:pPr>
    <w:rPr>
      <w:vanish/>
      <w:sz w:val="2"/>
      <w:szCs w:val="2"/>
    </w:rPr>
  </w:style>
  <w:style w:type="paragraph" w:customStyle="1" w:styleId="ui-resizable-handle2">
    <w:name w:val="ui-resizable-handle2"/>
    <w:basedOn w:val="a3"/>
    <w:rsid w:val="005D368E"/>
    <w:pPr>
      <w:spacing w:before="100" w:beforeAutospacing="1" w:after="100" w:afterAutospacing="1"/>
    </w:pPr>
    <w:rPr>
      <w:vanish/>
      <w:sz w:val="2"/>
      <w:szCs w:val="2"/>
    </w:rPr>
  </w:style>
  <w:style w:type="paragraph" w:customStyle="1" w:styleId="ui-button-text1">
    <w:name w:val="ui-button-text1"/>
    <w:basedOn w:val="a3"/>
    <w:rsid w:val="005D368E"/>
    <w:pPr>
      <w:spacing w:before="100" w:beforeAutospacing="1" w:after="100" w:afterAutospacing="1"/>
    </w:pPr>
  </w:style>
  <w:style w:type="paragraph" w:customStyle="1" w:styleId="ui-button-text2">
    <w:name w:val="ui-button-text2"/>
    <w:basedOn w:val="a3"/>
    <w:rsid w:val="005D368E"/>
    <w:pPr>
      <w:spacing w:before="100" w:beforeAutospacing="1" w:after="100" w:afterAutospacing="1"/>
    </w:pPr>
  </w:style>
  <w:style w:type="paragraph" w:customStyle="1" w:styleId="ui-button-text3">
    <w:name w:val="ui-button-text3"/>
    <w:basedOn w:val="a3"/>
    <w:rsid w:val="005D368E"/>
    <w:pPr>
      <w:spacing w:before="100" w:beforeAutospacing="1" w:after="100" w:afterAutospacing="1"/>
      <w:ind w:firstLine="11919"/>
    </w:pPr>
  </w:style>
  <w:style w:type="paragraph" w:customStyle="1" w:styleId="ui-button-text4">
    <w:name w:val="ui-button-text4"/>
    <w:basedOn w:val="a3"/>
    <w:rsid w:val="005D368E"/>
    <w:pPr>
      <w:spacing w:before="100" w:beforeAutospacing="1" w:after="100" w:afterAutospacing="1"/>
      <w:ind w:firstLine="11919"/>
    </w:pPr>
  </w:style>
  <w:style w:type="paragraph" w:customStyle="1" w:styleId="ui-button-text5">
    <w:name w:val="ui-button-text5"/>
    <w:basedOn w:val="a3"/>
    <w:rsid w:val="005D368E"/>
    <w:pPr>
      <w:spacing w:before="100" w:beforeAutospacing="1" w:after="100" w:afterAutospacing="1"/>
    </w:pPr>
  </w:style>
  <w:style w:type="paragraph" w:customStyle="1" w:styleId="ui-button-text6">
    <w:name w:val="ui-button-text6"/>
    <w:basedOn w:val="a3"/>
    <w:rsid w:val="005D368E"/>
    <w:pPr>
      <w:spacing w:before="100" w:beforeAutospacing="1" w:after="100" w:afterAutospacing="1"/>
    </w:pPr>
  </w:style>
  <w:style w:type="paragraph" w:customStyle="1" w:styleId="ui-button-text7">
    <w:name w:val="ui-button-text7"/>
    <w:basedOn w:val="a3"/>
    <w:rsid w:val="005D368E"/>
    <w:pPr>
      <w:spacing w:before="100" w:beforeAutospacing="1" w:after="100" w:afterAutospacing="1"/>
    </w:pPr>
  </w:style>
  <w:style w:type="paragraph" w:customStyle="1" w:styleId="ui-icon10">
    <w:name w:val="ui-icon10"/>
    <w:basedOn w:val="a3"/>
    <w:rsid w:val="005D368E"/>
    <w:pPr>
      <w:spacing w:after="100" w:afterAutospacing="1"/>
      <w:ind w:left="-120" w:firstLine="7343"/>
    </w:pPr>
  </w:style>
  <w:style w:type="paragraph" w:customStyle="1" w:styleId="ui-icon11">
    <w:name w:val="ui-icon11"/>
    <w:basedOn w:val="a3"/>
    <w:rsid w:val="005D368E"/>
    <w:pPr>
      <w:spacing w:after="100" w:afterAutospacing="1"/>
      <w:ind w:firstLine="7343"/>
    </w:pPr>
  </w:style>
  <w:style w:type="paragraph" w:customStyle="1" w:styleId="ui-icon12">
    <w:name w:val="ui-icon12"/>
    <w:basedOn w:val="a3"/>
    <w:rsid w:val="005D368E"/>
    <w:pPr>
      <w:spacing w:after="100" w:afterAutospacing="1"/>
      <w:ind w:firstLine="7343"/>
    </w:pPr>
  </w:style>
  <w:style w:type="paragraph" w:customStyle="1" w:styleId="ui-icon13">
    <w:name w:val="ui-icon13"/>
    <w:basedOn w:val="a3"/>
    <w:rsid w:val="005D368E"/>
    <w:pPr>
      <w:spacing w:after="100" w:afterAutospacing="1"/>
      <w:ind w:firstLine="7343"/>
    </w:pPr>
  </w:style>
  <w:style w:type="paragraph" w:customStyle="1" w:styleId="ui-icon14">
    <w:name w:val="ui-icon14"/>
    <w:basedOn w:val="a3"/>
    <w:rsid w:val="005D368E"/>
    <w:pPr>
      <w:spacing w:after="100" w:afterAutospacing="1"/>
      <w:ind w:firstLine="7343"/>
    </w:pPr>
  </w:style>
  <w:style w:type="paragraph" w:customStyle="1" w:styleId="ui-icon15">
    <w:name w:val="ui-icon15"/>
    <w:basedOn w:val="a3"/>
    <w:rsid w:val="005D368E"/>
    <w:pPr>
      <w:spacing w:after="100" w:afterAutospacing="1"/>
      <w:ind w:firstLine="7343"/>
    </w:pPr>
  </w:style>
  <w:style w:type="paragraph" w:customStyle="1" w:styleId="ui-button1">
    <w:name w:val="ui-button1"/>
    <w:basedOn w:val="a3"/>
    <w:rsid w:val="005D368E"/>
    <w:pPr>
      <w:spacing w:before="100" w:beforeAutospacing="1" w:after="100" w:afterAutospacing="1"/>
      <w:ind w:right="-72"/>
      <w:jc w:val="center"/>
    </w:pPr>
  </w:style>
  <w:style w:type="paragraph" w:customStyle="1" w:styleId="ui-button2">
    <w:name w:val="ui-button2"/>
    <w:basedOn w:val="a3"/>
    <w:rsid w:val="005D368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5D368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5D368E"/>
    <w:pPr>
      <w:spacing w:before="100" w:beforeAutospacing="1" w:after="100" w:afterAutospacing="1"/>
    </w:pPr>
  </w:style>
  <w:style w:type="paragraph" w:customStyle="1" w:styleId="ui-icon16">
    <w:name w:val="ui-icon16"/>
    <w:basedOn w:val="a3"/>
    <w:rsid w:val="005D368E"/>
    <w:pPr>
      <w:spacing w:before="100" w:beforeAutospacing="1" w:after="100" w:afterAutospacing="1"/>
      <w:ind w:firstLine="7343"/>
    </w:pPr>
  </w:style>
  <w:style w:type="paragraph" w:customStyle="1" w:styleId="ui-icon17">
    <w:name w:val="ui-icon17"/>
    <w:basedOn w:val="a3"/>
    <w:rsid w:val="005D368E"/>
    <w:pPr>
      <w:spacing w:before="100" w:beforeAutospacing="1" w:after="100" w:afterAutospacing="1"/>
      <w:ind w:firstLine="7343"/>
    </w:pPr>
  </w:style>
  <w:style w:type="paragraph" w:customStyle="1" w:styleId="ui-icon18">
    <w:name w:val="ui-icon18"/>
    <w:basedOn w:val="a3"/>
    <w:rsid w:val="005D368E"/>
    <w:pPr>
      <w:spacing w:before="100" w:beforeAutospacing="1" w:after="100" w:afterAutospacing="1"/>
      <w:ind w:firstLine="7343"/>
    </w:pPr>
  </w:style>
  <w:style w:type="paragraph" w:customStyle="1" w:styleId="ui-icon19">
    <w:name w:val="ui-icon19"/>
    <w:basedOn w:val="a3"/>
    <w:rsid w:val="005D368E"/>
    <w:pPr>
      <w:spacing w:before="100" w:beforeAutospacing="1" w:after="100" w:afterAutospacing="1"/>
      <w:ind w:firstLine="7343"/>
    </w:pPr>
  </w:style>
  <w:style w:type="paragraph" w:customStyle="1" w:styleId="ui-dialog-titlebar1">
    <w:name w:val="ui-dialog-titlebar1"/>
    <w:basedOn w:val="a3"/>
    <w:rsid w:val="005D368E"/>
    <w:pPr>
      <w:spacing w:before="100" w:beforeAutospacing="1" w:after="100" w:afterAutospacing="1"/>
    </w:pPr>
  </w:style>
  <w:style w:type="paragraph" w:customStyle="1" w:styleId="ui-dialog-title1">
    <w:name w:val="ui-dialog-title1"/>
    <w:basedOn w:val="a3"/>
    <w:rsid w:val="005D368E"/>
  </w:style>
  <w:style w:type="paragraph" w:customStyle="1" w:styleId="ui-dialog-titlebar-close1">
    <w:name w:val="ui-dialog-titlebar-close1"/>
    <w:basedOn w:val="a3"/>
    <w:rsid w:val="005D368E"/>
  </w:style>
  <w:style w:type="paragraph" w:customStyle="1" w:styleId="ui-dialog-titlebar-close2">
    <w:name w:val="ui-dialog-titlebar-close2"/>
    <w:basedOn w:val="a3"/>
    <w:rsid w:val="005D368E"/>
  </w:style>
  <w:style w:type="paragraph" w:customStyle="1" w:styleId="ui-dialog-content1">
    <w:name w:val="ui-dialog-content1"/>
    <w:basedOn w:val="a3"/>
    <w:rsid w:val="005D368E"/>
    <w:pPr>
      <w:spacing w:before="100" w:beforeAutospacing="1" w:after="100" w:afterAutospacing="1"/>
    </w:pPr>
  </w:style>
  <w:style w:type="paragraph" w:customStyle="1" w:styleId="ui-dialog-buttonpane1">
    <w:name w:val="ui-dialog-buttonpane1"/>
    <w:basedOn w:val="a3"/>
    <w:rsid w:val="005D368E"/>
    <w:pPr>
      <w:spacing w:before="120"/>
    </w:pPr>
  </w:style>
  <w:style w:type="paragraph" w:customStyle="1" w:styleId="ui-resizable-se1">
    <w:name w:val="ui-resizable-se1"/>
    <w:basedOn w:val="a3"/>
    <w:rsid w:val="005D368E"/>
    <w:pPr>
      <w:spacing w:before="100" w:beforeAutospacing="1" w:after="100" w:afterAutospacing="1"/>
    </w:pPr>
  </w:style>
  <w:style w:type="paragraph" w:customStyle="1" w:styleId="ui-dialog-titlebar-close3">
    <w:name w:val="ui-dialog-titlebar-close3"/>
    <w:basedOn w:val="a3"/>
    <w:rsid w:val="005D368E"/>
  </w:style>
  <w:style w:type="paragraph" w:customStyle="1" w:styleId="ui-dialog-titlebar2">
    <w:name w:val="ui-dialog-titlebar2"/>
    <w:basedOn w:val="a3"/>
    <w:rsid w:val="005D368E"/>
    <w:pPr>
      <w:spacing w:before="100" w:beforeAutospacing="1" w:after="100" w:afterAutospacing="1"/>
    </w:pPr>
  </w:style>
  <w:style w:type="paragraph" w:customStyle="1" w:styleId="ui-widget-header1">
    <w:name w:val="ui-widget-header1"/>
    <w:basedOn w:val="a3"/>
    <w:rsid w:val="005D368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5D368E"/>
    <w:pPr>
      <w:spacing w:before="100" w:beforeAutospacing="1" w:after="100" w:afterAutospacing="1"/>
    </w:pPr>
  </w:style>
  <w:style w:type="paragraph" w:customStyle="1" w:styleId="ui-dialog-buttonpane2">
    <w:name w:val="ui-dialog-buttonpane2"/>
    <w:basedOn w:val="a3"/>
    <w:rsid w:val="005D368E"/>
  </w:style>
  <w:style w:type="paragraph" w:customStyle="1" w:styleId="special-label1">
    <w:name w:val="special-label1"/>
    <w:basedOn w:val="a3"/>
    <w:rsid w:val="005D368E"/>
    <w:pPr>
      <w:spacing w:before="100" w:beforeAutospacing="1" w:after="100" w:afterAutospacing="1"/>
    </w:pPr>
    <w:rPr>
      <w:color w:val="808080"/>
    </w:rPr>
  </w:style>
  <w:style w:type="paragraph" w:customStyle="1" w:styleId="special-query1">
    <w:name w:val="special-query1"/>
    <w:basedOn w:val="a3"/>
    <w:rsid w:val="005D368E"/>
    <w:pPr>
      <w:spacing w:before="100" w:beforeAutospacing="1" w:after="100" w:afterAutospacing="1"/>
    </w:pPr>
    <w:rPr>
      <w:i/>
      <w:iCs/>
      <w:color w:val="000000"/>
    </w:rPr>
  </w:style>
  <w:style w:type="paragraph" w:customStyle="1" w:styleId="special-hover1">
    <w:name w:val="special-hover1"/>
    <w:basedOn w:val="a3"/>
    <w:rsid w:val="005D368E"/>
    <w:pPr>
      <w:shd w:val="clear" w:color="auto" w:fill="C0C0C0"/>
      <w:spacing w:before="100" w:beforeAutospacing="1" w:after="100" w:afterAutospacing="1"/>
    </w:pPr>
  </w:style>
  <w:style w:type="paragraph" w:customStyle="1" w:styleId="special-label2">
    <w:name w:val="special-label2"/>
    <w:basedOn w:val="a3"/>
    <w:rsid w:val="005D368E"/>
    <w:pPr>
      <w:spacing w:before="100" w:beforeAutospacing="1" w:after="100" w:afterAutospacing="1"/>
    </w:pPr>
    <w:rPr>
      <w:color w:val="FFFFFF"/>
    </w:rPr>
  </w:style>
  <w:style w:type="paragraph" w:customStyle="1" w:styleId="special-query2">
    <w:name w:val="special-query2"/>
    <w:basedOn w:val="a3"/>
    <w:rsid w:val="005D368E"/>
    <w:pPr>
      <w:spacing w:before="100" w:beforeAutospacing="1" w:after="100" w:afterAutospacing="1"/>
    </w:pPr>
    <w:rPr>
      <w:color w:val="FFFFFF"/>
    </w:rPr>
  </w:style>
  <w:style w:type="paragraph" w:customStyle="1" w:styleId="mw-specialpage-summary1">
    <w:name w:val="mw-specialpage-summary1"/>
    <w:basedOn w:val="a3"/>
    <w:rsid w:val="005D368E"/>
    <w:pPr>
      <w:spacing w:before="100" w:beforeAutospacing="1" w:after="100" w:afterAutospacing="1"/>
    </w:pPr>
    <w:rPr>
      <w:vanish/>
    </w:rPr>
  </w:style>
  <w:style w:type="paragraph" w:customStyle="1" w:styleId="editsection1">
    <w:name w:val="editsection1"/>
    <w:basedOn w:val="a3"/>
    <w:rsid w:val="005D368E"/>
    <w:pPr>
      <w:spacing w:before="100" w:beforeAutospacing="1" w:after="100" w:afterAutospacing="1"/>
    </w:pPr>
    <w:rPr>
      <w:sz w:val="20"/>
      <w:szCs w:val="20"/>
    </w:rPr>
  </w:style>
  <w:style w:type="paragraph" w:customStyle="1" w:styleId="mw-headline1">
    <w:name w:val="mw-headline1"/>
    <w:basedOn w:val="a3"/>
    <w:rsid w:val="005D368E"/>
    <w:pPr>
      <w:spacing w:before="100" w:beforeAutospacing="1" w:after="100" w:afterAutospacing="1"/>
      <w:ind w:right="72"/>
    </w:pPr>
  </w:style>
  <w:style w:type="paragraph" w:customStyle="1" w:styleId="legendlike1">
    <w:name w:val="legendlike1"/>
    <w:basedOn w:val="a3"/>
    <w:rsid w:val="005D368E"/>
    <w:pPr>
      <w:spacing w:after="100" w:afterAutospacing="1"/>
    </w:pPr>
  </w:style>
  <w:style w:type="paragraph" w:customStyle="1" w:styleId="legendtextlike1">
    <w:name w:val="legendtextlike1"/>
    <w:basedOn w:val="a3"/>
    <w:rsid w:val="005D368E"/>
    <w:pPr>
      <w:shd w:val="clear" w:color="auto" w:fill="FFFFFF"/>
      <w:spacing w:before="100" w:beforeAutospacing="1" w:after="100" w:afterAutospacing="1"/>
    </w:pPr>
  </w:style>
  <w:style w:type="paragraph" w:customStyle="1" w:styleId="scrollbar1">
    <w:name w:val="scrollbar1"/>
    <w:basedOn w:val="a3"/>
    <w:rsid w:val="005D368E"/>
    <w:pPr>
      <w:spacing w:before="100" w:beforeAutospacing="1" w:after="100" w:afterAutospacing="1"/>
    </w:pPr>
  </w:style>
  <w:style w:type="paragraph" w:customStyle="1" w:styleId="scrollbarcontainer1">
    <w:name w:val="scrollbarcontainer1"/>
    <w:basedOn w:val="a3"/>
    <w:rsid w:val="005D368E"/>
    <w:pPr>
      <w:spacing w:before="100" w:beforeAutospacing="1" w:after="100" w:afterAutospacing="1"/>
    </w:pPr>
  </w:style>
  <w:style w:type="paragraph" w:customStyle="1" w:styleId="magnify1">
    <w:name w:val="magnify1"/>
    <w:basedOn w:val="a3"/>
    <w:rsid w:val="005D368E"/>
    <w:pPr>
      <w:spacing w:before="100" w:beforeAutospacing="1" w:after="100" w:afterAutospacing="1"/>
    </w:pPr>
    <w:rPr>
      <w:vanish/>
    </w:rPr>
  </w:style>
  <w:style w:type="paragraph" w:customStyle="1" w:styleId="infoboximage1">
    <w:name w:val="infoboximage1"/>
    <w:basedOn w:val="a3"/>
    <w:rsid w:val="005D368E"/>
    <w:pPr>
      <w:shd w:val="clear" w:color="auto" w:fill="FFFFFF"/>
      <w:spacing w:after="100" w:afterAutospacing="1"/>
      <w:jc w:val="center"/>
    </w:pPr>
    <w:rPr>
      <w:color w:val="000000"/>
    </w:rPr>
  </w:style>
  <w:style w:type="paragraph" w:customStyle="1" w:styleId="infoboxsoustitre1">
    <w:name w:val="infoboxsoustitre1"/>
    <w:basedOn w:val="a3"/>
    <w:rsid w:val="005D368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5D368E"/>
    <w:pPr>
      <w:spacing w:before="100" w:beforeAutospacing="1" w:after="100" w:afterAutospacing="1"/>
    </w:pPr>
  </w:style>
  <w:style w:type="paragraph" w:customStyle="1" w:styleId="entete1">
    <w:name w:val="entete1"/>
    <w:basedOn w:val="a3"/>
    <w:rsid w:val="005D368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5D368E"/>
    <w:pPr>
      <w:spacing w:before="100" w:beforeAutospacing="1" w:after="100" w:afterAutospacing="1"/>
      <w:jc w:val="center"/>
    </w:pPr>
    <w:rPr>
      <w:b/>
      <w:bCs/>
      <w:color w:val="000000"/>
    </w:rPr>
  </w:style>
  <w:style w:type="paragraph" w:customStyle="1" w:styleId="entete2">
    <w:name w:val="entete2"/>
    <w:basedOn w:val="a3"/>
    <w:rsid w:val="005D368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5D368E"/>
    <w:pPr>
      <w:spacing w:before="100" w:beforeAutospacing="1" w:after="100" w:afterAutospacing="1"/>
    </w:pPr>
  </w:style>
  <w:style w:type="paragraph" w:customStyle="1" w:styleId="thumbinner1">
    <w:name w:val="thumbinner1"/>
    <w:basedOn w:val="a3"/>
    <w:rsid w:val="005D368E"/>
    <w:pPr>
      <w:spacing w:before="100" w:beforeAutospacing="1" w:after="100" w:afterAutospacing="1"/>
    </w:pPr>
  </w:style>
  <w:style w:type="paragraph" w:customStyle="1" w:styleId="thumb1">
    <w:name w:val="thumb1"/>
    <w:basedOn w:val="a3"/>
    <w:rsid w:val="005D368E"/>
    <w:pPr>
      <w:spacing w:before="100" w:beforeAutospacing="1" w:after="100" w:afterAutospacing="1"/>
    </w:pPr>
  </w:style>
  <w:style w:type="paragraph" w:customStyle="1" w:styleId="thumbcaption1">
    <w:name w:val="thumbcaption1"/>
    <w:basedOn w:val="a3"/>
    <w:rsid w:val="005D368E"/>
    <w:pPr>
      <w:spacing w:before="100" w:beforeAutospacing="1" w:after="100" w:afterAutospacing="1"/>
    </w:pPr>
    <w:rPr>
      <w:vanish/>
    </w:rPr>
  </w:style>
  <w:style w:type="paragraph" w:customStyle="1" w:styleId="legend1">
    <w:name w:val="legend1"/>
    <w:basedOn w:val="a3"/>
    <w:rsid w:val="005D368E"/>
    <w:pPr>
      <w:spacing w:before="75" w:after="120"/>
      <w:jc w:val="center"/>
    </w:pPr>
    <w:rPr>
      <w:sz w:val="22"/>
      <w:szCs w:val="22"/>
    </w:rPr>
  </w:style>
  <w:style w:type="paragraph" w:customStyle="1" w:styleId="image21">
    <w:name w:val="image21"/>
    <w:basedOn w:val="a3"/>
    <w:rsid w:val="005D368E"/>
    <w:pPr>
      <w:spacing w:before="100" w:beforeAutospacing="1" w:after="100" w:afterAutospacing="1"/>
      <w:jc w:val="center"/>
    </w:pPr>
  </w:style>
  <w:style w:type="paragraph" w:customStyle="1" w:styleId="bloc1">
    <w:name w:val="bloc1"/>
    <w:basedOn w:val="a3"/>
    <w:rsid w:val="005D368E"/>
    <w:pPr>
      <w:shd w:val="clear" w:color="auto" w:fill="DFEDFF"/>
      <w:spacing w:before="75" w:after="75" w:line="264" w:lineRule="atLeast"/>
      <w:jc w:val="center"/>
    </w:pPr>
    <w:rPr>
      <w:b/>
      <w:bCs/>
    </w:rPr>
  </w:style>
  <w:style w:type="paragraph" w:customStyle="1" w:styleId="bordered1">
    <w:name w:val="bordered1"/>
    <w:basedOn w:val="a3"/>
    <w:rsid w:val="005D368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5D368E"/>
    <w:pPr>
      <w:shd w:val="clear" w:color="auto" w:fill="DFEDFF"/>
      <w:spacing w:before="75" w:after="75" w:line="15" w:lineRule="atLeast"/>
    </w:pPr>
    <w:rPr>
      <w:sz w:val="2"/>
      <w:szCs w:val="2"/>
    </w:rPr>
  </w:style>
  <w:style w:type="paragraph" w:customStyle="1" w:styleId="navbar1">
    <w:name w:val="navbar1"/>
    <w:basedOn w:val="a3"/>
    <w:rsid w:val="005D368E"/>
    <w:pPr>
      <w:jc w:val="right"/>
    </w:pPr>
    <w:rPr>
      <w:sz w:val="19"/>
      <w:szCs w:val="19"/>
    </w:rPr>
  </w:style>
  <w:style w:type="paragraph" w:customStyle="1" w:styleId="prevbloc1">
    <w:name w:val="prev_bloc1"/>
    <w:basedOn w:val="a3"/>
    <w:rsid w:val="005D368E"/>
    <w:pPr>
      <w:spacing w:before="100" w:beforeAutospacing="1" w:after="100" w:afterAutospacing="1"/>
    </w:pPr>
  </w:style>
  <w:style w:type="paragraph" w:customStyle="1" w:styleId="nextbloc1">
    <w:name w:val="next_bloc1"/>
    <w:basedOn w:val="a3"/>
    <w:rsid w:val="005D368E"/>
    <w:pPr>
      <w:spacing w:before="100" w:beforeAutospacing="1" w:after="100" w:afterAutospacing="1"/>
      <w:jc w:val="right"/>
    </w:pPr>
  </w:style>
  <w:style w:type="paragraph" w:customStyle="1" w:styleId="entete3">
    <w:name w:val="entete3"/>
    <w:basedOn w:val="a3"/>
    <w:rsid w:val="005D368E"/>
    <w:pPr>
      <w:spacing w:before="100" w:beforeAutospacing="1" w:after="100" w:afterAutospacing="1"/>
    </w:pPr>
  </w:style>
  <w:style w:type="paragraph" w:customStyle="1" w:styleId="bloc2">
    <w:name w:val="bloc2"/>
    <w:basedOn w:val="a3"/>
    <w:rsid w:val="005D368E"/>
    <w:pPr>
      <w:spacing w:before="100" w:beforeAutospacing="1" w:after="100" w:afterAutospacing="1"/>
    </w:pPr>
  </w:style>
  <w:style w:type="paragraph" w:customStyle="1" w:styleId="taxoboxclassification1">
    <w:name w:val="taxobox_classification1"/>
    <w:basedOn w:val="a3"/>
    <w:rsid w:val="005D368E"/>
    <w:pPr>
      <w:spacing w:before="100" w:beforeAutospacing="1" w:after="100" w:afterAutospacing="1"/>
    </w:pPr>
    <w:rPr>
      <w:i/>
      <w:iCs/>
    </w:rPr>
  </w:style>
  <w:style w:type="paragraph" w:customStyle="1" w:styleId="rnormal1">
    <w:name w:val="rnormal1"/>
    <w:basedOn w:val="a3"/>
    <w:rsid w:val="005D368E"/>
    <w:pPr>
      <w:spacing w:before="100" w:beforeAutospacing="1" w:after="100" w:afterAutospacing="1"/>
    </w:pPr>
  </w:style>
  <w:style w:type="paragraph" w:customStyle="1" w:styleId="imgtoogle1">
    <w:name w:val="img_toogle1"/>
    <w:basedOn w:val="a3"/>
    <w:rsid w:val="005D368E"/>
    <w:pPr>
      <w:spacing w:before="100" w:beforeAutospacing="1" w:after="100" w:afterAutospacing="1"/>
    </w:pPr>
  </w:style>
  <w:style w:type="paragraph" w:customStyle="1" w:styleId="atoogle1">
    <w:name w:val="a_toogle1"/>
    <w:basedOn w:val="a3"/>
    <w:rsid w:val="005D368E"/>
    <w:pPr>
      <w:spacing w:before="100" w:beforeAutospacing="1" w:after="100" w:afterAutospacing="1"/>
      <w:jc w:val="center"/>
    </w:pPr>
    <w:rPr>
      <w:sz w:val="23"/>
      <w:szCs w:val="23"/>
    </w:rPr>
  </w:style>
  <w:style w:type="paragraph" w:customStyle="1" w:styleId="geopoint1">
    <w:name w:val="geopoint1"/>
    <w:basedOn w:val="a3"/>
    <w:rsid w:val="005D368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5D368E"/>
  </w:style>
  <w:style w:type="paragraph" w:customStyle="1" w:styleId="titre1">
    <w:name w:val="titre1"/>
    <w:basedOn w:val="a3"/>
    <w:rsid w:val="005D368E"/>
    <w:pPr>
      <w:spacing w:before="48" w:after="48"/>
      <w:jc w:val="center"/>
    </w:pPr>
  </w:style>
  <w:style w:type="paragraph" w:customStyle="1" w:styleId="e6e73">
    <w:name w:val="¶e6e7аголовок 3"/>
    <w:basedOn w:val="a3"/>
    <w:next w:val="a3"/>
    <w:rsid w:val="005D368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5D368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5D368E"/>
    <w:rPr>
      <w:sz w:val="17"/>
      <w:shd w:val="clear" w:color="auto" w:fill="FFFFFF"/>
    </w:rPr>
  </w:style>
  <w:style w:type="paragraph" w:customStyle="1" w:styleId="afffffffffff1">
    <w:name w:val="Подпись к таблице"/>
    <w:basedOn w:val="a3"/>
    <w:link w:val="afffffffffff0"/>
    <w:rsid w:val="005D368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5D368E"/>
    <w:rPr>
      <w:sz w:val="14"/>
      <w:shd w:val="clear" w:color="auto" w:fill="FFFFFF"/>
    </w:rPr>
  </w:style>
  <w:style w:type="paragraph" w:customStyle="1" w:styleId="6b">
    <w:name w:val="Основной текст (6)"/>
    <w:basedOn w:val="a3"/>
    <w:link w:val="6a"/>
    <w:rsid w:val="005D368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5D368E"/>
    <w:rPr>
      <w:sz w:val="22"/>
    </w:rPr>
  </w:style>
  <w:style w:type="character" w:customStyle="1" w:styleId="useremail">
    <w:name w:val="useremail"/>
    <w:rsid w:val="005D368E"/>
    <w:rPr>
      <w:b/>
      <w:color w:val="555555"/>
    </w:rPr>
  </w:style>
  <w:style w:type="character" w:customStyle="1" w:styleId="sel1">
    <w:name w:val="sel1"/>
    <w:rsid w:val="005D368E"/>
    <w:rPr>
      <w:shd w:val="clear" w:color="auto" w:fill="000000"/>
    </w:rPr>
  </w:style>
  <w:style w:type="character" w:customStyle="1" w:styleId="1ffffffa">
    <w:name w:val="Основной текст + Курсив1"/>
    <w:rsid w:val="005D368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5D368E"/>
    <w:rPr>
      <w:rFonts w:ascii="Times New Roman" w:hAnsi="Times New Roman"/>
      <w:b/>
      <w:i/>
      <w:spacing w:val="0"/>
      <w:sz w:val="20"/>
    </w:rPr>
  </w:style>
  <w:style w:type="character" w:customStyle="1" w:styleId="sel11">
    <w:name w:val="sel11"/>
    <w:rsid w:val="005D368E"/>
    <w:rPr>
      <w:b/>
    </w:rPr>
  </w:style>
  <w:style w:type="character" w:customStyle="1" w:styleId="bodyouter">
    <w:name w:val="body_outer"/>
    <w:rsid w:val="005D368E"/>
  </w:style>
  <w:style w:type="character" w:customStyle="1" w:styleId="at3">
    <w:name w:val="at3"/>
    <w:rsid w:val="005D368E"/>
    <w:rPr>
      <w:b/>
      <w:i/>
      <w:color w:val="00008B"/>
      <w:u w:val="single"/>
    </w:rPr>
  </w:style>
  <w:style w:type="character" w:customStyle="1" w:styleId="417">
    <w:name w:val="Знак4 Знак Знак1"/>
    <w:locked/>
    <w:rsid w:val="005D368E"/>
    <w:rPr>
      <w:rFonts w:ascii="Arial" w:hAnsi="Arial"/>
      <w:b/>
      <w:kern w:val="32"/>
      <w:sz w:val="32"/>
      <w:lang w:val="ru-RU" w:eastAsia="ru-RU"/>
    </w:rPr>
  </w:style>
  <w:style w:type="character" w:customStyle="1" w:styleId="21f4">
    <w:name w:val="Знак2 Знак Знак1"/>
    <w:locked/>
    <w:rsid w:val="005D368E"/>
    <w:rPr>
      <w:b/>
      <w:sz w:val="27"/>
      <w:lang w:val="ru-RU" w:eastAsia="ru-RU"/>
    </w:rPr>
  </w:style>
  <w:style w:type="character" w:customStyle="1" w:styleId="ilad">
    <w:name w:val="il_ad"/>
    <w:rsid w:val="005D368E"/>
  </w:style>
  <w:style w:type="character" w:customStyle="1" w:styleId="tooltipextranews">
    <w:name w:val="tooltip_extranews"/>
    <w:rsid w:val="005D368E"/>
    <w:rPr>
      <w:rFonts w:ascii="Times New Roman" w:hAnsi="Times New Roman"/>
    </w:rPr>
  </w:style>
  <w:style w:type="character" w:customStyle="1" w:styleId="needref">
    <w:name w:val="need_ref"/>
    <w:rsid w:val="005D368E"/>
    <w:rPr>
      <w:rFonts w:ascii="Times New Roman" w:hAnsi="Times New Roman"/>
    </w:rPr>
  </w:style>
  <w:style w:type="character" w:customStyle="1" w:styleId="up">
    <w:name w:val="up"/>
    <w:rsid w:val="005D368E"/>
    <w:rPr>
      <w:rFonts w:ascii="Times New Roman" w:hAnsi="Times New Roman"/>
    </w:rPr>
  </w:style>
  <w:style w:type="character" w:customStyle="1" w:styleId="down">
    <w:name w:val="down"/>
    <w:rsid w:val="005D368E"/>
    <w:rPr>
      <w:rFonts w:ascii="Times New Roman" w:hAnsi="Times New Roman"/>
    </w:rPr>
  </w:style>
  <w:style w:type="character" w:customStyle="1" w:styleId="ref">
    <w:name w:val="ref"/>
    <w:rsid w:val="005D368E"/>
    <w:rPr>
      <w:rFonts w:ascii="Times New Roman" w:hAnsi="Times New Roman"/>
    </w:rPr>
  </w:style>
  <w:style w:type="character" w:customStyle="1" w:styleId="up1">
    <w:name w:val="up1"/>
    <w:rsid w:val="005D368E"/>
    <w:rPr>
      <w:rFonts w:ascii="Times New Roman" w:hAnsi="Times New Roman"/>
      <w:color w:val="0645AD"/>
    </w:rPr>
  </w:style>
  <w:style w:type="character" w:customStyle="1" w:styleId="down1">
    <w:name w:val="down1"/>
    <w:rsid w:val="005D368E"/>
    <w:rPr>
      <w:rFonts w:ascii="Times New Roman" w:hAnsi="Times New Roman"/>
      <w:color w:val="0645AD"/>
    </w:rPr>
  </w:style>
  <w:style w:type="character" w:customStyle="1" w:styleId="up2">
    <w:name w:val="up2"/>
    <w:rsid w:val="005D368E"/>
    <w:rPr>
      <w:rFonts w:ascii="Times New Roman" w:hAnsi="Times New Roman"/>
      <w:vanish/>
    </w:rPr>
  </w:style>
  <w:style w:type="character" w:customStyle="1" w:styleId="down2">
    <w:name w:val="down2"/>
    <w:rsid w:val="005D368E"/>
    <w:rPr>
      <w:rFonts w:ascii="Times New Roman" w:hAnsi="Times New Roman"/>
      <w:vanish/>
    </w:rPr>
  </w:style>
  <w:style w:type="character" w:customStyle="1" w:styleId="toctoggle">
    <w:name w:val="toctoggle"/>
    <w:rsid w:val="005D368E"/>
    <w:rPr>
      <w:rFonts w:ascii="Times New Roman" w:hAnsi="Times New Roman"/>
    </w:rPr>
  </w:style>
  <w:style w:type="character" w:customStyle="1" w:styleId="tocnumber">
    <w:name w:val="tocnumber"/>
    <w:rsid w:val="005D368E"/>
    <w:rPr>
      <w:rFonts w:ascii="Times New Roman" w:hAnsi="Times New Roman"/>
    </w:rPr>
  </w:style>
  <w:style w:type="character" w:customStyle="1" w:styleId="romain1">
    <w:name w:val="romain1"/>
    <w:rsid w:val="005D368E"/>
    <w:rPr>
      <w:rFonts w:ascii="Times New Roman" w:hAnsi="Times New Roman"/>
      <w:smallCaps/>
    </w:rPr>
  </w:style>
  <w:style w:type="character" w:customStyle="1" w:styleId="editsection2">
    <w:name w:val="editsection2"/>
    <w:rsid w:val="005D368E"/>
    <w:rPr>
      <w:rFonts w:ascii="Times New Roman" w:hAnsi="Times New Roman"/>
    </w:rPr>
  </w:style>
  <w:style w:type="character" w:customStyle="1" w:styleId="mw-headline2">
    <w:name w:val="mw-headline2"/>
    <w:rsid w:val="005D368E"/>
    <w:rPr>
      <w:rFonts w:ascii="Times New Roman" w:hAnsi="Times New Roman"/>
    </w:rPr>
  </w:style>
  <w:style w:type="character" w:customStyle="1" w:styleId="750">
    <w:name w:val="Основной текст (7)5"/>
    <w:rsid w:val="005D368E"/>
    <w:rPr>
      <w:rFonts w:ascii="Times New Roman" w:hAnsi="Times New Roman"/>
      <w:spacing w:val="0"/>
      <w:sz w:val="20"/>
    </w:rPr>
  </w:style>
  <w:style w:type="character" w:customStyle="1" w:styleId="term1">
    <w:name w:val="term1"/>
    <w:rsid w:val="005D368E"/>
    <w:rPr>
      <w:b/>
      <w:i/>
      <w:color w:val="121F48"/>
    </w:rPr>
  </w:style>
  <w:style w:type="character" w:customStyle="1" w:styleId="fontstyle290">
    <w:name w:val="fontstyle29"/>
    <w:rsid w:val="005D368E"/>
    <w:rPr>
      <w:rFonts w:ascii="Times New Roman" w:hAnsi="Times New Roman"/>
    </w:rPr>
  </w:style>
  <w:style w:type="character" w:customStyle="1" w:styleId="4c">
    <w:name w:val="Знак4 Знак Знак"/>
    <w:locked/>
    <w:rsid w:val="005D368E"/>
    <w:rPr>
      <w:rFonts w:ascii="Arial" w:hAnsi="Arial"/>
      <w:b/>
      <w:kern w:val="32"/>
      <w:sz w:val="32"/>
      <w:lang w:val="ru-RU" w:eastAsia="ru-RU"/>
    </w:rPr>
  </w:style>
  <w:style w:type="character" w:customStyle="1" w:styleId="2fff7">
    <w:name w:val="Знак2 Знак Знак"/>
    <w:semiHidden/>
    <w:locked/>
    <w:rsid w:val="005D368E"/>
    <w:rPr>
      <w:rFonts w:ascii="Arial" w:hAnsi="Arial"/>
      <w:b/>
      <w:sz w:val="26"/>
      <w:lang w:val="ru-RU" w:eastAsia="ru-RU"/>
    </w:rPr>
  </w:style>
  <w:style w:type="character" w:customStyle="1" w:styleId="-FN0">
    <w:name w:val="Текст сноски-FN Знак Знак Знак"/>
    <w:semiHidden/>
    <w:locked/>
    <w:rsid w:val="005D368E"/>
    <w:rPr>
      <w:lang w:eastAsia="ru-RU"/>
    </w:rPr>
  </w:style>
  <w:style w:type="character" w:customStyle="1" w:styleId="style50">
    <w:name w:val="style5"/>
    <w:rsid w:val="005D368E"/>
  </w:style>
  <w:style w:type="character" w:customStyle="1" w:styleId="721">
    <w:name w:val="Основной текст (7)2"/>
    <w:rsid w:val="005D368E"/>
    <w:rPr>
      <w:rFonts w:ascii="Times New Roman" w:hAnsi="Times New Roman"/>
      <w:spacing w:val="0"/>
      <w:sz w:val="20"/>
    </w:rPr>
  </w:style>
  <w:style w:type="character" w:customStyle="1" w:styleId="760">
    <w:name w:val="Основной текст (7)6"/>
    <w:rsid w:val="005D368E"/>
    <w:rPr>
      <w:rFonts w:ascii="Times New Roman" w:hAnsi="Times New Roman"/>
      <w:spacing w:val="0"/>
      <w:sz w:val="20"/>
    </w:rPr>
  </w:style>
  <w:style w:type="character" w:customStyle="1" w:styleId="Absatz-Standardschriftart">
    <w:name w:val="Absatz-Standardschriftart"/>
    <w:rsid w:val="005D368E"/>
  </w:style>
  <w:style w:type="character" w:customStyle="1" w:styleId="WW-Absatz-Standardschriftart">
    <w:name w:val="WW-Absatz-Standardschriftart"/>
    <w:rsid w:val="005D368E"/>
  </w:style>
  <w:style w:type="character" w:customStyle="1" w:styleId="FontStyle23">
    <w:name w:val="Font Style23"/>
    <w:rsid w:val="005D368E"/>
    <w:rPr>
      <w:rFonts w:ascii="Times New Roman" w:hAnsi="Times New Roman"/>
      <w:b/>
      <w:sz w:val="20"/>
    </w:rPr>
  </w:style>
  <w:style w:type="character" w:customStyle="1" w:styleId="b-serp-urlitem">
    <w:name w:val="b-serp-url__item"/>
    <w:rsid w:val="005D368E"/>
    <w:rPr>
      <w:rFonts w:ascii="Times New Roman" w:hAnsi="Times New Roman"/>
    </w:rPr>
  </w:style>
  <w:style w:type="character" w:customStyle="1" w:styleId="79">
    <w:name w:val="Основной текст (7)9"/>
    <w:rsid w:val="005D368E"/>
    <w:rPr>
      <w:rFonts w:ascii="Times New Roman" w:hAnsi="Times New Roman"/>
      <w:spacing w:val="0"/>
      <w:sz w:val="20"/>
    </w:rPr>
  </w:style>
  <w:style w:type="character" w:customStyle="1" w:styleId="afffffffffff2">
    <w:name w:val="пример"/>
    <w:rsid w:val="005D368E"/>
    <w:rPr>
      <w:rFonts w:ascii="Times New Roman" w:hAnsi="Times New Roman"/>
    </w:rPr>
  </w:style>
  <w:style w:type="character" w:customStyle="1" w:styleId="first-letter">
    <w:name w:val="first-letter"/>
    <w:rsid w:val="005D368E"/>
  </w:style>
  <w:style w:type="character" w:customStyle="1" w:styleId="indicateur-langue1">
    <w:name w:val="indicateur-langue1"/>
    <w:rsid w:val="005D368E"/>
    <w:rPr>
      <w:rFonts w:ascii="Courier New" w:hAnsi="Courier New"/>
      <w:b/>
      <w:sz w:val="24"/>
    </w:rPr>
  </w:style>
  <w:style w:type="character" w:customStyle="1" w:styleId="italique1">
    <w:name w:val="italique1"/>
    <w:rsid w:val="005D368E"/>
    <w:rPr>
      <w:i/>
    </w:rPr>
  </w:style>
  <w:style w:type="character" w:customStyle="1" w:styleId="hl21">
    <w:name w:val="hl21"/>
    <w:rsid w:val="005D368E"/>
    <w:rPr>
      <w:b/>
      <w:sz w:val="24"/>
    </w:rPr>
  </w:style>
  <w:style w:type="character" w:customStyle="1" w:styleId="m1">
    <w:name w:val="m1"/>
    <w:rsid w:val="005D368E"/>
    <w:rPr>
      <w:rFonts w:ascii="Tahoma" w:hAnsi="Tahoma"/>
      <w:sz w:val="18"/>
      <w:u w:val="none"/>
    </w:rPr>
  </w:style>
  <w:style w:type="character" w:customStyle="1" w:styleId="trd12">
    <w:name w:val="trd12"/>
    <w:rsid w:val="005D368E"/>
  </w:style>
  <w:style w:type="character" w:customStyle="1" w:styleId="mr1">
    <w:name w:val="mr1"/>
    <w:rsid w:val="005D368E"/>
    <w:rPr>
      <w:rFonts w:ascii="Tahoma" w:hAnsi="Tahoma"/>
      <w:color w:val="800000"/>
      <w:sz w:val="18"/>
      <w:u w:val="none"/>
    </w:rPr>
  </w:style>
  <w:style w:type="character" w:customStyle="1" w:styleId="trd121">
    <w:name w:val="trd121"/>
    <w:rsid w:val="005D368E"/>
    <w:rPr>
      <w:rFonts w:ascii="Arial" w:hAnsi="Arial"/>
      <w:b/>
      <w:color w:val="800000"/>
      <w:sz w:val="18"/>
      <w:u w:val="none"/>
    </w:rPr>
  </w:style>
  <w:style w:type="character" w:customStyle="1" w:styleId="hlnormal">
    <w:name w:val="hlnormal"/>
    <w:rsid w:val="005D368E"/>
  </w:style>
  <w:style w:type="character" w:customStyle="1" w:styleId="bod1">
    <w:name w:val="bod1"/>
    <w:rsid w:val="005D368E"/>
  </w:style>
  <w:style w:type="paragraph" w:customStyle="1" w:styleId="914">
    <w:name w:val="Знак91"/>
    <w:basedOn w:val="a3"/>
    <w:rsid w:val="005D368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5D368E"/>
    <w:rPr>
      <w:rFonts w:ascii="Arial" w:hAnsi="Arial"/>
      <w:b/>
      <w:kern w:val="32"/>
      <w:sz w:val="32"/>
      <w:lang w:val="ru-RU" w:eastAsia="ru-RU"/>
    </w:rPr>
  </w:style>
  <w:style w:type="character" w:customStyle="1" w:styleId="2114">
    <w:name w:val="Знак2 Знак Знак11"/>
    <w:locked/>
    <w:rsid w:val="005D368E"/>
    <w:rPr>
      <w:b/>
      <w:sz w:val="27"/>
      <w:lang w:val="ru-RU" w:eastAsia="ru-RU"/>
    </w:rPr>
  </w:style>
  <w:style w:type="character" w:customStyle="1" w:styleId="422">
    <w:name w:val="Знак4 Знак Знак2"/>
    <w:locked/>
    <w:rsid w:val="005D368E"/>
    <w:rPr>
      <w:rFonts w:ascii="Arial" w:hAnsi="Arial"/>
      <w:b/>
      <w:kern w:val="32"/>
      <w:sz w:val="32"/>
      <w:lang w:val="ru-RU" w:eastAsia="ru-RU"/>
    </w:rPr>
  </w:style>
  <w:style w:type="character" w:customStyle="1" w:styleId="22b">
    <w:name w:val="Знак2 Знак Знак2"/>
    <w:locked/>
    <w:rsid w:val="005D368E"/>
    <w:rPr>
      <w:rFonts w:ascii="Arial" w:hAnsi="Arial"/>
      <w:b/>
      <w:sz w:val="26"/>
      <w:lang w:val="ru-RU" w:eastAsia="ru-RU"/>
    </w:rPr>
  </w:style>
  <w:style w:type="character" w:customStyle="1" w:styleId="spellingerror">
    <w:name w:val="spellingerror"/>
    <w:rsid w:val="005D368E"/>
  </w:style>
  <w:style w:type="character" w:customStyle="1" w:styleId="contextualspellingandgrammarerror">
    <w:name w:val="contextualspellingandgrammarerror"/>
    <w:rsid w:val="005D368E"/>
  </w:style>
  <w:style w:type="character" w:customStyle="1" w:styleId="normaltextrun1">
    <w:name w:val="normaltextrun1"/>
    <w:rsid w:val="005D368E"/>
  </w:style>
  <w:style w:type="character" w:customStyle="1" w:styleId="eop">
    <w:name w:val="eop"/>
    <w:rsid w:val="005D368E"/>
  </w:style>
  <w:style w:type="character" w:customStyle="1" w:styleId="PlainTextChar2">
    <w:name w:val="Plain Text Char2"/>
    <w:aliases w:val="Heading 12 Char1,Знак3 Char,Plain Text Char21,Heading 12 Char12"/>
    <w:locked/>
    <w:rsid w:val="005D368E"/>
    <w:rPr>
      <w:rFonts w:ascii="Courier New" w:hAnsi="Courier New"/>
      <w:sz w:val="20"/>
    </w:rPr>
  </w:style>
  <w:style w:type="character" w:customStyle="1" w:styleId="FontStyle182">
    <w:name w:val="Font Style182"/>
    <w:rsid w:val="005D368E"/>
    <w:rPr>
      <w:rFonts w:ascii="Times New Roman" w:hAnsi="Times New Roman"/>
      <w:sz w:val="18"/>
    </w:rPr>
  </w:style>
  <w:style w:type="character" w:customStyle="1" w:styleId="CommentTextChar2">
    <w:name w:val="Comment Text Char2"/>
    <w:locked/>
    <w:rsid w:val="005D368E"/>
  </w:style>
  <w:style w:type="character" w:customStyle="1" w:styleId="HeaderChar2">
    <w:name w:val="Header Char2"/>
    <w:locked/>
    <w:rsid w:val="005D368E"/>
    <w:rPr>
      <w:sz w:val="24"/>
    </w:rPr>
  </w:style>
  <w:style w:type="character" w:customStyle="1" w:styleId="FooterChar2">
    <w:name w:val="Footer Char2"/>
    <w:locked/>
    <w:rsid w:val="005D368E"/>
    <w:rPr>
      <w:sz w:val="24"/>
    </w:rPr>
  </w:style>
  <w:style w:type="character" w:customStyle="1" w:styleId="EndnoteTextChar2">
    <w:name w:val="Endnote Text Char2"/>
    <w:locked/>
    <w:rsid w:val="005D368E"/>
    <w:rPr>
      <w:color w:val="000000"/>
      <w:sz w:val="24"/>
    </w:rPr>
  </w:style>
  <w:style w:type="character" w:customStyle="1" w:styleId="MacroTextChar1">
    <w:name w:val="Macro Text Char1"/>
    <w:locked/>
    <w:rsid w:val="005D368E"/>
    <w:rPr>
      <w:rFonts w:ascii="Courier New" w:hAnsi="Courier New"/>
      <w:sz w:val="22"/>
      <w:lang w:val="en-US" w:eastAsia="en-US"/>
    </w:rPr>
  </w:style>
  <w:style w:type="character" w:customStyle="1" w:styleId="TitleChar2">
    <w:name w:val="Title Char2"/>
    <w:locked/>
    <w:rsid w:val="005D368E"/>
    <w:rPr>
      <w:sz w:val="24"/>
      <w:lang w:val="en-US"/>
    </w:rPr>
  </w:style>
  <w:style w:type="character" w:customStyle="1" w:styleId="SubtitleChar2">
    <w:name w:val="Subtitle Char2"/>
    <w:locked/>
    <w:rsid w:val="005D368E"/>
    <w:rPr>
      <w:rFonts w:ascii="PragmaticaCTT" w:hAnsi="PragmaticaCTT"/>
      <w:b/>
      <w:sz w:val="24"/>
    </w:rPr>
  </w:style>
  <w:style w:type="character" w:customStyle="1" w:styleId="BodyTextFirstIndentChar2">
    <w:name w:val="Body Text First Indent Char2"/>
    <w:locked/>
    <w:rsid w:val="005D368E"/>
    <w:rPr>
      <w:rFonts w:ascii="Times New Roman" w:hAnsi="Times New Roman"/>
      <w:sz w:val="24"/>
      <w:lang w:eastAsia="ru-RU"/>
    </w:rPr>
  </w:style>
  <w:style w:type="character" w:customStyle="1" w:styleId="BodyTextIndent2Char2">
    <w:name w:val="Body Text Indent 2 Char2"/>
    <w:locked/>
    <w:rsid w:val="005D368E"/>
    <w:rPr>
      <w:sz w:val="24"/>
    </w:rPr>
  </w:style>
  <w:style w:type="character" w:customStyle="1" w:styleId="BodyTextIndent3Char2">
    <w:name w:val="Body Text Indent 3 Char2"/>
    <w:locked/>
    <w:rsid w:val="005D368E"/>
    <w:rPr>
      <w:sz w:val="16"/>
    </w:rPr>
  </w:style>
  <w:style w:type="character" w:customStyle="1" w:styleId="DocumentMapChar2">
    <w:name w:val="Document Map Char2"/>
    <w:locked/>
    <w:rsid w:val="005D368E"/>
    <w:rPr>
      <w:rFonts w:ascii="Tahoma" w:hAnsi="Tahoma"/>
    </w:rPr>
  </w:style>
  <w:style w:type="character" w:customStyle="1" w:styleId="BalloonTextChar2">
    <w:name w:val="Balloon Text Char2"/>
    <w:locked/>
    <w:rsid w:val="005D368E"/>
    <w:rPr>
      <w:rFonts w:ascii="Tahoma" w:hAnsi="Tahoma"/>
      <w:sz w:val="16"/>
    </w:rPr>
  </w:style>
  <w:style w:type="character" w:customStyle="1" w:styleId="NoSpacingChar3">
    <w:name w:val="No Spacing Char3"/>
    <w:locked/>
    <w:rsid w:val="005D368E"/>
    <w:rPr>
      <w:sz w:val="22"/>
      <w:lang w:val="en-US" w:eastAsia="en-US"/>
    </w:rPr>
  </w:style>
  <w:style w:type="paragraph" w:customStyle="1" w:styleId="12d">
    <w:name w:val="Подзаголовок12"/>
    <w:basedOn w:val="a3"/>
    <w:rsid w:val="005D368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5D368E"/>
    <w:rPr>
      <w:rFonts w:ascii="Times New Roman" w:hAnsi="Times New Roman"/>
      <w:sz w:val="24"/>
      <w:lang w:val="en-US"/>
    </w:rPr>
  </w:style>
  <w:style w:type="character" w:customStyle="1" w:styleId="1ffffffb">
    <w:name w:val="Заголовок Знак1"/>
    <w:rsid w:val="005D368E"/>
    <w:rPr>
      <w:rFonts w:ascii="Calibri Light" w:hAnsi="Calibri Light"/>
      <w:spacing w:val="-10"/>
      <w:kern w:val="28"/>
      <w:sz w:val="56"/>
      <w:lang w:eastAsia="ru-RU"/>
    </w:rPr>
  </w:style>
  <w:style w:type="character" w:customStyle="1" w:styleId="QuoteChar4">
    <w:name w:val="Quote Char4"/>
    <w:link w:val="22c"/>
    <w:locked/>
    <w:rsid w:val="005D368E"/>
    <w:rPr>
      <w:i/>
      <w:color w:val="000000"/>
    </w:rPr>
  </w:style>
  <w:style w:type="paragraph" w:customStyle="1" w:styleId="22c">
    <w:name w:val="Цитата 22"/>
    <w:basedOn w:val="a3"/>
    <w:next w:val="a3"/>
    <w:link w:val="QuoteChar4"/>
    <w:rsid w:val="005D368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5D368E"/>
    <w:rPr>
      <w:rFonts w:ascii="Calibri" w:hAnsi="Calibri" w:cs="Times New Roman"/>
      <w:i/>
      <w:color w:val="000000"/>
      <w:sz w:val="20"/>
      <w:szCs w:val="20"/>
    </w:rPr>
  </w:style>
  <w:style w:type="character" w:customStyle="1" w:styleId="IntenseQuoteChar4">
    <w:name w:val="Intense Quote Char4"/>
    <w:link w:val="2fff8"/>
    <w:locked/>
    <w:rsid w:val="005D368E"/>
    <w:rPr>
      <w:b/>
      <w:i/>
      <w:color w:val="4F81BD"/>
    </w:rPr>
  </w:style>
  <w:style w:type="paragraph" w:customStyle="1" w:styleId="2fff8">
    <w:name w:val="Выделенная цитата2"/>
    <w:basedOn w:val="a3"/>
    <w:next w:val="a3"/>
    <w:link w:val="IntenseQuoteChar4"/>
    <w:rsid w:val="005D368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5D368E"/>
    <w:rPr>
      <w:rFonts w:ascii="Calibri" w:hAnsi="Calibri" w:cs="Times New Roman"/>
      <w:b/>
      <w:i/>
      <w:color w:val="4F81BD"/>
      <w:sz w:val="20"/>
      <w:szCs w:val="20"/>
    </w:rPr>
  </w:style>
  <w:style w:type="character" w:customStyle="1" w:styleId="5510">
    <w:name w:val="Знак Знак551"/>
    <w:locked/>
    <w:rsid w:val="005D368E"/>
    <w:rPr>
      <w:sz w:val="24"/>
      <w:lang w:val="ru-RU" w:eastAsia="ru-RU"/>
    </w:rPr>
  </w:style>
  <w:style w:type="character" w:customStyle="1" w:styleId="6510">
    <w:name w:val="Знак Знак651"/>
    <w:locked/>
    <w:rsid w:val="005D368E"/>
    <w:rPr>
      <w:b/>
      <w:sz w:val="27"/>
      <w:lang w:val="ru-RU" w:eastAsia="ru-RU"/>
    </w:rPr>
  </w:style>
  <w:style w:type="character" w:customStyle="1" w:styleId="6410">
    <w:name w:val="Знак Знак641"/>
    <w:locked/>
    <w:rsid w:val="005D368E"/>
    <w:rPr>
      <w:b/>
      <w:sz w:val="28"/>
      <w:lang w:val="ru-RU" w:eastAsia="ru-RU"/>
    </w:rPr>
  </w:style>
  <w:style w:type="character" w:customStyle="1" w:styleId="631">
    <w:name w:val="Знак Знак631"/>
    <w:locked/>
    <w:rsid w:val="005D368E"/>
    <w:rPr>
      <w:b/>
      <w:i/>
      <w:sz w:val="26"/>
      <w:lang w:val="ru-RU" w:eastAsia="ru-RU"/>
    </w:rPr>
  </w:style>
  <w:style w:type="character" w:customStyle="1" w:styleId="6210">
    <w:name w:val="Знак Знак621"/>
    <w:locked/>
    <w:rsid w:val="005D368E"/>
    <w:rPr>
      <w:sz w:val="24"/>
      <w:lang w:val="ru-RU" w:eastAsia="ru-RU"/>
    </w:rPr>
  </w:style>
  <w:style w:type="character" w:customStyle="1" w:styleId="6010">
    <w:name w:val="Знак Знак601"/>
    <w:locked/>
    <w:rsid w:val="005D368E"/>
    <w:rPr>
      <w:i/>
      <w:sz w:val="24"/>
      <w:lang w:val="ru-RU" w:eastAsia="ru-RU"/>
    </w:rPr>
  </w:style>
  <w:style w:type="character" w:customStyle="1" w:styleId="591">
    <w:name w:val="Знак Знак591"/>
    <w:locked/>
    <w:rsid w:val="005D368E"/>
    <w:rPr>
      <w:rFonts w:ascii="Arial" w:hAnsi="Arial"/>
      <w:sz w:val="22"/>
      <w:lang w:val="ru-RU" w:eastAsia="ru-RU"/>
    </w:rPr>
  </w:style>
  <w:style w:type="character" w:customStyle="1" w:styleId="5810">
    <w:name w:val="Знак Знак581"/>
    <w:locked/>
    <w:rsid w:val="005D368E"/>
    <w:rPr>
      <w:rFonts w:ascii="Courier New" w:hAnsi="Courier New"/>
      <w:lang w:val="ru-RU" w:eastAsia="ru-RU"/>
    </w:rPr>
  </w:style>
  <w:style w:type="character" w:customStyle="1" w:styleId="5710">
    <w:name w:val="Знак Знак571"/>
    <w:locked/>
    <w:rsid w:val="005D368E"/>
    <w:rPr>
      <w:lang w:val="ru-RU" w:eastAsia="ru-RU"/>
    </w:rPr>
  </w:style>
  <w:style w:type="character" w:customStyle="1" w:styleId="5610">
    <w:name w:val="Знак Знак561"/>
    <w:locked/>
    <w:rsid w:val="005D368E"/>
    <w:rPr>
      <w:sz w:val="24"/>
      <w:lang w:val="ru-RU" w:eastAsia="ru-RU"/>
    </w:rPr>
  </w:style>
  <w:style w:type="character" w:customStyle="1" w:styleId="5410">
    <w:name w:val="Знак Знак541"/>
    <w:locked/>
    <w:rsid w:val="005D368E"/>
    <w:rPr>
      <w:sz w:val="24"/>
      <w:lang w:val="en-US" w:eastAsia="ru-RU"/>
    </w:rPr>
  </w:style>
  <w:style w:type="character" w:customStyle="1" w:styleId="6710">
    <w:name w:val="Знак Знак671"/>
    <w:rsid w:val="005D368E"/>
    <w:rPr>
      <w:rFonts w:ascii="Arial" w:hAnsi="Arial"/>
      <w:b/>
      <w:sz w:val="26"/>
    </w:rPr>
  </w:style>
  <w:style w:type="character" w:customStyle="1" w:styleId="6610">
    <w:name w:val="Знак Знак661"/>
    <w:rsid w:val="005D368E"/>
    <w:rPr>
      <w:b/>
      <w:sz w:val="28"/>
    </w:rPr>
  </w:style>
  <w:style w:type="character" w:customStyle="1" w:styleId="7010">
    <w:name w:val="Знак Знак701"/>
    <w:rsid w:val="005D368E"/>
    <w:rPr>
      <w:rFonts w:ascii="Arial" w:hAnsi="Arial"/>
      <w:b/>
      <w:sz w:val="26"/>
    </w:rPr>
  </w:style>
  <w:style w:type="character" w:customStyle="1" w:styleId="691">
    <w:name w:val="Знак Знак691"/>
    <w:rsid w:val="005D368E"/>
    <w:rPr>
      <w:b/>
      <w:sz w:val="28"/>
    </w:rPr>
  </w:style>
  <w:style w:type="character" w:customStyle="1" w:styleId="681">
    <w:name w:val="Знак Знак681"/>
    <w:rsid w:val="005D368E"/>
    <w:rPr>
      <w:b/>
      <w:i/>
      <w:sz w:val="26"/>
    </w:rPr>
  </w:style>
  <w:style w:type="character" w:customStyle="1" w:styleId="2fff9">
    <w:name w:val="Текст сноски Знак2"/>
    <w:semiHidden/>
    <w:rsid w:val="005D368E"/>
    <w:rPr>
      <w:rFonts w:ascii="Times New Roman" w:hAnsi="Times New Roman"/>
      <w:sz w:val="20"/>
    </w:rPr>
  </w:style>
  <w:style w:type="paragraph" w:customStyle="1" w:styleId="3fd">
    <w:name w:val="3"/>
    <w:basedOn w:val="a3"/>
    <w:next w:val="114"/>
    <w:rsid w:val="005D368E"/>
    <w:pPr>
      <w:jc w:val="center"/>
    </w:pPr>
    <w:rPr>
      <w:sz w:val="28"/>
      <w:lang w:val="en-US"/>
    </w:rPr>
  </w:style>
  <w:style w:type="paragraph" w:customStyle="1" w:styleId="3fe">
    <w:name w:val="Абзац списка3"/>
    <w:basedOn w:val="a3"/>
    <w:link w:val="ListParagraphChar3"/>
    <w:rsid w:val="005D368E"/>
    <w:pPr>
      <w:ind w:left="708"/>
    </w:pPr>
    <w:rPr>
      <w:sz w:val="20"/>
      <w:szCs w:val="20"/>
    </w:rPr>
  </w:style>
  <w:style w:type="character" w:customStyle="1" w:styleId="ListParagraphChar3">
    <w:name w:val="List Paragraph Char3"/>
    <w:link w:val="3fe"/>
    <w:locked/>
    <w:rsid w:val="005D368E"/>
    <w:rPr>
      <w:rFonts w:ascii="Times New Roman" w:eastAsia="Times New Roman" w:hAnsi="Times New Roman" w:cs="Times New Roman"/>
      <w:sz w:val="20"/>
      <w:szCs w:val="20"/>
      <w:lang w:eastAsia="ru-RU"/>
    </w:rPr>
  </w:style>
  <w:style w:type="paragraph" w:customStyle="1" w:styleId="5a">
    <w:name w:val="Обычный5"/>
    <w:rsid w:val="005D368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5D368E"/>
    <w:rPr>
      <w:rFonts w:ascii="Times New Roman" w:hAnsi="Times New Roman"/>
    </w:rPr>
  </w:style>
  <w:style w:type="paragraph" w:customStyle="1" w:styleId="msonormal0">
    <w:name w:val="msonormal"/>
    <w:basedOn w:val="a3"/>
    <w:rsid w:val="005D368E"/>
    <w:pPr>
      <w:spacing w:before="100" w:beforeAutospacing="1" w:after="100" w:afterAutospacing="1"/>
    </w:pPr>
  </w:style>
  <w:style w:type="table" w:customStyle="1" w:styleId="2fffa">
    <w:name w:val="Сетка таблицы2"/>
    <w:rsid w:val="005D368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5D368E"/>
    <w:rPr>
      <w:lang w:val="en-US"/>
    </w:rPr>
  </w:style>
  <w:style w:type="paragraph" w:customStyle="1" w:styleId="2fffb">
    <w:name w:val="Без интервала2"/>
    <w:link w:val="NoSpacingChar2"/>
    <w:rsid w:val="005D368E"/>
    <w:pPr>
      <w:spacing w:beforeAutospacing="1" w:after="0" w:afterAutospacing="1" w:line="240" w:lineRule="auto"/>
    </w:pPr>
    <w:rPr>
      <w:lang w:val="en-US"/>
    </w:rPr>
  </w:style>
  <w:style w:type="paragraph" w:customStyle="1" w:styleId="21f5">
    <w:name w:val="Обычный21"/>
    <w:rsid w:val="005D368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5D368E"/>
    <w:rPr>
      <w:color w:val="808080"/>
    </w:rPr>
  </w:style>
  <w:style w:type="character" w:customStyle="1" w:styleId="2fffd">
    <w:name w:val="Слабое выделение2"/>
    <w:rsid w:val="005D368E"/>
    <w:rPr>
      <w:i/>
      <w:color w:val="808080"/>
    </w:rPr>
  </w:style>
  <w:style w:type="character" w:customStyle="1" w:styleId="2fffe">
    <w:name w:val="Сильное выделение2"/>
    <w:rsid w:val="005D368E"/>
    <w:rPr>
      <w:b/>
      <w:i/>
      <w:color w:val="4F81BD"/>
    </w:rPr>
  </w:style>
  <w:style w:type="character" w:customStyle="1" w:styleId="2ffff">
    <w:name w:val="Слабая ссылка2"/>
    <w:rsid w:val="005D368E"/>
    <w:rPr>
      <w:smallCaps/>
      <w:color w:val="C0504D"/>
      <w:u w:val="single"/>
    </w:rPr>
  </w:style>
  <w:style w:type="character" w:customStyle="1" w:styleId="2ffff0">
    <w:name w:val="Сильная ссылка2"/>
    <w:rsid w:val="005D368E"/>
    <w:rPr>
      <w:b/>
      <w:smallCaps/>
      <w:color w:val="C0504D"/>
      <w:spacing w:val="5"/>
      <w:u w:val="single"/>
    </w:rPr>
  </w:style>
  <w:style w:type="character" w:customStyle="1" w:styleId="2ffff1">
    <w:name w:val="Название книги2"/>
    <w:rsid w:val="005D368E"/>
    <w:rPr>
      <w:b/>
      <w:smallCaps/>
      <w:spacing w:val="5"/>
    </w:rPr>
  </w:style>
  <w:style w:type="paragraph" w:customStyle="1" w:styleId="2ffff2">
    <w:name w:val="Заголовок оглавления2"/>
    <w:basedOn w:val="11"/>
    <w:next w:val="a3"/>
    <w:rsid w:val="005D368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5D368E"/>
    <w:pPr>
      <w:jc w:val="center"/>
    </w:pPr>
    <w:rPr>
      <w:sz w:val="20"/>
      <w:szCs w:val="20"/>
      <w:lang w:val="en-US"/>
    </w:rPr>
  </w:style>
  <w:style w:type="character" w:customStyle="1" w:styleId="3ff">
    <w:name w:val="Название Знак3"/>
    <w:link w:val="83"/>
    <w:locked/>
    <w:rsid w:val="005D368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5D368E"/>
    <w:pPr>
      <w:ind w:left="708"/>
    </w:pPr>
    <w:rPr>
      <w:sz w:val="20"/>
      <w:szCs w:val="20"/>
    </w:rPr>
  </w:style>
  <w:style w:type="character" w:customStyle="1" w:styleId="21f6">
    <w:name w:val="Слабое выделение21"/>
    <w:rsid w:val="005D368E"/>
    <w:rPr>
      <w:i/>
      <w:color w:val="808080"/>
    </w:rPr>
  </w:style>
  <w:style w:type="paragraph" w:customStyle="1" w:styleId="516">
    <w:name w:val="Обычный51"/>
    <w:basedOn w:val="a3"/>
    <w:rsid w:val="005D368E"/>
    <w:pPr>
      <w:spacing w:before="100" w:beforeAutospacing="1" w:after="100" w:afterAutospacing="1"/>
    </w:pPr>
  </w:style>
  <w:style w:type="paragraph" w:customStyle="1" w:styleId="21f7">
    <w:name w:val="Без интервала21"/>
    <w:rsid w:val="005D368E"/>
    <w:pPr>
      <w:spacing w:after="0" w:line="240" w:lineRule="auto"/>
    </w:pPr>
    <w:rPr>
      <w:rFonts w:ascii="Calibri" w:eastAsia="Times New Roman" w:hAnsi="Calibri" w:cs="Times New Roman"/>
      <w:lang w:val="en-US"/>
    </w:rPr>
  </w:style>
  <w:style w:type="character" w:customStyle="1" w:styleId="21f8">
    <w:name w:val="Сильное выделение21"/>
    <w:rsid w:val="005D368E"/>
    <w:rPr>
      <w:b/>
      <w:i/>
      <w:color w:val="4F81BD"/>
    </w:rPr>
  </w:style>
  <w:style w:type="paragraph" w:customStyle="1" w:styleId="2ffff3">
    <w:name w:val="Подзаголовок2"/>
    <w:basedOn w:val="a3"/>
    <w:rsid w:val="005D368E"/>
    <w:pPr>
      <w:spacing w:line="312" w:lineRule="auto"/>
    </w:pPr>
    <w:rPr>
      <w:rFonts w:ascii="Arial" w:hAnsi="Arial" w:cs="Arial"/>
      <w:b/>
      <w:bCs/>
      <w:color w:val="000000"/>
      <w:sz w:val="20"/>
      <w:szCs w:val="20"/>
    </w:rPr>
  </w:style>
  <w:style w:type="paragraph" w:customStyle="1" w:styleId="6c">
    <w:name w:val="Обычный6"/>
    <w:basedOn w:val="a3"/>
    <w:rsid w:val="005D368E"/>
    <w:pPr>
      <w:spacing w:before="100" w:beforeAutospacing="1" w:after="100" w:afterAutospacing="1"/>
    </w:pPr>
  </w:style>
  <w:style w:type="paragraph" w:customStyle="1" w:styleId="3ff0">
    <w:name w:val="Подзаголовок3"/>
    <w:basedOn w:val="a3"/>
    <w:rsid w:val="005D368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5D368E"/>
    <w:rPr>
      <w:rFonts w:ascii="Courier New" w:hAnsi="Courier New"/>
      <w:sz w:val="20"/>
    </w:rPr>
  </w:style>
  <w:style w:type="character" w:customStyle="1" w:styleId="3311">
    <w:name w:val="Знак3 Знак Знак Знак31"/>
    <w:locked/>
    <w:rsid w:val="005D368E"/>
    <w:rPr>
      <w:rFonts w:ascii="Arial" w:hAnsi="Arial"/>
      <w:b/>
      <w:kern w:val="32"/>
      <w:sz w:val="32"/>
    </w:rPr>
  </w:style>
  <w:style w:type="character" w:customStyle="1" w:styleId="353">
    <w:name w:val="Знак3 Знак Знак5 Знак Знак"/>
    <w:semiHidden/>
    <w:locked/>
    <w:rsid w:val="005D368E"/>
    <w:rPr>
      <w:rFonts w:ascii="Courier New" w:hAnsi="Courier New"/>
      <w:color w:val="000000"/>
      <w:sz w:val="24"/>
    </w:rPr>
  </w:style>
  <w:style w:type="paragraph" w:customStyle="1" w:styleId="3ff1">
    <w:name w:val="Без интервала3"/>
    <w:rsid w:val="005D368E"/>
    <w:pPr>
      <w:spacing w:after="0" w:line="240" w:lineRule="auto"/>
    </w:pPr>
    <w:rPr>
      <w:rFonts w:ascii="Calibri" w:eastAsia="Times New Roman" w:hAnsi="Calibri" w:cs="Times New Roman"/>
      <w:lang w:val="en-US"/>
    </w:rPr>
  </w:style>
  <w:style w:type="character" w:customStyle="1" w:styleId="172">
    <w:name w:val="Знак Знак172"/>
    <w:locked/>
    <w:rsid w:val="005D368E"/>
    <w:rPr>
      <w:sz w:val="16"/>
    </w:rPr>
  </w:style>
  <w:style w:type="paragraph" w:customStyle="1" w:styleId="233">
    <w:name w:val="Основной текст 23"/>
    <w:basedOn w:val="a3"/>
    <w:rsid w:val="005D368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5D368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5D368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5D368E"/>
    <w:rPr>
      <w:rFonts w:ascii="Times New Roman" w:hAnsi="Times New Roman"/>
      <w:b/>
      <w:i/>
      <w:sz w:val="26"/>
    </w:rPr>
  </w:style>
  <w:style w:type="character" w:customStyle="1" w:styleId="Heading6Char1">
    <w:name w:val="Heading 6 Char1"/>
    <w:locked/>
    <w:rsid w:val="005D368E"/>
    <w:rPr>
      <w:rFonts w:ascii="Times New Roman" w:hAnsi="Times New Roman"/>
      <w:b/>
      <w:lang w:eastAsia="ru-RU"/>
    </w:rPr>
  </w:style>
  <w:style w:type="character" w:customStyle="1" w:styleId="Heading7Char1">
    <w:name w:val="Heading 7 Char1"/>
    <w:locked/>
    <w:rsid w:val="005D368E"/>
    <w:rPr>
      <w:rFonts w:ascii="Times New Roman" w:hAnsi="Times New Roman"/>
      <w:sz w:val="20"/>
      <w:lang w:eastAsia="ru-RU"/>
    </w:rPr>
  </w:style>
  <w:style w:type="character" w:customStyle="1" w:styleId="Heading8Char1">
    <w:name w:val="Heading 8 Char1"/>
    <w:locked/>
    <w:rsid w:val="005D368E"/>
    <w:rPr>
      <w:rFonts w:ascii="Calibri" w:hAnsi="Calibri"/>
      <w:i/>
      <w:sz w:val="24"/>
    </w:rPr>
  </w:style>
  <w:style w:type="character" w:customStyle="1" w:styleId="Heading9Char1">
    <w:name w:val="Heading 9 Char1"/>
    <w:locked/>
    <w:rsid w:val="005D368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D368E"/>
    <w:rPr>
      <w:rFonts w:ascii="Times New Roman" w:hAnsi="Times New Roman"/>
      <w:sz w:val="24"/>
    </w:rPr>
  </w:style>
  <w:style w:type="character" w:customStyle="1" w:styleId="BodyText3Char2">
    <w:name w:val="Body Text 3 Char2"/>
    <w:aliases w:val="Знак5 Char2"/>
    <w:locked/>
    <w:rsid w:val="005D368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5D368E"/>
    <w:rPr>
      <w:rFonts w:ascii="Courier New" w:hAnsi="Courier New"/>
      <w:color w:val="000000"/>
      <w:sz w:val="24"/>
    </w:rPr>
  </w:style>
  <w:style w:type="character" w:customStyle="1" w:styleId="BodyTextFirstIndent2Char2">
    <w:name w:val="Body Text First Indent 2 Char2"/>
    <w:locked/>
    <w:rsid w:val="005D368E"/>
    <w:rPr>
      <w:rFonts w:ascii="Times New Roman" w:hAnsi="Times New Roman"/>
      <w:sz w:val="24"/>
      <w:lang w:eastAsia="ru-RU"/>
    </w:rPr>
  </w:style>
  <w:style w:type="character" w:customStyle="1" w:styleId="HTMLPreformattedChar1">
    <w:name w:val="HTML Preformatted Char1"/>
    <w:locked/>
    <w:rsid w:val="005D368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5D368E"/>
    <w:rPr>
      <w:rFonts w:ascii="Cambria" w:hAnsi="Cambria"/>
      <w:b/>
      <w:kern w:val="32"/>
      <w:sz w:val="32"/>
    </w:rPr>
  </w:style>
  <w:style w:type="character" w:customStyle="1" w:styleId="Heading3Char2">
    <w:name w:val="Heading 3 Char2"/>
    <w:aliases w:val="Знак2 Char3,Heading 3 Char21"/>
    <w:locked/>
    <w:rsid w:val="005D368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5D368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5D368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5D368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5D368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5D368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5D368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5D368E"/>
    <w:rPr>
      <w:sz w:val="24"/>
    </w:rPr>
  </w:style>
  <w:style w:type="character" w:customStyle="1" w:styleId="3120">
    <w:name w:val="Основной текст 3 Знак12"/>
    <w:aliases w:val="Знак5 Знак11"/>
    <w:rsid w:val="005D368E"/>
    <w:rPr>
      <w:sz w:val="16"/>
    </w:rPr>
  </w:style>
  <w:style w:type="character" w:customStyle="1" w:styleId="3140">
    <w:name w:val="Основной текст 3 Знак14"/>
    <w:aliases w:val="Знак5 Знак12,Знак5 Знак13"/>
    <w:semiHidden/>
    <w:rsid w:val="005D368E"/>
    <w:rPr>
      <w:sz w:val="16"/>
    </w:rPr>
  </w:style>
  <w:style w:type="character" w:customStyle="1" w:styleId="CommentSubjectChar3">
    <w:name w:val="Comment Subject Char3"/>
    <w:locked/>
    <w:rsid w:val="005D368E"/>
    <w:rPr>
      <w:sz w:val="16"/>
    </w:rPr>
  </w:style>
  <w:style w:type="character" w:customStyle="1" w:styleId="1200">
    <w:name w:val="Тема примечания Знак120"/>
    <w:semiHidden/>
    <w:rsid w:val="005D368E"/>
    <w:rPr>
      <w:rFonts w:ascii="Times New Roman" w:hAnsi="Times New Roman"/>
      <w:b/>
      <w:sz w:val="20"/>
      <w:lang w:val="ru-RU" w:eastAsia="ru-RU"/>
    </w:rPr>
  </w:style>
  <w:style w:type="character" w:customStyle="1" w:styleId="1190">
    <w:name w:val="Тема примечания Знак119"/>
    <w:semiHidden/>
    <w:rsid w:val="005D368E"/>
    <w:rPr>
      <w:rFonts w:ascii="Times New Roman" w:hAnsi="Times New Roman"/>
      <w:b/>
      <w:sz w:val="20"/>
      <w:lang w:val="ru-RU" w:eastAsia="ru-RU"/>
    </w:rPr>
  </w:style>
  <w:style w:type="character" w:customStyle="1" w:styleId="1180">
    <w:name w:val="Тема примечания Знак118"/>
    <w:semiHidden/>
    <w:rsid w:val="005D368E"/>
    <w:rPr>
      <w:rFonts w:ascii="Times New Roman" w:hAnsi="Times New Roman"/>
      <w:b/>
      <w:sz w:val="20"/>
      <w:lang w:val="ru-RU" w:eastAsia="ru-RU"/>
    </w:rPr>
  </w:style>
  <w:style w:type="character" w:customStyle="1" w:styleId="1170">
    <w:name w:val="Тема примечания Знак117"/>
    <w:rsid w:val="005D368E"/>
    <w:rPr>
      <w:rFonts w:ascii="Times New Roman" w:hAnsi="Times New Roman"/>
      <w:b/>
      <w:sz w:val="20"/>
      <w:lang w:val="ru-RU" w:eastAsia="ru-RU"/>
    </w:rPr>
  </w:style>
  <w:style w:type="character" w:customStyle="1" w:styleId="1160">
    <w:name w:val="Тема примечания Знак116"/>
    <w:semiHidden/>
    <w:rsid w:val="005D368E"/>
    <w:rPr>
      <w:rFonts w:ascii="Times New Roman" w:hAnsi="Times New Roman"/>
      <w:b/>
      <w:sz w:val="20"/>
      <w:lang w:val="ru-RU" w:eastAsia="ru-RU"/>
    </w:rPr>
  </w:style>
  <w:style w:type="character" w:customStyle="1" w:styleId="1150">
    <w:name w:val="Тема примечания Знак115"/>
    <w:semiHidden/>
    <w:rsid w:val="005D368E"/>
    <w:rPr>
      <w:rFonts w:ascii="Times New Roman" w:hAnsi="Times New Roman"/>
      <w:b/>
      <w:sz w:val="20"/>
      <w:lang w:val="ru-RU" w:eastAsia="ru-RU"/>
    </w:rPr>
  </w:style>
  <w:style w:type="character" w:customStyle="1" w:styleId="1140">
    <w:name w:val="Тема примечания Знак114"/>
    <w:semiHidden/>
    <w:rsid w:val="005D368E"/>
    <w:rPr>
      <w:rFonts w:ascii="Times New Roman" w:hAnsi="Times New Roman"/>
      <w:b/>
      <w:sz w:val="20"/>
      <w:lang w:val="ru-RU" w:eastAsia="ru-RU"/>
    </w:rPr>
  </w:style>
  <w:style w:type="character" w:customStyle="1" w:styleId="1130">
    <w:name w:val="Тема примечания Знак113"/>
    <w:semiHidden/>
    <w:rsid w:val="005D368E"/>
    <w:rPr>
      <w:rFonts w:ascii="Times New Roman" w:hAnsi="Times New Roman"/>
      <w:b/>
      <w:sz w:val="20"/>
      <w:lang w:val="ru-RU" w:eastAsia="ru-RU"/>
    </w:rPr>
  </w:style>
  <w:style w:type="character" w:customStyle="1" w:styleId="1120">
    <w:name w:val="Тема примечания Знак112"/>
    <w:semiHidden/>
    <w:rsid w:val="005D368E"/>
    <w:rPr>
      <w:rFonts w:ascii="Times New Roman" w:hAnsi="Times New Roman"/>
      <w:b/>
      <w:sz w:val="20"/>
      <w:lang w:val="ru-RU" w:eastAsia="ru-RU"/>
    </w:rPr>
  </w:style>
  <w:style w:type="character" w:customStyle="1" w:styleId="1112">
    <w:name w:val="Тема примечания Знак111"/>
    <w:rsid w:val="005D368E"/>
    <w:rPr>
      <w:rFonts w:ascii="Times New Roman" w:hAnsi="Times New Roman"/>
      <w:b/>
      <w:sz w:val="20"/>
      <w:lang w:val="ru-RU" w:eastAsia="ru-RU"/>
    </w:rPr>
  </w:style>
  <w:style w:type="character" w:customStyle="1" w:styleId="1101">
    <w:name w:val="Тема примечания Знак110"/>
    <w:semiHidden/>
    <w:rsid w:val="005D368E"/>
    <w:rPr>
      <w:rFonts w:ascii="Times New Roman" w:hAnsi="Times New Roman"/>
      <w:b/>
      <w:sz w:val="20"/>
      <w:lang w:val="ru-RU" w:eastAsia="ru-RU"/>
    </w:rPr>
  </w:style>
  <w:style w:type="character" w:customStyle="1" w:styleId="192">
    <w:name w:val="Тема примечания Знак19"/>
    <w:rsid w:val="005D368E"/>
    <w:rPr>
      <w:rFonts w:ascii="Times New Roman" w:hAnsi="Times New Roman"/>
      <w:b/>
      <w:sz w:val="20"/>
      <w:lang w:val="ru-RU" w:eastAsia="ru-RU"/>
    </w:rPr>
  </w:style>
  <w:style w:type="character" w:customStyle="1" w:styleId="182">
    <w:name w:val="Тема примечания Знак18"/>
    <w:semiHidden/>
    <w:rsid w:val="005D368E"/>
    <w:rPr>
      <w:rFonts w:ascii="Times New Roman" w:hAnsi="Times New Roman"/>
      <w:b/>
      <w:sz w:val="20"/>
      <w:lang w:val="ru-RU" w:eastAsia="ru-RU"/>
    </w:rPr>
  </w:style>
  <w:style w:type="character" w:customStyle="1" w:styleId="173">
    <w:name w:val="Тема примечания Знак17"/>
    <w:semiHidden/>
    <w:rsid w:val="005D368E"/>
    <w:rPr>
      <w:rFonts w:ascii="Times New Roman" w:hAnsi="Times New Roman"/>
      <w:b/>
      <w:sz w:val="20"/>
      <w:lang w:val="ru-RU" w:eastAsia="ru-RU"/>
    </w:rPr>
  </w:style>
  <w:style w:type="character" w:customStyle="1" w:styleId="163">
    <w:name w:val="Тема примечания Знак16"/>
    <w:semiHidden/>
    <w:rsid w:val="005D368E"/>
    <w:rPr>
      <w:rFonts w:ascii="Times New Roman" w:hAnsi="Times New Roman"/>
      <w:b/>
      <w:sz w:val="20"/>
      <w:lang w:val="ru-RU" w:eastAsia="ru-RU"/>
    </w:rPr>
  </w:style>
  <w:style w:type="character" w:customStyle="1" w:styleId="152">
    <w:name w:val="Тема примечания Знак15"/>
    <w:rsid w:val="005D368E"/>
    <w:rPr>
      <w:rFonts w:ascii="Times New Roman" w:hAnsi="Times New Roman"/>
      <w:b/>
      <w:sz w:val="20"/>
      <w:lang w:val="ru-RU" w:eastAsia="ru-RU"/>
    </w:rPr>
  </w:style>
  <w:style w:type="character" w:customStyle="1" w:styleId="146">
    <w:name w:val="Тема примечания Знак14"/>
    <w:semiHidden/>
    <w:rsid w:val="005D368E"/>
    <w:rPr>
      <w:rFonts w:ascii="Times New Roman" w:hAnsi="Times New Roman"/>
      <w:b/>
      <w:sz w:val="20"/>
      <w:lang w:val="ru-RU" w:eastAsia="ru-RU"/>
    </w:rPr>
  </w:style>
  <w:style w:type="character" w:customStyle="1" w:styleId="138">
    <w:name w:val="Тема примечания Знак13"/>
    <w:semiHidden/>
    <w:rsid w:val="005D368E"/>
    <w:rPr>
      <w:rFonts w:ascii="Times New Roman" w:hAnsi="Times New Roman"/>
      <w:b/>
      <w:sz w:val="20"/>
      <w:lang w:val="ru-RU" w:eastAsia="ru-RU"/>
    </w:rPr>
  </w:style>
  <w:style w:type="character" w:customStyle="1" w:styleId="12e">
    <w:name w:val="Тема примечания Знак12"/>
    <w:rsid w:val="005D368E"/>
    <w:rPr>
      <w:rFonts w:ascii="Times New Roman" w:hAnsi="Times New Roman"/>
      <w:b/>
      <w:sz w:val="20"/>
      <w:lang w:val="ru-RU" w:eastAsia="ru-RU"/>
    </w:rPr>
  </w:style>
  <w:style w:type="character" w:customStyle="1" w:styleId="11f2">
    <w:name w:val="Тема примечания Знак11"/>
    <w:rsid w:val="005D368E"/>
    <w:rPr>
      <w:b/>
      <w:lang w:val="ru-RU" w:eastAsia="ru-RU"/>
    </w:rPr>
  </w:style>
  <w:style w:type="character" w:customStyle="1" w:styleId="HTMLAddressChar2">
    <w:name w:val="HTML Address Char2"/>
    <w:locked/>
    <w:rsid w:val="005D368E"/>
    <w:rPr>
      <w:i/>
      <w:sz w:val="24"/>
      <w:lang w:eastAsia="ru-RU"/>
    </w:rPr>
  </w:style>
  <w:style w:type="character" w:customStyle="1" w:styleId="HTML120">
    <w:name w:val="Адрес HTML Знак120"/>
    <w:semiHidden/>
    <w:rsid w:val="005D368E"/>
    <w:rPr>
      <w:i/>
      <w:sz w:val="24"/>
    </w:rPr>
  </w:style>
  <w:style w:type="character" w:customStyle="1" w:styleId="HTML119">
    <w:name w:val="Адрес HTML Знак119"/>
    <w:semiHidden/>
    <w:rsid w:val="005D368E"/>
    <w:rPr>
      <w:i/>
      <w:sz w:val="24"/>
    </w:rPr>
  </w:style>
  <w:style w:type="character" w:customStyle="1" w:styleId="HTML118">
    <w:name w:val="Адрес HTML Знак118"/>
    <w:semiHidden/>
    <w:rsid w:val="005D368E"/>
    <w:rPr>
      <w:i/>
      <w:sz w:val="24"/>
    </w:rPr>
  </w:style>
  <w:style w:type="character" w:customStyle="1" w:styleId="HTML117">
    <w:name w:val="Адрес HTML Знак117"/>
    <w:rsid w:val="005D368E"/>
    <w:rPr>
      <w:i/>
      <w:sz w:val="24"/>
    </w:rPr>
  </w:style>
  <w:style w:type="character" w:customStyle="1" w:styleId="HTML116">
    <w:name w:val="Адрес HTML Знак116"/>
    <w:semiHidden/>
    <w:rsid w:val="005D368E"/>
    <w:rPr>
      <w:i/>
      <w:sz w:val="24"/>
    </w:rPr>
  </w:style>
  <w:style w:type="character" w:customStyle="1" w:styleId="HTML115">
    <w:name w:val="Адрес HTML Знак115"/>
    <w:semiHidden/>
    <w:rsid w:val="005D368E"/>
    <w:rPr>
      <w:i/>
      <w:sz w:val="24"/>
    </w:rPr>
  </w:style>
  <w:style w:type="character" w:customStyle="1" w:styleId="HTML114">
    <w:name w:val="Адрес HTML Знак114"/>
    <w:semiHidden/>
    <w:rsid w:val="005D368E"/>
    <w:rPr>
      <w:i/>
      <w:sz w:val="24"/>
    </w:rPr>
  </w:style>
  <w:style w:type="character" w:customStyle="1" w:styleId="HTML113">
    <w:name w:val="Адрес HTML Знак113"/>
    <w:semiHidden/>
    <w:rsid w:val="005D368E"/>
    <w:rPr>
      <w:i/>
      <w:sz w:val="24"/>
    </w:rPr>
  </w:style>
  <w:style w:type="character" w:customStyle="1" w:styleId="HTML112">
    <w:name w:val="Адрес HTML Знак112"/>
    <w:semiHidden/>
    <w:rsid w:val="005D368E"/>
    <w:rPr>
      <w:i/>
      <w:sz w:val="24"/>
    </w:rPr>
  </w:style>
  <w:style w:type="character" w:customStyle="1" w:styleId="HTML111">
    <w:name w:val="Адрес HTML Знак111"/>
    <w:rsid w:val="005D368E"/>
    <w:rPr>
      <w:i/>
      <w:sz w:val="24"/>
    </w:rPr>
  </w:style>
  <w:style w:type="character" w:customStyle="1" w:styleId="HTML110">
    <w:name w:val="Адрес HTML Знак110"/>
    <w:semiHidden/>
    <w:rsid w:val="005D368E"/>
    <w:rPr>
      <w:i/>
      <w:sz w:val="24"/>
    </w:rPr>
  </w:style>
  <w:style w:type="character" w:customStyle="1" w:styleId="HTML19">
    <w:name w:val="Адрес HTML Знак19"/>
    <w:rsid w:val="005D368E"/>
    <w:rPr>
      <w:i/>
      <w:sz w:val="24"/>
    </w:rPr>
  </w:style>
  <w:style w:type="character" w:customStyle="1" w:styleId="HTML18">
    <w:name w:val="Адрес HTML Знак18"/>
    <w:semiHidden/>
    <w:rsid w:val="005D368E"/>
    <w:rPr>
      <w:i/>
      <w:sz w:val="24"/>
    </w:rPr>
  </w:style>
  <w:style w:type="character" w:customStyle="1" w:styleId="HTML17">
    <w:name w:val="Адрес HTML Знак17"/>
    <w:semiHidden/>
    <w:rsid w:val="005D368E"/>
    <w:rPr>
      <w:i/>
      <w:sz w:val="24"/>
    </w:rPr>
  </w:style>
  <w:style w:type="character" w:customStyle="1" w:styleId="HTML16">
    <w:name w:val="Адрес HTML Знак16"/>
    <w:semiHidden/>
    <w:rsid w:val="005D368E"/>
    <w:rPr>
      <w:i/>
      <w:sz w:val="24"/>
    </w:rPr>
  </w:style>
  <w:style w:type="character" w:customStyle="1" w:styleId="HTML15">
    <w:name w:val="Адрес HTML Знак15"/>
    <w:rsid w:val="005D368E"/>
    <w:rPr>
      <w:i/>
      <w:sz w:val="24"/>
    </w:rPr>
  </w:style>
  <w:style w:type="character" w:customStyle="1" w:styleId="HTML14">
    <w:name w:val="Адрес HTML Знак14"/>
    <w:semiHidden/>
    <w:rsid w:val="005D368E"/>
    <w:rPr>
      <w:i/>
      <w:sz w:val="24"/>
    </w:rPr>
  </w:style>
  <w:style w:type="character" w:customStyle="1" w:styleId="HTML130">
    <w:name w:val="Адрес HTML Знак13"/>
    <w:semiHidden/>
    <w:rsid w:val="005D368E"/>
    <w:rPr>
      <w:i/>
      <w:sz w:val="24"/>
    </w:rPr>
  </w:style>
  <w:style w:type="character" w:customStyle="1" w:styleId="HTML121">
    <w:name w:val="Адрес HTML Знак12"/>
    <w:rsid w:val="005D368E"/>
    <w:rPr>
      <w:i/>
      <w:sz w:val="22"/>
    </w:rPr>
  </w:style>
  <w:style w:type="character" w:customStyle="1" w:styleId="1220">
    <w:name w:val="Знак1 Знак Знак22"/>
    <w:locked/>
    <w:rsid w:val="005D368E"/>
    <w:rPr>
      <w:sz w:val="24"/>
    </w:rPr>
  </w:style>
  <w:style w:type="character" w:customStyle="1" w:styleId="IntenseQuoteChar7">
    <w:name w:val="Intense Quote Char7"/>
    <w:locked/>
    <w:rsid w:val="005D368E"/>
    <w:rPr>
      <w:rFonts w:ascii="Calibri" w:hAnsi="Calibri"/>
      <w:b/>
      <w:i/>
      <w:color w:val="4F81BD"/>
      <w:sz w:val="24"/>
    </w:rPr>
  </w:style>
  <w:style w:type="character" w:customStyle="1" w:styleId="1250">
    <w:name w:val="Знак1 Знак Знак25"/>
    <w:locked/>
    <w:rsid w:val="005D368E"/>
    <w:rPr>
      <w:sz w:val="24"/>
    </w:rPr>
  </w:style>
  <w:style w:type="character" w:customStyle="1" w:styleId="1240">
    <w:name w:val="Знак1 Знак Знак24"/>
    <w:locked/>
    <w:rsid w:val="005D368E"/>
    <w:rPr>
      <w:sz w:val="24"/>
    </w:rPr>
  </w:style>
  <w:style w:type="character" w:customStyle="1" w:styleId="1230">
    <w:name w:val="Знак1 Знак Знак23"/>
    <w:locked/>
    <w:rsid w:val="005D368E"/>
    <w:rPr>
      <w:sz w:val="24"/>
    </w:rPr>
  </w:style>
  <w:style w:type="character" w:customStyle="1" w:styleId="1201">
    <w:name w:val="Выделенная цитата Знак120"/>
    <w:rsid w:val="005D368E"/>
    <w:rPr>
      <w:i/>
      <w:color w:val="5B9BD5"/>
      <w:sz w:val="24"/>
    </w:rPr>
  </w:style>
  <w:style w:type="character" w:customStyle="1" w:styleId="1191">
    <w:name w:val="Выделенная цитата Знак119"/>
    <w:rsid w:val="005D368E"/>
    <w:rPr>
      <w:i/>
      <w:color w:val="5B9BD5"/>
      <w:sz w:val="24"/>
    </w:rPr>
  </w:style>
  <w:style w:type="character" w:customStyle="1" w:styleId="1181">
    <w:name w:val="Выделенная цитата Знак118"/>
    <w:rsid w:val="005D368E"/>
    <w:rPr>
      <w:i/>
      <w:color w:val="5B9BD5"/>
      <w:sz w:val="24"/>
    </w:rPr>
  </w:style>
  <w:style w:type="character" w:customStyle="1" w:styleId="1171">
    <w:name w:val="Выделенная цитата Знак117"/>
    <w:rsid w:val="005D368E"/>
    <w:rPr>
      <w:i/>
      <w:color w:val="5B9BD5"/>
      <w:sz w:val="24"/>
    </w:rPr>
  </w:style>
  <w:style w:type="character" w:customStyle="1" w:styleId="1161">
    <w:name w:val="Выделенная цитата Знак116"/>
    <w:rsid w:val="005D368E"/>
    <w:rPr>
      <w:i/>
      <w:color w:val="5B9BD5"/>
      <w:sz w:val="24"/>
    </w:rPr>
  </w:style>
  <w:style w:type="character" w:customStyle="1" w:styleId="1151">
    <w:name w:val="Выделенная цитата Знак115"/>
    <w:rsid w:val="005D368E"/>
    <w:rPr>
      <w:i/>
      <w:color w:val="5B9BD5"/>
      <w:sz w:val="24"/>
    </w:rPr>
  </w:style>
  <w:style w:type="character" w:customStyle="1" w:styleId="1141">
    <w:name w:val="Выделенная цитата Знак114"/>
    <w:rsid w:val="005D368E"/>
    <w:rPr>
      <w:i/>
      <w:color w:val="5B9BD5"/>
      <w:sz w:val="24"/>
    </w:rPr>
  </w:style>
  <w:style w:type="character" w:customStyle="1" w:styleId="1131">
    <w:name w:val="Выделенная цитата Знак113"/>
    <w:rsid w:val="005D368E"/>
    <w:rPr>
      <w:i/>
      <w:color w:val="5B9BD5"/>
      <w:sz w:val="24"/>
    </w:rPr>
  </w:style>
  <w:style w:type="character" w:customStyle="1" w:styleId="1121">
    <w:name w:val="Выделенная цитата Знак112"/>
    <w:rsid w:val="005D368E"/>
    <w:rPr>
      <w:i/>
      <w:color w:val="5B9BD5"/>
      <w:sz w:val="24"/>
    </w:rPr>
  </w:style>
  <w:style w:type="character" w:customStyle="1" w:styleId="1113">
    <w:name w:val="Выделенная цитата Знак111"/>
    <w:rsid w:val="005D368E"/>
    <w:rPr>
      <w:i/>
      <w:color w:val="5B9BD5"/>
      <w:sz w:val="24"/>
    </w:rPr>
  </w:style>
  <w:style w:type="character" w:customStyle="1" w:styleId="1102">
    <w:name w:val="Выделенная цитата Знак110"/>
    <w:rsid w:val="005D368E"/>
    <w:rPr>
      <w:i/>
      <w:color w:val="5B9BD5"/>
      <w:sz w:val="24"/>
    </w:rPr>
  </w:style>
  <w:style w:type="character" w:customStyle="1" w:styleId="193">
    <w:name w:val="Выделенная цитата Знак19"/>
    <w:rsid w:val="005D368E"/>
    <w:rPr>
      <w:i/>
      <w:color w:val="5B9BD5"/>
      <w:sz w:val="24"/>
    </w:rPr>
  </w:style>
  <w:style w:type="character" w:customStyle="1" w:styleId="183">
    <w:name w:val="Выделенная цитата Знак18"/>
    <w:rsid w:val="005D368E"/>
    <w:rPr>
      <w:i/>
      <w:color w:val="5B9BD5"/>
      <w:sz w:val="24"/>
    </w:rPr>
  </w:style>
  <w:style w:type="character" w:customStyle="1" w:styleId="174">
    <w:name w:val="Выделенная цитата Знак17"/>
    <w:rsid w:val="005D368E"/>
    <w:rPr>
      <w:i/>
      <w:color w:val="5B9BD5"/>
      <w:sz w:val="24"/>
    </w:rPr>
  </w:style>
  <w:style w:type="character" w:customStyle="1" w:styleId="164">
    <w:name w:val="Выделенная цитата Знак16"/>
    <w:rsid w:val="005D368E"/>
    <w:rPr>
      <w:i/>
      <w:color w:val="5B9BD5"/>
      <w:sz w:val="24"/>
    </w:rPr>
  </w:style>
  <w:style w:type="character" w:customStyle="1" w:styleId="153">
    <w:name w:val="Выделенная цитата Знак15"/>
    <w:rsid w:val="005D368E"/>
    <w:rPr>
      <w:i/>
      <w:color w:val="5B9BD5"/>
      <w:sz w:val="24"/>
    </w:rPr>
  </w:style>
  <w:style w:type="character" w:customStyle="1" w:styleId="147">
    <w:name w:val="Выделенная цитата Знак14"/>
    <w:rsid w:val="005D368E"/>
    <w:rPr>
      <w:i/>
      <w:color w:val="5B9BD5"/>
      <w:sz w:val="24"/>
    </w:rPr>
  </w:style>
  <w:style w:type="character" w:customStyle="1" w:styleId="139">
    <w:name w:val="Выделенная цитата Знак13"/>
    <w:rsid w:val="005D368E"/>
    <w:rPr>
      <w:i/>
      <w:color w:val="5B9BD5"/>
      <w:sz w:val="24"/>
    </w:rPr>
  </w:style>
  <w:style w:type="character" w:customStyle="1" w:styleId="12f">
    <w:name w:val="Выделенная цитата Знак12"/>
    <w:rsid w:val="005D368E"/>
    <w:rPr>
      <w:i/>
      <w:color w:val="5B9BD5"/>
      <w:sz w:val="24"/>
    </w:rPr>
  </w:style>
  <w:style w:type="character" w:customStyle="1" w:styleId="3113">
    <w:name w:val="Основной текст 3 Знак11"/>
    <w:aliases w:val="Знак5 Знак25"/>
    <w:locked/>
    <w:rsid w:val="005D368E"/>
    <w:rPr>
      <w:rFonts w:ascii="Times New Roman" w:hAnsi="Times New Roman"/>
      <w:sz w:val="16"/>
      <w:lang w:val="ru-RU" w:eastAsia="ru-RU"/>
    </w:rPr>
  </w:style>
  <w:style w:type="character" w:customStyle="1" w:styleId="HTML11a">
    <w:name w:val="Адрес HTML Знак11"/>
    <w:rsid w:val="005D368E"/>
    <w:rPr>
      <w:rFonts w:ascii="Times New Roman" w:hAnsi="Times New Roman"/>
      <w:i/>
      <w:sz w:val="24"/>
    </w:rPr>
  </w:style>
  <w:style w:type="character" w:customStyle="1" w:styleId="1ffffffc">
    <w:name w:val="Без интервала Знак1"/>
    <w:link w:val="4d"/>
    <w:locked/>
    <w:rsid w:val="005D368E"/>
  </w:style>
  <w:style w:type="paragraph" w:customStyle="1" w:styleId="4d">
    <w:name w:val="Без интервала4"/>
    <w:link w:val="1ffffffc"/>
    <w:rsid w:val="005D368E"/>
    <w:pPr>
      <w:spacing w:after="0" w:line="240" w:lineRule="auto"/>
    </w:pPr>
  </w:style>
  <w:style w:type="character" w:customStyle="1" w:styleId="3114">
    <w:name w:val="Знак3 Знак Знак11"/>
    <w:aliases w:val="Знак3 Знак Знак Знак12"/>
    <w:locked/>
    <w:rsid w:val="005D368E"/>
    <w:rPr>
      <w:rFonts w:ascii="Arial" w:hAnsi="Arial"/>
      <w:b/>
      <w:i/>
      <w:sz w:val="28"/>
      <w:lang w:val="ru-RU" w:eastAsia="en-US"/>
    </w:rPr>
  </w:style>
  <w:style w:type="character" w:customStyle="1" w:styleId="11f3">
    <w:name w:val="Выделенная цитата Знак11"/>
    <w:rsid w:val="005D368E"/>
    <w:rPr>
      <w:b/>
      <w:i/>
      <w:color w:val="4F81BD"/>
      <w:sz w:val="24"/>
    </w:rPr>
  </w:style>
  <w:style w:type="character" w:customStyle="1" w:styleId="2115">
    <w:name w:val="Цитата 2 Знак11"/>
    <w:rsid w:val="005D368E"/>
    <w:rPr>
      <w:i/>
      <w:color w:val="404040"/>
      <w:sz w:val="24"/>
    </w:rPr>
  </w:style>
  <w:style w:type="character" w:customStyle="1" w:styleId="1ffffffd">
    <w:name w:val="Абзац списка Знак1"/>
    <w:locked/>
    <w:rsid w:val="005D368E"/>
    <w:rPr>
      <w:rFonts w:ascii="Times New Roman" w:hAnsi="Times New Roman"/>
      <w:sz w:val="24"/>
    </w:rPr>
  </w:style>
  <w:style w:type="character" w:customStyle="1" w:styleId="202">
    <w:name w:val="Знак Знак202"/>
    <w:rsid w:val="005D368E"/>
    <w:rPr>
      <w:rFonts w:ascii="Arial" w:hAnsi="Arial"/>
      <w:sz w:val="22"/>
    </w:rPr>
  </w:style>
  <w:style w:type="paragraph" w:customStyle="1" w:styleId="3ff2">
    <w:name w:val="Знак Знак Знак Знак Знак Знак3"/>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5D368E"/>
    <w:rPr>
      <w:b/>
      <w:sz w:val="27"/>
      <w:lang w:val="ru-RU" w:eastAsia="ru-RU"/>
    </w:rPr>
  </w:style>
  <w:style w:type="character" w:customStyle="1" w:styleId="102">
    <w:name w:val="Знак Знак102"/>
    <w:locked/>
    <w:rsid w:val="005D368E"/>
    <w:rPr>
      <w:sz w:val="16"/>
      <w:lang w:val="ru-RU" w:eastAsia="ru-RU"/>
    </w:rPr>
  </w:style>
  <w:style w:type="character" w:customStyle="1" w:styleId="6120">
    <w:name w:val="Знак Знак612"/>
    <w:rsid w:val="005D368E"/>
    <w:rPr>
      <w:rFonts w:ascii="Arial" w:hAnsi="Arial"/>
      <w:b/>
      <w:i/>
      <w:sz w:val="28"/>
      <w:lang w:val="ru-RU" w:eastAsia="en-US"/>
    </w:rPr>
  </w:style>
  <w:style w:type="character" w:customStyle="1" w:styleId="1630">
    <w:name w:val="Знак Знак163"/>
    <w:locked/>
    <w:rsid w:val="005D368E"/>
    <w:rPr>
      <w:b/>
      <w:caps/>
      <w:sz w:val="24"/>
      <w:lang w:val="ru-RU" w:eastAsia="ru-RU"/>
    </w:rPr>
  </w:style>
  <w:style w:type="character" w:customStyle="1" w:styleId="4e">
    <w:name w:val="Знак Знак Знак4"/>
    <w:rsid w:val="005D368E"/>
    <w:rPr>
      <w:rFonts w:ascii="Times New Roman" w:hAnsi="Times New Roman"/>
      <w:b/>
      <w:caps/>
      <w:sz w:val="28"/>
    </w:rPr>
  </w:style>
  <w:style w:type="character" w:customStyle="1" w:styleId="2520">
    <w:name w:val="Знак Знак252"/>
    <w:rsid w:val="005D368E"/>
    <w:rPr>
      <w:rFonts w:ascii="Times New Roman" w:hAnsi="Times New Roman"/>
      <w:b/>
      <w:sz w:val="28"/>
    </w:rPr>
  </w:style>
  <w:style w:type="character" w:customStyle="1" w:styleId="2220">
    <w:name w:val="Знак Знак222"/>
    <w:rsid w:val="005D368E"/>
    <w:rPr>
      <w:rFonts w:ascii="Times New Roman" w:hAnsi="Times New Roman"/>
      <w:sz w:val="24"/>
    </w:rPr>
  </w:style>
  <w:style w:type="character" w:customStyle="1" w:styleId="1920">
    <w:name w:val="Знак Знак192"/>
    <w:rsid w:val="005D368E"/>
    <w:rPr>
      <w:rFonts w:ascii="Times New Roman" w:hAnsi="Times New Roman"/>
      <w:sz w:val="16"/>
      <w:lang w:eastAsia="ru-RU"/>
    </w:rPr>
  </w:style>
  <w:style w:type="character" w:customStyle="1" w:styleId="1820">
    <w:name w:val="Знак Знак182"/>
    <w:rsid w:val="005D368E"/>
    <w:rPr>
      <w:rFonts w:ascii="Courier New" w:hAnsi="Courier New"/>
    </w:rPr>
  </w:style>
  <w:style w:type="character" w:customStyle="1" w:styleId="1520">
    <w:name w:val="Знак Знак152"/>
    <w:rsid w:val="005D368E"/>
    <w:rPr>
      <w:b/>
      <w:sz w:val="28"/>
    </w:rPr>
  </w:style>
  <w:style w:type="character" w:customStyle="1" w:styleId="4120">
    <w:name w:val="Знак Знак412"/>
    <w:locked/>
    <w:rsid w:val="005D368E"/>
    <w:rPr>
      <w:rFonts w:ascii="Arial" w:hAnsi="Arial"/>
      <w:b/>
      <w:i/>
      <w:sz w:val="28"/>
      <w:lang w:val="ru-RU" w:eastAsia="en-US"/>
    </w:rPr>
  </w:style>
  <w:style w:type="character" w:customStyle="1" w:styleId="2330">
    <w:name w:val="Знак Знак23 Знак3"/>
    <w:aliases w:val="Знак Знак3 Знак3"/>
    <w:locked/>
    <w:rsid w:val="005D368E"/>
    <w:rPr>
      <w:rFonts w:ascii="Tahoma" w:hAnsi="Tahoma"/>
      <w:sz w:val="16"/>
    </w:rPr>
  </w:style>
  <w:style w:type="paragraph" w:customStyle="1" w:styleId="4f">
    <w:name w:val="Знак Знак Знак Знак Знак Знак Знак Знак Знак Знак Знак Знак Знак4"/>
    <w:basedOn w:val="a3"/>
    <w:rsid w:val="005D368E"/>
    <w:pPr>
      <w:spacing w:after="160" w:line="240" w:lineRule="exact"/>
    </w:pPr>
    <w:rPr>
      <w:rFonts w:ascii="Verdana" w:hAnsi="Verdana"/>
      <w:lang w:val="en-US" w:eastAsia="en-US"/>
    </w:rPr>
  </w:style>
  <w:style w:type="paragraph" w:customStyle="1" w:styleId="32a">
    <w:name w:val="Знак32"/>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5D368E"/>
    <w:rPr>
      <w:b/>
      <w:caps/>
      <w:sz w:val="24"/>
      <w:lang w:val="ru-RU" w:eastAsia="ru-RU"/>
    </w:rPr>
  </w:style>
  <w:style w:type="character" w:customStyle="1" w:styleId="2ffff5">
    <w:name w:val="Без интервала Знак2"/>
    <w:locked/>
    <w:rsid w:val="005D368E"/>
    <w:rPr>
      <w:sz w:val="24"/>
      <w:lang w:eastAsia="en-US"/>
    </w:rPr>
  </w:style>
  <w:style w:type="character" w:customStyle="1" w:styleId="1122">
    <w:name w:val="Знак1 Знак Знак12"/>
    <w:locked/>
    <w:rsid w:val="005D368E"/>
    <w:rPr>
      <w:rFonts w:ascii="Times New Roman" w:hAnsi="Times New Roman"/>
      <w:sz w:val="24"/>
      <w:lang w:eastAsia="ru-RU"/>
    </w:rPr>
  </w:style>
  <w:style w:type="character" w:customStyle="1" w:styleId="462">
    <w:name w:val="Знак Знак462"/>
    <w:locked/>
    <w:rsid w:val="005D368E"/>
    <w:rPr>
      <w:b/>
      <w:sz w:val="27"/>
      <w:lang w:val="ru-RU" w:eastAsia="ru-RU"/>
    </w:rPr>
  </w:style>
  <w:style w:type="character" w:customStyle="1" w:styleId="482">
    <w:name w:val="Знак Знак482"/>
    <w:locked/>
    <w:rsid w:val="005D368E"/>
    <w:rPr>
      <w:b/>
      <w:sz w:val="27"/>
      <w:lang w:val="ru-RU" w:eastAsia="ru-RU"/>
    </w:rPr>
  </w:style>
  <w:style w:type="character" w:customStyle="1" w:styleId="442">
    <w:name w:val="Знак Знак442"/>
    <w:locked/>
    <w:rsid w:val="005D368E"/>
    <w:rPr>
      <w:sz w:val="24"/>
    </w:rPr>
  </w:style>
  <w:style w:type="character" w:customStyle="1" w:styleId="5120">
    <w:name w:val="Знак Знак512"/>
    <w:locked/>
    <w:rsid w:val="005D368E"/>
    <w:rPr>
      <w:b/>
      <w:sz w:val="27"/>
      <w:lang w:val="ru-RU" w:eastAsia="ru-RU"/>
    </w:rPr>
  </w:style>
  <w:style w:type="character" w:customStyle="1" w:styleId="432">
    <w:name w:val="Знак Знак432"/>
    <w:locked/>
    <w:rsid w:val="005D368E"/>
    <w:rPr>
      <w:color w:val="000000"/>
      <w:sz w:val="24"/>
      <w:lang w:eastAsia="ru-RU"/>
    </w:rPr>
  </w:style>
  <w:style w:type="character" w:customStyle="1" w:styleId="4220">
    <w:name w:val="Знак Знак422"/>
    <w:rsid w:val="005D368E"/>
    <w:rPr>
      <w:rFonts w:ascii="Times New Roman" w:hAnsi="Times New Roman"/>
      <w:sz w:val="16"/>
    </w:rPr>
  </w:style>
  <w:style w:type="character" w:customStyle="1" w:styleId="4920">
    <w:name w:val="Знак Знак492"/>
    <w:rsid w:val="005D368E"/>
    <w:rPr>
      <w:rFonts w:ascii="Times New Roman" w:hAnsi="Times New Roman"/>
      <w:b/>
      <w:caps/>
      <w:sz w:val="24"/>
      <w:lang w:eastAsia="ru-RU"/>
    </w:rPr>
  </w:style>
  <w:style w:type="character" w:customStyle="1" w:styleId="472">
    <w:name w:val="Знак Знак472"/>
    <w:rsid w:val="005D368E"/>
    <w:rPr>
      <w:rFonts w:ascii="Times New Roman" w:hAnsi="Times New Roman"/>
      <w:b/>
      <w:sz w:val="27"/>
      <w:lang w:eastAsia="ru-RU"/>
    </w:rPr>
  </w:style>
  <w:style w:type="character" w:customStyle="1" w:styleId="452">
    <w:name w:val="Знак Знак452"/>
    <w:rsid w:val="005D368E"/>
    <w:rPr>
      <w:rFonts w:ascii="Times New Roman" w:hAnsi="Times New Roman"/>
      <w:b/>
      <w:i/>
      <w:sz w:val="26"/>
      <w:lang w:eastAsia="ru-RU"/>
    </w:rPr>
  </w:style>
  <w:style w:type="character" w:customStyle="1" w:styleId="5020">
    <w:name w:val="Знак Знак502"/>
    <w:locked/>
    <w:rsid w:val="005D368E"/>
    <w:rPr>
      <w:b/>
      <w:sz w:val="28"/>
      <w:lang w:val="ru-RU" w:eastAsia="ru-RU"/>
    </w:rPr>
  </w:style>
  <w:style w:type="character" w:customStyle="1" w:styleId="522">
    <w:name w:val="Знак Знак522"/>
    <w:rsid w:val="005D368E"/>
    <w:rPr>
      <w:rFonts w:ascii="Arial" w:hAnsi="Arial"/>
      <w:b/>
      <w:i/>
      <w:sz w:val="28"/>
    </w:rPr>
  </w:style>
  <w:style w:type="character" w:customStyle="1" w:styleId="5121">
    <w:name w:val="Знак5 Знак Знак12"/>
    <w:locked/>
    <w:rsid w:val="005D368E"/>
    <w:rPr>
      <w:sz w:val="16"/>
      <w:lang w:val="ru-RU" w:eastAsia="ru-RU"/>
    </w:rPr>
  </w:style>
  <w:style w:type="character" w:customStyle="1" w:styleId="624">
    <w:name w:val="Знак6 Знак Знак2"/>
    <w:rsid w:val="005D368E"/>
    <w:rPr>
      <w:sz w:val="24"/>
      <w:lang w:val="ru-RU" w:eastAsia="ru-RU"/>
    </w:rPr>
  </w:style>
  <w:style w:type="character" w:customStyle="1" w:styleId="UnresolvedMention">
    <w:name w:val="Unresolved Mention"/>
    <w:semiHidden/>
    <w:rsid w:val="005D368E"/>
    <w:rPr>
      <w:color w:val="605E5C"/>
      <w:shd w:val="clear" w:color="auto" w:fill="E1DFDD"/>
    </w:rPr>
  </w:style>
  <w:style w:type="character" w:customStyle="1" w:styleId="203">
    <w:name w:val="Знак Знак203"/>
    <w:rsid w:val="005D368E"/>
    <w:rPr>
      <w:rFonts w:ascii="Arial" w:hAnsi="Arial"/>
      <w:sz w:val="22"/>
    </w:rPr>
  </w:style>
  <w:style w:type="paragraph" w:customStyle="1" w:styleId="4f0">
    <w:name w:val="Знак Знак Знак Знак Знак Знак4"/>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5D368E"/>
    <w:rPr>
      <w:sz w:val="16"/>
      <w:lang w:val="ru-RU" w:eastAsia="ru-RU"/>
    </w:rPr>
  </w:style>
  <w:style w:type="character" w:customStyle="1" w:styleId="1430">
    <w:name w:val="Знак Знак143"/>
    <w:locked/>
    <w:rsid w:val="005D368E"/>
    <w:rPr>
      <w:b/>
      <w:sz w:val="27"/>
      <w:lang w:val="ru-RU" w:eastAsia="ru-RU"/>
    </w:rPr>
  </w:style>
  <w:style w:type="character" w:customStyle="1" w:styleId="103">
    <w:name w:val="Знак Знак103"/>
    <w:locked/>
    <w:rsid w:val="005D368E"/>
    <w:rPr>
      <w:sz w:val="16"/>
      <w:lang w:val="ru-RU" w:eastAsia="ru-RU"/>
    </w:rPr>
  </w:style>
  <w:style w:type="character" w:customStyle="1" w:styleId="6130">
    <w:name w:val="Знак Знак613"/>
    <w:rsid w:val="005D368E"/>
    <w:rPr>
      <w:rFonts w:ascii="Arial" w:hAnsi="Arial"/>
      <w:b/>
      <w:i/>
      <w:sz w:val="28"/>
      <w:lang w:val="ru-RU" w:eastAsia="en-US"/>
    </w:rPr>
  </w:style>
  <w:style w:type="character" w:customStyle="1" w:styleId="1640">
    <w:name w:val="Знак Знак164"/>
    <w:locked/>
    <w:rsid w:val="005D368E"/>
    <w:rPr>
      <w:b/>
      <w:caps/>
      <w:sz w:val="24"/>
      <w:lang w:val="ru-RU" w:eastAsia="ru-RU"/>
    </w:rPr>
  </w:style>
  <w:style w:type="character" w:customStyle="1" w:styleId="5b">
    <w:name w:val="Знак Знак Знак5"/>
    <w:rsid w:val="005D368E"/>
    <w:rPr>
      <w:rFonts w:ascii="Times New Roman" w:hAnsi="Times New Roman"/>
      <w:b/>
      <w:caps/>
      <w:sz w:val="28"/>
    </w:rPr>
  </w:style>
  <w:style w:type="character" w:customStyle="1" w:styleId="253">
    <w:name w:val="Знак Знак253"/>
    <w:rsid w:val="005D368E"/>
    <w:rPr>
      <w:rFonts w:ascii="Times New Roman" w:hAnsi="Times New Roman"/>
      <w:b/>
      <w:sz w:val="28"/>
    </w:rPr>
  </w:style>
  <w:style w:type="character" w:customStyle="1" w:styleId="2230">
    <w:name w:val="Знак Знак223"/>
    <w:rsid w:val="005D368E"/>
    <w:rPr>
      <w:rFonts w:ascii="Times New Roman" w:hAnsi="Times New Roman"/>
      <w:sz w:val="24"/>
    </w:rPr>
  </w:style>
  <w:style w:type="character" w:customStyle="1" w:styleId="1930">
    <w:name w:val="Знак Знак193"/>
    <w:rsid w:val="005D368E"/>
    <w:rPr>
      <w:rFonts w:ascii="Times New Roman" w:hAnsi="Times New Roman"/>
      <w:sz w:val="16"/>
      <w:lang w:eastAsia="ru-RU"/>
    </w:rPr>
  </w:style>
  <w:style w:type="character" w:customStyle="1" w:styleId="1830">
    <w:name w:val="Знак Знак183"/>
    <w:rsid w:val="005D368E"/>
    <w:rPr>
      <w:rFonts w:ascii="Courier New" w:hAnsi="Courier New"/>
    </w:rPr>
  </w:style>
  <w:style w:type="character" w:customStyle="1" w:styleId="1730">
    <w:name w:val="Знак Знак173"/>
    <w:rsid w:val="005D368E"/>
    <w:rPr>
      <w:rFonts w:ascii="Times New Roman" w:hAnsi="Times New Roman"/>
      <w:sz w:val="24"/>
    </w:rPr>
  </w:style>
  <w:style w:type="character" w:customStyle="1" w:styleId="1530">
    <w:name w:val="Знак Знак153"/>
    <w:rsid w:val="005D368E"/>
    <w:rPr>
      <w:b/>
      <w:sz w:val="28"/>
    </w:rPr>
  </w:style>
  <w:style w:type="character" w:customStyle="1" w:styleId="4130">
    <w:name w:val="Знак Знак413"/>
    <w:locked/>
    <w:rsid w:val="005D368E"/>
    <w:rPr>
      <w:rFonts w:ascii="Arial" w:hAnsi="Arial"/>
      <w:b/>
      <w:i/>
      <w:sz w:val="28"/>
      <w:lang w:val="ru-RU" w:eastAsia="en-US"/>
    </w:rPr>
  </w:style>
  <w:style w:type="character" w:customStyle="1" w:styleId="2340">
    <w:name w:val="Знак Знак23 Знак4"/>
    <w:aliases w:val="Знак Знак3 Знак4"/>
    <w:locked/>
    <w:rsid w:val="005D368E"/>
    <w:rPr>
      <w:rFonts w:ascii="Tahoma" w:hAnsi="Tahoma"/>
      <w:sz w:val="16"/>
    </w:rPr>
  </w:style>
  <w:style w:type="paragraph" w:customStyle="1" w:styleId="5c">
    <w:name w:val="Знак Знак Знак Знак Знак Знак Знак Знак Знак Знак Знак Знак Знак5"/>
    <w:basedOn w:val="a3"/>
    <w:rsid w:val="005D368E"/>
    <w:pPr>
      <w:spacing w:after="160" w:line="240" w:lineRule="exact"/>
    </w:pPr>
    <w:rPr>
      <w:rFonts w:ascii="Verdana" w:hAnsi="Verdana"/>
      <w:lang w:val="en-US" w:eastAsia="en-US"/>
    </w:rPr>
  </w:style>
  <w:style w:type="paragraph" w:customStyle="1" w:styleId="332">
    <w:name w:val="Знак33"/>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5D368E"/>
    <w:rPr>
      <w:b/>
      <w:caps/>
      <w:sz w:val="24"/>
      <w:lang w:val="ru-RU" w:eastAsia="ru-RU"/>
    </w:rPr>
  </w:style>
  <w:style w:type="character" w:customStyle="1" w:styleId="3ff3">
    <w:name w:val="Без интервала Знак3"/>
    <w:locked/>
    <w:rsid w:val="005D368E"/>
    <w:rPr>
      <w:sz w:val="24"/>
      <w:lang w:eastAsia="en-US"/>
    </w:rPr>
  </w:style>
  <w:style w:type="character" w:customStyle="1" w:styleId="1132">
    <w:name w:val="Знак1 Знак Знак13"/>
    <w:locked/>
    <w:rsid w:val="005D368E"/>
    <w:rPr>
      <w:rFonts w:ascii="Times New Roman" w:hAnsi="Times New Roman"/>
      <w:sz w:val="24"/>
      <w:lang w:eastAsia="ru-RU"/>
    </w:rPr>
  </w:style>
  <w:style w:type="character" w:customStyle="1" w:styleId="463">
    <w:name w:val="Знак Знак463"/>
    <w:locked/>
    <w:rsid w:val="005D368E"/>
    <w:rPr>
      <w:b/>
      <w:sz w:val="27"/>
      <w:lang w:val="ru-RU" w:eastAsia="ru-RU"/>
    </w:rPr>
  </w:style>
  <w:style w:type="character" w:customStyle="1" w:styleId="483">
    <w:name w:val="Знак Знак483"/>
    <w:locked/>
    <w:rsid w:val="005D368E"/>
    <w:rPr>
      <w:b/>
      <w:sz w:val="27"/>
      <w:lang w:val="ru-RU" w:eastAsia="ru-RU"/>
    </w:rPr>
  </w:style>
  <w:style w:type="character" w:customStyle="1" w:styleId="443">
    <w:name w:val="Знак Знак443"/>
    <w:locked/>
    <w:rsid w:val="005D368E"/>
    <w:rPr>
      <w:sz w:val="24"/>
    </w:rPr>
  </w:style>
  <w:style w:type="character" w:customStyle="1" w:styleId="5130">
    <w:name w:val="Знак Знак513"/>
    <w:locked/>
    <w:rsid w:val="005D368E"/>
    <w:rPr>
      <w:b/>
      <w:sz w:val="27"/>
      <w:lang w:val="ru-RU" w:eastAsia="ru-RU"/>
    </w:rPr>
  </w:style>
  <w:style w:type="character" w:customStyle="1" w:styleId="433">
    <w:name w:val="Знак Знак433"/>
    <w:locked/>
    <w:rsid w:val="005D368E"/>
    <w:rPr>
      <w:color w:val="000000"/>
      <w:sz w:val="24"/>
      <w:lang w:eastAsia="ru-RU"/>
    </w:rPr>
  </w:style>
  <w:style w:type="character" w:customStyle="1" w:styleId="423">
    <w:name w:val="Знак Знак423"/>
    <w:rsid w:val="005D368E"/>
    <w:rPr>
      <w:rFonts w:ascii="Times New Roman" w:hAnsi="Times New Roman"/>
      <w:sz w:val="16"/>
    </w:rPr>
  </w:style>
  <w:style w:type="character" w:customStyle="1" w:styleId="493">
    <w:name w:val="Знак Знак493"/>
    <w:rsid w:val="005D368E"/>
    <w:rPr>
      <w:rFonts w:ascii="Times New Roman" w:hAnsi="Times New Roman"/>
      <w:b/>
      <w:caps/>
      <w:sz w:val="24"/>
      <w:lang w:eastAsia="ru-RU"/>
    </w:rPr>
  </w:style>
  <w:style w:type="character" w:customStyle="1" w:styleId="473">
    <w:name w:val="Знак Знак473"/>
    <w:rsid w:val="005D368E"/>
    <w:rPr>
      <w:rFonts w:ascii="Times New Roman" w:hAnsi="Times New Roman"/>
      <w:b/>
      <w:sz w:val="27"/>
      <w:lang w:eastAsia="ru-RU"/>
    </w:rPr>
  </w:style>
  <w:style w:type="character" w:customStyle="1" w:styleId="453">
    <w:name w:val="Знак Знак453"/>
    <w:rsid w:val="005D368E"/>
    <w:rPr>
      <w:rFonts w:ascii="Times New Roman" w:hAnsi="Times New Roman"/>
      <w:b/>
      <w:i/>
      <w:sz w:val="26"/>
      <w:lang w:eastAsia="ru-RU"/>
    </w:rPr>
  </w:style>
  <w:style w:type="character" w:customStyle="1" w:styleId="503">
    <w:name w:val="Знак Знак503"/>
    <w:locked/>
    <w:rsid w:val="005D368E"/>
    <w:rPr>
      <w:b/>
      <w:sz w:val="28"/>
      <w:lang w:val="ru-RU" w:eastAsia="ru-RU"/>
    </w:rPr>
  </w:style>
  <w:style w:type="character" w:customStyle="1" w:styleId="523">
    <w:name w:val="Знак Знак523"/>
    <w:rsid w:val="005D368E"/>
    <w:rPr>
      <w:rFonts w:ascii="Arial" w:hAnsi="Arial"/>
      <w:b/>
      <w:i/>
      <w:sz w:val="28"/>
    </w:rPr>
  </w:style>
  <w:style w:type="character" w:customStyle="1" w:styleId="5131">
    <w:name w:val="Знак5 Знак Знак13"/>
    <w:locked/>
    <w:rsid w:val="005D368E"/>
    <w:rPr>
      <w:sz w:val="16"/>
      <w:lang w:val="ru-RU" w:eastAsia="ru-RU"/>
    </w:rPr>
  </w:style>
  <w:style w:type="character" w:customStyle="1" w:styleId="632">
    <w:name w:val="Знак6 Знак Знак3"/>
    <w:rsid w:val="005D368E"/>
    <w:rPr>
      <w:sz w:val="24"/>
      <w:lang w:val="ru-RU" w:eastAsia="ru-RU"/>
    </w:rPr>
  </w:style>
  <w:style w:type="paragraph" w:customStyle="1" w:styleId="5d">
    <w:name w:val="Знак Знак Знак Знак Знак Знак5"/>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5D368E"/>
    <w:rPr>
      <w:sz w:val="16"/>
      <w:lang w:val="ru-RU" w:eastAsia="ru-RU"/>
    </w:rPr>
  </w:style>
  <w:style w:type="character" w:customStyle="1" w:styleId="1440">
    <w:name w:val="Знак Знак144"/>
    <w:locked/>
    <w:rsid w:val="005D368E"/>
    <w:rPr>
      <w:b/>
      <w:sz w:val="27"/>
      <w:lang w:val="ru-RU" w:eastAsia="ru-RU"/>
    </w:rPr>
  </w:style>
  <w:style w:type="character" w:customStyle="1" w:styleId="104">
    <w:name w:val="Знак Знак104"/>
    <w:locked/>
    <w:rsid w:val="005D368E"/>
    <w:rPr>
      <w:sz w:val="16"/>
      <w:lang w:val="ru-RU" w:eastAsia="ru-RU"/>
    </w:rPr>
  </w:style>
  <w:style w:type="character" w:customStyle="1" w:styleId="6140">
    <w:name w:val="Знак Знак614"/>
    <w:rsid w:val="005D368E"/>
    <w:rPr>
      <w:rFonts w:ascii="Arial" w:hAnsi="Arial"/>
      <w:b/>
      <w:i/>
      <w:sz w:val="28"/>
      <w:lang w:val="ru-RU" w:eastAsia="en-US"/>
    </w:rPr>
  </w:style>
  <w:style w:type="character" w:customStyle="1" w:styleId="165">
    <w:name w:val="Знак Знак165"/>
    <w:locked/>
    <w:rsid w:val="005D368E"/>
    <w:rPr>
      <w:b/>
      <w:caps/>
      <w:sz w:val="24"/>
      <w:lang w:val="ru-RU" w:eastAsia="ru-RU"/>
    </w:rPr>
  </w:style>
  <w:style w:type="character" w:customStyle="1" w:styleId="6d">
    <w:name w:val="Знак Знак Знак6"/>
    <w:rsid w:val="005D368E"/>
    <w:rPr>
      <w:rFonts w:ascii="Times New Roman" w:hAnsi="Times New Roman"/>
      <w:b/>
      <w:caps/>
      <w:sz w:val="28"/>
    </w:rPr>
  </w:style>
  <w:style w:type="character" w:customStyle="1" w:styleId="254">
    <w:name w:val="Знак Знак254"/>
    <w:rsid w:val="005D368E"/>
    <w:rPr>
      <w:rFonts w:ascii="Times New Roman" w:hAnsi="Times New Roman"/>
      <w:b/>
      <w:sz w:val="28"/>
    </w:rPr>
  </w:style>
  <w:style w:type="character" w:customStyle="1" w:styleId="2240">
    <w:name w:val="Знак Знак224"/>
    <w:rsid w:val="005D368E"/>
    <w:rPr>
      <w:rFonts w:ascii="Times New Roman" w:hAnsi="Times New Roman"/>
      <w:sz w:val="24"/>
    </w:rPr>
  </w:style>
  <w:style w:type="character" w:customStyle="1" w:styleId="204">
    <w:name w:val="Знак Знак204"/>
    <w:rsid w:val="005D368E"/>
    <w:rPr>
      <w:rFonts w:ascii="Arial" w:hAnsi="Arial"/>
      <w:sz w:val="22"/>
    </w:rPr>
  </w:style>
  <w:style w:type="character" w:customStyle="1" w:styleId="194">
    <w:name w:val="Знак Знак194"/>
    <w:rsid w:val="005D368E"/>
    <w:rPr>
      <w:rFonts w:ascii="Times New Roman" w:hAnsi="Times New Roman"/>
      <w:sz w:val="16"/>
      <w:lang w:eastAsia="ru-RU"/>
    </w:rPr>
  </w:style>
  <w:style w:type="character" w:customStyle="1" w:styleId="184">
    <w:name w:val="Знак Знак184"/>
    <w:rsid w:val="005D368E"/>
    <w:rPr>
      <w:rFonts w:ascii="Courier New" w:hAnsi="Courier New"/>
    </w:rPr>
  </w:style>
  <w:style w:type="character" w:customStyle="1" w:styleId="1740">
    <w:name w:val="Знак Знак174"/>
    <w:rsid w:val="005D368E"/>
    <w:rPr>
      <w:rFonts w:ascii="Times New Roman" w:hAnsi="Times New Roman"/>
      <w:sz w:val="24"/>
    </w:rPr>
  </w:style>
  <w:style w:type="character" w:customStyle="1" w:styleId="154">
    <w:name w:val="Знак Знак154"/>
    <w:rsid w:val="005D368E"/>
    <w:rPr>
      <w:b/>
      <w:sz w:val="28"/>
    </w:rPr>
  </w:style>
  <w:style w:type="character" w:customStyle="1" w:styleId="4140">
    <w:name w:val="Знак Знак414"/>
    <w:locked/>
    <w:rsid w:val="005D368E"/>
    <w:rPr>
      <w:rFonts w:ascii="Arial" w:hAnsi="Arial"/>
      <w:b/>
      <w:i/>
      <w:sz w:val="28"/>
      <w:lang w:val="ru-RU" w:eastAsia="en-US"/>
    </w:rPr>
  </w:style>
  <w:style w:type="character" w:customStyle="1" w:styleId="235">
    <w:name w:val="Знак Знак23 Знак5"/>
    <w:aliases w:val="Знак Знак3 Знак5"/>
    <w:locked/>
    <w:rsid w:val="005D368E"/>
    <w:rPr>
      <w:rFonts w:ascii="Tahoma" w:hAnsi="Tahoma"/>
      <w:sz w:val="16"/>
    </w:rPr>
  </w:style>
  <w:style w:type="paragraph" w:customStyle="1" w:styleId="6e">
    <w:name w:val="Знак Знак Знак Знак Знак Знак Знак Знак Знак Знак Знак Знак Знак6"/>
    <w:basedOn w:val="a3"/>
    <w:rsid w:val="005D368E"/>
    <w:pPr>
      <w:spacing w:after="160" w:line="240" w:lineRule="exact"/>
    </w:pPr>
    <w:rPr>
      <w:rFonts w:ascii="Verdana" w:hAnsi="Verdana"/>
      <w:lang w:val="en-US" w:eastAsia="en-US"/>
    </w:rPr>
  </w:style>
  <w:style w:type="paragraph" w:customStyle="1" w:styleId="344">
    <w:name w:val="Знак34"/>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5D368E"/>
    <w:rPr>
      <w:b/>
      <w:caps/>
      <w:sz w:val="24"/>
      <w:lang w:val="ru-RU" w:eastAsia="ru-RU"/>
    </w:rPr>
  </w:style>
  <w:style w:type="character" w:customStyle="1" w:styleId="4f1">
    <w:name w:val="Без интервала Знак4"/>
    <w:locked/>
    <w:rsid w:val="005D368E"/>
    <w:rPr>
      <w:sz w:val="24"/>
      <w:lang w:eastAsia="en-US"/>
    </w:rPr>
  </w:style>
  <w:style w:type="character" w:customStyle="1" w:styleId="1142">
    <w:name w:val="Знак1 Знак Знак14"/>
    <w:locked/>
    <w:rsid w:val="005D368E"/>
    <w:rPr>
      <w:rFonts w:ascii="Times New Roman" w:hAnsi="Times New Roman"/>
      <w:sz w:val="24"/>
      <w:lang w:eastAsia="ru-RU"/>
    </w:rPr>
  </w:style>
  <w:style w:type="character" w:customStyle="1" w:styleId="464">
    <w:name w:val="Знак Знак464"/>
    <w:locked/>
    <w:rsid w:val="005D368E"/>
    <w:rPr>
      <w:b/>
      <w:sz w:val="27"/>
      <w:lang w:val="ru-RU" w:eastAsia="ru-RU"/>
    </w:rPr>
  </w:style>
  <w:style w:type="character" w:customStyle="1" w:styleId="484">
    <w:name w:val="Знак Знак484"/>
    <w:locked/>
    <w:rsid w:val="005D368E"/>
    <w:rPr>
      <w:b/>
      <w:sz w:val="27"/>
      <w:lang w:val="ru-RU" w:eastAsia="ru-RU"/>
    </w:rPr>
  </w:style>
  <w:style w:type="character" w:customStyle="1" w:styleId="444">
    <w:name w:val="Знак Знак444"/>
    <w:locked/>
    <w:rsid w:val="005D368E"/>
    <w:rPr>
      <w:sz w:val="24"/>
    </w:rPr>
  </w:style>
  <w:style w:type="character" w:customStyle="1" w:styleId="5140">
    <w:name w:val="Знак Знак514"/>
    <w:locked/>
    <w:rsid w:val="005D368E"/>
    <w:rPr>
      <w:b/>
      <w:sz w:val="27"/>
      <w:lang w:val="ru-RU" w:eastAsia="ru-RU"/>
    </w:rPr>
  </w:style>
  <w:style w:type="character" w:customStyle="1" w:styleId="434">
    <w:name w:val="Знак Знак434"/>
    <w:locked/>
    <w:rsid w:val="005D368E"/>
    <w:rPr>
      <w:color w:val="000000"/>
      <w:sz w:val="24"/>
      <w:lang w:eastAsia="ru-RU"/>
    </w:rPr>
  </w:style>
  <w:style w:type="character" w:customStyle="1" w:styleId="424">
    <w:name w:val="Знак Знак424"/>
    <w:rsid w:val="005D368E"/>
    <w:rPr>
      <w:rFonts w:ascii="Times New Roman" w:hAnsi="Times New Roman"/>
      <w:sz w:val="16"/>
    </w:rPr>
  </w:style>
  <w:style w:type="character" w:customStyle="1" w:styleId="494">
    <w:name w:val="Знак Знак494"/>
    <w:rsid w:val="005D368E"/>
    <w:rPr>
      <w:rFonts w:ascii="Times New Roman" w:hAnsi="Times New Roman"/>
      <w:b/>
      <w:caps/>
      <w:sz w:val="24"/>
      <w:lang w:eastAsia="ru-RU"/>
    </w:rPr>
  </w:style>
  <w:style w:type="character" w:customStyle="1" w:styleId="474">
    <w:name w:val="Знак Знак474"/>
    <w:rsid w:val="005D368E"/>
    <w:rPr>
      <w:rFonts w:ascii="Times New Roman" w:hAnsi="Times New Roman"/>
      <w:b/>
      <w:sz w:val="27"/>
      <w:lang w:eastAsia="ru-RU"/>
    </w:rPr>
  </w:style>
  <w:style w:type="character" w:customStyle="1" w:styleId="454">
    <w:name w:val="Знак Знак454"/>
    <w:rsid w:val="005D368E"/>
    <w:rPr>
      <w:rFonts w:ascii="Times New Roman" w:hAnsi="Times New Roman"/>
      <w:b/>
      <w:i/>
      <w:sz w:val="26"/>
      <w:lang w:eastAsia="ru-RU"/>
    </w:rPr>
  </w:style>
  <w:style w:type="character" w:customStyle="1" w:styleId="552">
    <w:name w:val="Знак5 Знак Знак5"/>
    <w:locked/>
    <w:rsid w:val="005D368E"/>
    <w:rPr>
      <w:sz w:val="16"/>
    </w:rPr>
  </w:style>
  <w:style w:type="character" w:customStyle="1" w:styleId="504">
    <w:name w:val="Знак Знак504"/>
    <w:locked/>
    <w:rsid w:val="005D368E"/>
    <w:rPr>
      <w:b/>
      <w:sz w:val="28"/>
      <w:lang w:val="ru-RU" w:eastAsia="ru-RU"/>
    </w:rPr>
  </w:style>
  <w:style w:type="character" w:customStyle="1" w:styleId="524">
    <w:name w:val="Знак Знак524"/>
    <w:rsid w:val="005D368E"/>
    <w:rPr>
      <w:rFonts w:ascii="Arial" w:hAnsi="Arial"/>
      <w:b/>
      <w:i/>
      <w:sz w:val="28"/>
    </w:rPr>
  </w:style>
  <w:style w:type="character" w:customStyle="1" w:styleId="5141">
    <w:name w:val="Знак5 Знак Знак14"/>
    <w:locked/>
    <w:rsid w:val="005D368E"/>
    <w:rPr>
      <w:sz w:val="16"/>
      <w:lang w:val="ru-RU" w:eastAsia="ru-RU"/>
    </w:rPr>
  </w:style>
  <w:style w:type="character" w:customStyle="1" w:styleId="642">
    <w:name w:val="Знак6 Знак Знак4"/>
    <w:rsid w:val="005D368E"/>
    <w:rPr>
      <w:sz w:val="24"/>
      <w:lang w:val="ru-RU" w:eastAsia="ru-RU"/>
    </w:rPr>
  </w:style>
  <w:style w:type="character" w:customStyle="1" w:styleId="205">
    <w:name w:val="Знак Знак205"/>
    <w:rsid w:val="005D368E"/>
    <w:rPr>
      <w:rFonts w:ascii="Arial" w:hAnsi="Arial"/>
      <w:sz w:val="22"/>
    </w:rPr>
  </w:style>
  <w:style w:type="character" w:customStyle="1" w:styleId="206">
    <w:name w:val="Знак Знак206"/>
    <w:rsid w:val="005D368E"/>
    <w:rPr>
      <w:rFonts w:ascii="Arial" w:hAnsi="Arial"/>
      <w:sz w:val="22"/>
    </w:rPr>
  </w:style>
  <w:style w:type="paragraph" w:customStyle="1" w:styleId="6f">
    <w:name w:val="Знак Знак Знак Знак Знак Знак6"/>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5D368E"/>
    <w:rPr>
      <w:sz w:val="16"/>
      <w:lang w:val="ru-RU" w:eastAsia="ru-RU"/>
    </w:rPr>
  </w:style>
  <w:style w:type="character" w:customStyle="1" w:styleId="1450">
    <w:name w:val="Знак Знак145"/>
    <w:locked/>
    <w:rsid w:val="005D368E"/>
    <w:rPr>
      <w:b/>
      <w:sz w:val="27"/>
      <w:lang w:val="ru-RU" w:eastAsia="ru-RU"/>
    </w:rPr>
  </w:style>
  <w:style w:type="character" w:customStyle="1" w:styleId="105">
    <w:name w:val="Знак Знак105"/>
    <w:locked/>
    <w:rsid w:val="005D368E"/>
    <w:rPr>
      <w:sz w:val="16"/>
      <w:lang w:val="ru-RU" w:eastAsia="ru-RU"/>
    </w:rPr>
  </w:style>
  <w:style w:type="character" w:customStyle="1" w:styleId="6150">
    <w:name w:val="Знак Знак615"/>
    <w:rsid w:val="005D368E"/>
    <w:rPr>
      <w:rFonts w:ascii="Arial" w:hAnsi="Arial"/>
      <w:b/>
      <w:i/>
      <w:sz w:val="28"/>
      <w:lang w:val="ru-RU" w:eastAsia="en-US"/>
    </w:rPr>
  </w:style>
  <w:style w:type="character" w:customStyle="1" w:styleId="166">
    <w:name w:val="Знак Знак166"/>
    <w:locked/>
    <w:rsid w:val="005D368E"/>
    <w:rPr>
      <w:b/>
      <w:caps/>
      <w:sz w:val="24"/>
      <w:lang w:val="ru-RU" w:eastAsia="ru-RU"/>
    </w:rPr>
  </w:style>
  <w:style w:type="character" w:customStyle="1" w:styleId="78">
    <w:name w:val="Знак Знак Знак7"/>
    <w:rsid w:val="005D368E"/>
    <w:rPr>
      <w:rFonts w:ascii="Times New Roman" w:hAnsi="Times New Roman"/>
      <w:b/>
      <w:caps/>
      <w:sz w:val="28"/>
    </w:rPr>
  </w:style>
  <w:style w:type="character" w:customStyle="1" w:styleId="255">
    <w:name w:val="Знак Знак255"/>
    <w:rsid w:val="005D368E"/>
    <w:rPr>
      <w:rFonts w:ascii="Times New Roman" w:hAnsi="Times New Roman"/>
      <w:b/>
      <w:sz w:val="28"/>
    </w:rPr>
  </w:style>
  <w:style w:type="character" w:customStyle="1" w:styleId="2250">
    <w:name w:val="Знак Знак225"/>
    <w:rsid w:val="005D368E"/>
    <w:rPr>
      <w:rFonts w:ascii="Times New Roman" w:hAnsi="Times New Roman"/>
      <w:sz w:val="24"/>
    </w:rPr>
  </w:style>
  <w:style w:type="character" w:customStyle="1" w:styleId="195">
    <w:name w:val="Знак Знак195"/>
    <w:rsid w:val="005D368E"/>
    <w:rPr>
      <w:rFonts w:ascii="Times New Roman" w:hAnsi="Times New Roman"/>
      <w:sz w:val="16"/>
      <w:lang w:eastAsia="ru-RU"/>
    </w:rPr>
  </w:style>
  <w:style w:type="character" w:customStyle="1" w:styleId="185">
    <w:name w:val="Знак Знак185"/>
    <w:rsid w:val="005D368E"/>
    <w:rPr>
      <w:rFonts w:ascii="Courier New" w:hAnsi="Courier New"/>
    </w:rPr>
  </w:style>
  <w:style w:type="character" w:customStyle="1" w:styleId="175">
    <w:name w:val="Знак Знак175"/>
    <w:rsid w:val="005D368E"/>
    <w:rPr>
      <w:rFonts w:ascii="Times New Roman" w:hAnsi="Times New Roman"/>
      <w:sz w:val="24"/>
    </w:rPr>
  </w:style>
  <w:style w:type="character" w:customStyle="1" w:styleId="155">
    <w:name w:val="Знак Знак155"/>
    <w:rsid w:val="005D368E"/>
    <w:rPr>
      <w:b/>
      <w:sz w:val="28"/>
    </w:rPr>
  </w:style>
  <w:style w:type="character" w:customStyle="1" w:styleId="4150">
    <w:name w:val="Знак Знак415"/>
    <w:locked/>
    <w:rsid w:val="005D368E"/>
    <w:rPr>
      <w:rFonts w:ascii="Arial" w:hAnsi="Arial"/>
      <w:b/>
      <w:i/>
      <w:sz w:val="28"/>
      <w:lang w:val="ru-RU" w:eastAsia="en-US"/>
    </w:rPr>
  </w:style>
  <w:style w:type="character" w:customStyle="1" w:styleId="236">
    <w:name w:val="Знак Знак23 Знак6"/>
    <w:aliases w:val="Знак Знак3 Знак6"/>
    <w:locked/>
    <w:rsid w:val="005D368E"/>
    <w:rPr>
      <w:rFonts w:ascii="Tahoma" w:hAnsi="Tahoma"/>
      <w:sz w:val="16"/>
    </w:rPr>
  </w:style>
  <w:style w:type="paragraph" w:customStyle="1" w:styleId="7a">
    <w:name w:val="Знак Знак Знак Знак Знак Знак Знак Знак Знак Знак Знак Знак Знак7"/>
    <w:basedOn w:val="a3"/>
    <w:rsid w:val="005D368E"/>
    <w:pPr>
      <w:spacing w:after="160" w:line="240" w:lineRule="exact"/>
    </w:pPr>
    <w:rPr>
      <w:rFonts w:ascii="Verdana" w:hAnsi="Verdana"/>
      <w:lang w:val="en-US" w:eastAsia="en-US"/>
    </w:rPr>
  </w:style>
  <w:style w:type="paragraph" w:customStyle="1" w:styleId="354">
    <w:name w:val="Знак35"/>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5D368E"/>
    <w:rPr>
      <w:b/>
      <w:caps/>
      <w:sz w:val="24"/>
      <w:lang w:val="ru-RU" w:eastAsia="ru-RU"/>
    </w:rPr>
  </w:style>
  <w:style w:type="character" w:customStyle="1" w:styleId="5e">
    <w:name w:val="Без интервала Знак5"/>
    <w:locked/>
    <w:rsid w:val="005D368E"/>
    <w:rPr>
      <w:sz w:val="24"/>
      <w:lang w:eastAsia="en-US"/>
    </w:rPr>
  </w:style>
  <w:style w:type="character" w:customStyle="1" w:styleId="1152">
    <w:name w:val="Знак1 Знак Знак15"/>
    <w:locked/>
    <w:rsid w:val="005D368E"/>
    <w:rPr>
      <w:rFonts w:ascii="Times New Roman" w:hAnsi="Times New Roman"/>
      <w:sz w:val="24"/>
      <w:lang w:eastAsia="ru-RU"/>
    </w:rPr>
  </w:style>
  <w:style w:type="character" w:customStyle="1" w:styleId="465">
    <w:name w:val="Знак Знак465"/>
    <w:locked/>
    <w:rsid w:val="005D368E"/>
    <w:rPr>
      <w:b/>
      <w:sz w:val="27"/>
      <w:lang w:val="ru-RU" w:eastAsia="ru-RU"/>
    </w:rPr>
  </w:style>
  <w:style w:type="character" w:customStyle="1" w:styleId="485">
    <w:name w:val="Знак Знак485"/>
    <w:locked/>
    <w:rsid w:val="005D368E"/>
    <w:rPr>
      <w:b/>
      <w:sz w:val="27"/>
      <w:lang w:val="ru-RU" w:eastAsia="ru-RU"/>
    </w:rPr>
  </w:style>
  <w:style w:type="character" w:customStyle="1" w:styleId="445">
    <w:name w:val="Знак Знак445"/>
    <w:locked/>
    <w:rsid w:val="005D368E"/>
    <w:rPr>
      <w:sz w:val="24"/>
    </w:rPr>
  </w:style>
  <w:style w:type="character" w:customStyle="1" w:styleId="5150">
    <w:name w:val="Знак Знак515"/>
    <w:locked/>
    <w:rsid w:val="005D368E"/>
    <w:rPr>
      <w:b/>
      <w:sz w:val="27"/>
      <w:lang w:val="ru-RU" w:eastAsia="ru-RU"/>
    </w:rPr>
  </w:style>
  <w:style w:type="character" w:customStyle="1" w:styleId="435">
    <w:name w:val="Знак Знак435"/>
    <w:locked/>
    <w:rsid w:val="005D368E"/>
    <w:rPr>
      <w:color w:val="000000"/>
      <w:sz w:val="24"/>
      <w:lang w:eastAsia="ru-RU"/>
    </w:rPr>
  </w:style>
  <w:style w:type="character" w:customStyle="1" w:styleId="425">
    <w:name w:val="Знак Знак425"/>
    <w:rsid w:val="005D368E"/>
    <w:rPr>
      <w:rFonts w:ascii="Times New Roman" w:hAnsi="Times New Roman"/>
      <w:sz w:val="16"/>
    </w:rPr>
  </w:style>
  <w:style w:type="character" w:customStyle="1" w:styleId="495">
    <w:name w:val="Знак Знак495"/>
    <w:rsid w:val="005D368E"/>
    <w:rPr>
      <w:rFonts w:ascii="Times New Roman" w:hAnsi="Times New Roman"/>
      <w:b/>
      <w:caps/>
      <w:sz w:val="24"/>
      <w:lang w:eastAsia="ru-RU"/>
    </w:rPr>
  </w:style>
  <w:style w:type="character" w:customStyle="1" w:styleId="475">
    <w:name w:val="Знак Знак475"/>
    <w:rsid w:val="005D368E"/>
    <w:rPr>
      <w:rFonts w:ascii="Times New Roman" w:hAnsi="Times New Roman"/>
      <w:b/>
      <w:sz w:val="27"/>
      <w:lang w:eastAsia="ru-RU"/>
    </w:rPr>
  </w:style>
  <w:style w:type="character" w:customStyle="1" w:styleId="455">
    <w:name w:val="Знак Знак455"/>
    <w:rsid w:val="005D368E"/>
    <w:rPr>
      <w:rFonts w:ascii="Times New Roman" w:hAnsi="Times New Roman"/>
      <w:b/>
      <w:i/>
      <w:sz w:val="26"/>
      <w:lang w:eastAsia="ru-RU"/>
    </w:rPr>
  </w:style>
  <w:style w:type="character" w:customStyle="1" w:styleId="562">
    <w:name w:val="Знак5 Знак Знак6"/>
    <w:locked/>
    <w:rsid w:val="005D368E"/>
    <w:rPr>
      <w:sz w:val="16"/>
    </w:rPr>
  </w:style>
  <w:style w:type="character" w:customStyle="1" w:styleId="505">
    <w:name w:val="Знак Знак505"/>
    <w:locked/>
    <w:rsid w:val="005D368E"/>
    <w:rPr>
      <w:b/>
      <w:sz w:val="28"/>
      <w:lang w:val="ru-RU" w:eastAsia="ru-RU"/>
    </w:rPr>
  </w:style>
  <w:style w:type="character" w:customStyle="1" w:styleId="525">
    <w:name w:val="Знак Знак525"/>
    <w:rsid w:val="005D368E"/>
    <w:rPr>
      <w:rFonts w:ascii="Arial" w:hAnsi="Arial"/>
      <w:b/>
      <w:i/>
      <w:sz w:val="28"/>
    </w:rPr>
  </w:style>
  <w:style w:type="character" w:customStyle="1" w:styleId="5151">
    <w:name w:val="Знак5 Знак Знак15"/>
    <w:locked/>
    <w:rsid w:val="005D368E"/>
    <w:rPr>
      <w:sz w:val="16"/>
      <w:lang w:val="ru-RU" w:eastAsia="ru-RU"/>
    </w:rPr>
  </w:style>
  <w:style w:type="character" w:customStyle="1" w:styleId="652">
    <w:name w:val="Знак6 Знак Знак5"/>
    <w:rsid w:val="005D368E"/>
    <w:rPr>
      <w:sz w:val="24"/>
      <w:lang w:val="ru-RU" w:eastAsia="ru-RU"/>
    </w:rPr>
  </w:style>
  <w:style w:type="character" w:customStyle="1" w:styleId="207">
    <w:name w:val="Знак Знак207"/>
    <w:rsid w:val="005D368E"/>
    <w:rPr>
      <w:rFonts w:ascii="Arial" w:hAnsi="Arial"/>
      <w:sz w:val="22"/>
    </w:rPr>
  </w:style>
  <w:style w:type="character" w:customStyle="1" w:styleId="208">
    <w:name w:val="Знак Знак208"/>
    <w:rsid w:val="005D368E"/>
    <w:rPr>
      <w:rFonts w:ascii="Arial" w:hAnsi="Arial"/>
      <w:sz w:val="22"/>
    </w:rPr>
  </w:style>
  <w:style w:type="character" w:customStyle="1" w:styleId="209">
    <w:name w:val="Знак Знак209"/>
    <w:rsid w:val="005D368E"/>
    <w:rPr>
      <w:rFonts w:ascii="Arial" w:hAnsi="Arial"/>
      <w:sz w:val="22"/>
    </w:rPr>
  </w:style>
  <w:style w:type="character" w:customStyle="1" w:styleId="616">
    <w:name w:val="Знак Знак616"/>
    <w:rsid w:val="005D368E"/>
    <w:rPr>
      <w:rFonts w:ascii="Calibri" w:hAnsi="Calibri"/>
      <w:i/>
      <w:sz w:val="24"/>
    </w:rPr>
  </w:style>
  <w:style w:type="paragraph" w:customStyle="1" w:styleId="7b">
    <w:name w:val="Знак Знак Знак Знак Знак Знак7"/>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5D368E"/>
    <w:rPr>
      <w:sz w:val="16"/>
      <w:lang w:val="ru-RU" w:eastAsia="ru-RU"/>
    </w:rPr>
  </w:style>
  <w:style w:type="character" w:customStyle="1" w:styleId="1460">
    <w:name w:val="Знак Знак146"/>
    <w:locked/>
    <w:rsid w:val="005D368E"/>
    <w:rPr>
      <w:b/>
      <w:sz w:val="27"/>
      <w:lang w:val="ru-RU" w:eastAsia="ru-RU"/>
    </w:rPr>
  </w:style>
  <w:style w:type="character" w:customStyle="1" w:styleId="106">
    <w:name w:val="Знак Знак106"/>
    <w:locked/>
    <w:rsid w:val="005D368E"/>
    <w:rPr>
      <w:sz w:val="16"/>
      <w:lang w:val="ru-RU" w:eastAsia="ru-RU"/>
    </w:rPr>
  </w:style>
  <w:style w:type="character" w:customStyle="1" w:styleId="167">
    <w:name w:val="Знак Знак167"/>
    <w:locked/>
    <w:rsid w:val="005D368E"/>
    <w:rPr>
      <w:b/>
      <w:caps/>
      <w:sz w:val="24"/>
      <w:lang w:val="ru-RU" w:eastAsia="ru-RU"/>
    </w:rPr>
  </w:style>
  <w:style w:type="character" w:customStyle="1" w:styleId="84">
    <w:name w:val="Знак Знак Знак8"/>
    <w:rsid w:val="005D368E"/>
    <w:rPr>
      <w:rFonts w:ascii="Times New Roman" w:hAnsi="Times New Roman"/>
      <w:b/>
      <w:caps/>
      <w:sz w:val="28"/>
    </w:rPr>
  </w:style>
  <w:style w:type="character" w:customStyle="1" w:styleId="256">
    <w:name w:val="Знак Знак256"/>
    <w:rsid w:val="005D368E"/>
    <w:rPr>
      <w:rFonts w:ascii="Times New Roman" w:hAnsi="Times New Roman"/>
      <w:b/>
      <w:sz w:val="28"/>
    </w:rPr>
  </w:style>
  <w:style w:type="character" w:customStyle="1" w:styleId="2260">
    <w:name w:val="Знак Знак226"/>
    <w:rsid w:val="005D368E"/>
    <w:rPr>
      <w:rFonts w:ascii="Times New Roman" w:hAnsi="Times New Roman"/>
      <w:sz w:val="24"/>
    </w:rPr>
  </w:style>
  <w:style w:type="character" w:customStyle="1" w:styleId="196">
    <w:name w:val="Знак Знак196"/>
    <w:rsid w:val="005D368E"/>
    <w:rPr>
      <w:rFonts w:ascii="Times New Roman" w:hAnsi="Times New Roman"/>
      <w:sz w:val="16"/>
      <w:lang w:eastAsia="ru-RU"/>
    </w:rPr>
  </w:style>
  <w:style w:type="character" w:customStyle="1" w:styleId="186">
    <w:name w:val="Знак Знак186"/>
    <w:rsid w:val="005D368E"/>
    <w:rPr>
      <w:rFonts w:ascii="Courier New" w:hAnsi="Courier New"/>
    </w:rPr>
  </w:style>
  <w:style w:type="character" w:customStyle="1" w:styleId="176">
    <w:name w:val="Знак Знак176"/>
    <w:rsid w:val="005D368E"/>
    <w:rPr>
      <w:rFonts w:ascii="Times New Roman" w:hAnsi="Times New Roman"/>
      <w:sz w:val="24"/>
    </w:rPr>
  </w:style>
  <w:style w:type="character" w:customStyle="1" w:styleId="156">
    <w:name w:val="Знак Знак156"/>
    <w:rsid w:val="005D368E"/>
    <w:rPr>
      <w:b/>
      <w:sz w:val="28"/>
    </w:rPr>
  </w:style>
  <w:style w:type="character" w:customStyle="1" w:styleId="4160">
    <w:name w:val="Знак Знак416"/>
    <w:locked/>
    <w:rsid w:val="005D368E"/>
    <w:rPr>
      <w:rFonts w:ascii="Arial" w:hAnsi="Arial"/>
      <w:b/>
      <w:i/>
      <w:sz w:val="28"/>
      <w:lang w:val="ru-RU" w:eastAsia="en-US"/>
    </w:rPr>
  </w:style>
  <w:style w:type="character" w:customStyle="1" w:styleId="237">
    <w:name w:val="Знак Знак23 Знак7"/>
    <w:aliases w:val="Знак Знак3 Знак7"/>
    <w:locked/>
    <w:rsid w:val="005D368E"/>
    <w:rPr>
      <w:rFonts w:ascii="Tahoma" w:hAnsi="Tahoma"/>
      <w:sz w:val="16"/>
    </w:rPr>
  </w:style>
  <w:style w:type="paragraph" w:customStyle="1" w:styleId="86">
    <w:name w:val="Знак Знак Знак Знак Знак Знак Знак Знак Знак Знак Знак Знак Знак8"/>
    <w:basedOn w:val="a3"/>
    <w:rsid w:val="005D368E"/>
    <w:pPr>
      <w:spacing w:after="160" w:line="240" w:lineRule="exact"/>
    </w:pPr>
    <w:rPr>
      <w:rFonts w:ascii="Verdana" w:hAnsi="Verdana"/>
      <w:lang w:val="en-US" w:eastAsia="en-US"/>
    </w:rPr>
  </w:style>
  <w:style w:type="paragraph" w:customStyle="1" w:styleId="362">
    <w:name w:val="Знак36"/>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5D368E"/>
    <w:rPr>
      <w:b/>
      <w:caps/>
      <w:sz w:val="24"/>
      <w:lang w:val="ru-RU" w:eastAsia="ru-RU"/>
    </w:rPr>
  </w:style>
  <w:style w:type="character" w:customStyle="1" w:styleId="6f0">
    <w:name w:val="Без интервала Знак6"/>
    <w:locked/>
    <w:rsid w:val="005D368E"/>
    <w:rPr>
      <w:rFonts w:ascii="Times New Roman" w:hAnsi="Times New Roman"/>
      <w:sz w:val="22"/>
    </w:rPr>
  </w:style>
  <w:style w:type="character" w:customStyle="1" w:styleId="466">
    <w:name w:val="Знак Знак466"/>
    <w:locked/>
    <w:rsid w:val="005D368E"/>
    <w:rPr>
      <w:b/>
      <w:sz w:val="27"/>
      <w:lang w:val="ru-RU" w:eastAsia="ru-RU"/>
    </w:rPr>
  </w:style>
  <w:style w:type="character" w:customStyle="1" w:styleId="486">
    <w:name w:val="Знак Знак486"/>
    <w:locked/>
    <w:rsid w:val="005D368E"/>
    <w:rPr>
      <w:b/>
      <w:sz w:val="27"/>
      <w:lang w:val="ru-RU" w:eastAsia="ru-RU"/>
    </w:rPr>
  </w:style>
  <w:style w:type="character" w:customStyle="1" w:styleId="446">
    <w:name w:val="Знак Знак446"/>
    <w:locked/>
    <w:rsid w:val="005D368E"/>
    <w:rPr>
      <w:sz w:val="24"/>
    </w:rPr>
  </w:style>
  <w:style w:type="character" w:customStyle="1" w:styleId="5160">
    <w:name w:val="Знак Знак516"/>
    <w:locked/>
    <w:rsid w:val="005D368E"/>
    <w:rPr>
      <w:b/>
      <w:sz w:val="27"/>
      <w:lang w:val="ru-RU" w:eastAsia="ru-RU"/>
    </w:rPr>
  </w:style>
  <w:style w:type="character" w:customStyle="1" w:styleId="436">
    <w:name w:val="Знак Знак436"/>
    <w:locked/>
    <w:rsid w:val="005D368E"/>
    <w:rPr>
      <w:color w:val="000000"/>
      <w:sz w:val="24"/>
      <w:lang w:eastAsia="ru-RU"/>
    </w:rPr>
  </w:style>
  <w:style w:type="character" w:customStyle="1" w:styleId="426">
    <w:name w:val="Знак Знак426"/>
    <w:rsid w:val="005D368E"/>
    <w:rPr>
      <w:rFonts w:ascii="Times New Roman" w:hAnsi="Times New Roman"/>
      <w:sz w:val="16"/>
    </w:rPr>
  </w:style>
  <w:style w:type="character" w:customStyle="1" w:styleId="496">
    <w:name w:val="Знак Знак496"/>
    <w:rsid w:val="005D368E"/>
    <w:rPr>
      <w:rFonts w:ascii="Times New Roman" w:hAnsi="Times New Roman"/>
      <w:b/>
      <w:caps/>
      <w:sz w:val="24"/>
      <w:lang w:eastAsia="ru-RU"/>
    </w:rPr>
  </w:style>
  <w:style w:type="character" w:customStyle="1" w:styleId="476">
    <w:name w:val="Знак Знак476"/>
    <w:rsid w:val="005D368E"/>
    <w:rPr>
      <w:rFonts w:ascii="Times New Roman" w:hAnsi="Times New Roman"/>
      <w:b/>
      <w:sz w:val="27"/>
      <w:lang w:eastAsia="ru-RU"/>
    </w:rPr>
  </w:style>
  <w:style w:type="character" w:customStyle="1" w:styleId="456">
    <w:name w:val="Знак Знак456"/>
    <w:rsid w:val="005D368E"/>
    <w:rPr>
      <w:rFonts w:ascii="Times New Roman" w:hAnsi="Times New Roman"/>
      <w:b/>
      <w:i/>
      <w:sz w:val="26"/>
      <w:lang w:eastAsia="ru-RU"/>
    </w:rPr>
  </w:style>
  <w:style w:type="character" w:customStyle="1" w:styleId="572">
    <w:name w:val="Знак5 Знак Знак7"/>
    <w:locked/>
    <w:rsid w:val="005D368E"/>
    <w:rPr>
      <w:sz w:val="16"/>
    </w:rPr>
  </w:style>
  <w:style w:type="character" w:customStyle="1" w:styleId="506">
    <w:name w:val="Знак Знак506"/>
    <w:locked/>
    <w:rsid w:val="005D368E"/>
    <w:rPr>
      <w:b/>
      <w:sz w:val="28"/>
      <w:lang w:val="ru-RU" w:eastAsia="ru-RU"/>
    </w:rPr>
  </w:style>
  <w:style w:type="character" w:customStyle="1" w:styleId="526">
    <w:name w:val="Знак Знак526"/>
    <w:rsid w:val="005D368E"/>
    <w:rPr>
      <w:rFonts w:ascii="Arial" w:hAnsi="Arial"/>
      <w:b/>
      <w:i/>
      <w:sz w:val="28"/>
    </w:rPr>
  </w:style>
  <w:style w:type="character" w:customStyle="1" w:styleId="662">
    <w:name w:val="Знак6 Знак Знак6"/>
    <w:rsid w:val="005D368E"/>
    <w:rPr>
      <w:sz w:val="24"/>
      <w:lang w:val="ru-RU" w:eastAsia="ru-RU"/>
    </w:rPr>
  </w:style>
  <w:style w:type="character" w:customStyle="1" w:styleId="403">
    <w:name w:val="Знак Знак40 Знак"/>
    <w:locked/>
    <w:rsid w:val="005D368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5D368E"/>
    <w:rPr>
      <w:rFonts w:ascii="Arial" w:hAnsi="Arial"/>
      <w:b/>
      <w:kern w:val="32"/>
      <w:sz w:val="32"/>
      <w:lang w:val="ru-RU" w:eastAsia="ru-RU"/>
    </w:rPr>
  </w:style>
  <w:style w:type="paragraph" w:customStyle="1" w:styleId="paragraph">
    <w:name w:val="paragraph"/>
    <w:basedOn w:val="a3"/>
    <w:rsid w:val="005D368E"/>
  </w:style>
  <w:style w:type="paragraph" w:customStyle="1" w:styleId="Style88">
    <w:name w:val="Style88"/>
    <w:basedOn w:val="a3"/>
    <w:rsid w:val="005D368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5D368E"/>
    <w:rPr>
      <w:color w:val="808080"/>
      <w:shd w:val="clear" w:color="auto" w:fill="E6E6E6"/>
    </w:rPr>
  </w:style>
  <w:style w:type="paragraph" w:customStyle="1" w:styleId="96">
    <w:name w:val="Знак Знак Знак Знак Знак Знак9"/>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5D368E"/>
    <w:rPr>
      <w:sz w:val="16"/>
      <w:lang w:val="ru-RU" w:eastAsia="ru-RU"/>
    </w:rPr>
  </w:style>
  <w:style w:type="character" w:customStyle="1" w:styleId="148">
    <w:name w:val="Знак Знак148"/>
    <w:locked/>
    <w:rsid w:val="005D368E"/>
    <w:rPr>
      <w:b/>
      <w:sz w:val="27"/>
      <w:lang w:val="ru-RU" w:eastAsia="ru-RU"/>
    </w:rPr>
  </w:style>
  <w:style w:type="character" w:customStyle="1" w:styleId="108">
    <w:name w:val="Знак Знак108"/>
    <w:locked/>
    <w:rsid w:val="005D368E"/>
    <w:rPr>
      <w:sz w:val="16"/>
      <w:lang w:val="ru-RU" w:eastAsia="ru-RU"/>
    </w:rPr>
  </w:style>
  <w:style w:type="character" w:customStyle="1" w:styleId="6200">
    <w:name w:val="Знак Знак620"/>
    <w:rsid w:val="005D368E"/>
    <w:rPr>
      <w:rFonts w:ascii="Arial" w:hAnsi="Arial"/>
      <w:b/>
      <w:i/>
      <w:sz w:val="28"/>
      <w:lang w:val="ru-RU" w:eastAsia="en-US"/>
    </w:rPr>
  </w:style>
  <w:style w:type="character" w:customStyle="1" w:styleId="169">
    <w:name w:val="Знак Знак169"/>
    <w:locked/>
    <w:rsid w:val="005D368E"/>
    <w:rPr>
      <w:b/>
      <w:caps/>
      <w:sz w:val="24"/>
      <w:lang w:val="ru-RU" w:eastAsia="ru-RU"/>
    </w:rPr>
  </w:style>
  <w:style w:type="character" w:customStyle="1" w:styleId="107">
    <w:name w:val="Знак Знак Знак10"/>
    <w:rsid w:val="005D368E"/>
    <w:rPr>
      <w:rFonts w:ascii="Times New Roman" w:hAnsi="Times New Roman"/>
      <w:b/>
      <w:caps/>
      <w:sz w:val="28"/>
    </w:rPr>
  </w:style>
  <w:style w:type="character" w:customStyle="1" w:styleId="258">
    <w:name w:val="Знак Знак258"/>
    <w:rsid w:val="005D368E"/>
    <w:rPr>
      <w:rFonts w:ascii="Times New Roman" w:hAnsi="Times New Roman"/>
      <w:b/>
      <w:sz w:val="28"/>
    </w:rPr>
  </w:style>
  <w:style w:type="character" w:customStyle="1" w:styleId="2280">
    <w:name w:val="Знак Знак228"/>
    <w:rsid w:val="005D368E"/>
    <w:rPr>
      <w:rFonts w:ascii="Times New Roman" w:hAnsi="Times New Roman"/>
      <w:sz w:val="24"/>
    </w:rPr>
  </w:style>
  <w:style w:type="character" w:customStyle="1" w:styleId="2011">
    <w:name w:val="Знак Знак2011"/>
    <w:rsid w:val="005D368E"/>
    <w:rPr>
      <w:rFonts w:ascii="Arial" w:hAnsi="Arial"/>
      <w:sz w:val="22"/>
    </w:rPr>
  </w:style>
  <w:style w:type="character" w:customStyle="1" w:styleId="198">
    <w:name w:val="Знак Знак198"/>
    <w:rsid w:val="005D368E"/>
    <w:rPr>
      <w:rFonts w:ascii="Times New Roman" w:hAnsi="Times New Roman"/>
      <w:sz w:val="16"/>
      <w:lang w:eastAsia="ru-RU"/>
    </w:rPr>
  </w:style>
  <w:style w:type="character" w:customStyle="1" w:styleId="188">
    <w:name w:val="Знак Знак188"/>
    <w:rsid w:val="005D368E"/>
    <w:rPr>
      <w:rFonts w:ascii="Courier New" w:hAnsi="Courier New"/>
    </w:rPr>
  </w:style>
  <w:style w:type="character" w:customStyle="1" w:styleId="178">
    <w:name w:val="Знак Знак178"/>
    <w:rsid w:val="005D368E"/>
    <w:rPr>
      <w:rFonts w:ascii="Times New Roman" w:hAnsi="Times New Roman"/>
      <w:sz w:val="24"/>
    </w:rPr>
  </w:style>
  <w:style w:type="paragraph" w:customStyle="1" w:styleId="4f2">
    <w:name w:val="Основной текст4"/>
    <w:basedOn w:val="516"/>
    <w:rsid w:val="005D368E"/>
    <w:pPr>
      <w:spacing w:before="0" w:beforeAutospacing="0" w:after="0" w:afterAutospacing="0" w:line="360" w:lineRule="auto"/>
    </w:pPr>
    <w:rPr>
      <w:szCs w:val="20"/>
    </w:rPr>
  </w:style>
  <w:style w:type="character" w:customStyle="1" w:styleId="158">
    <w:name w:val="Знак Знак158"/>
    <w:rsid w:val="005D368E"/>
    <w:rPr>
      <w:b/>
      <w:sz w:val="28"/>
    </w:rPr>
  </w:style>
  <w:style w:type="paragraph" w:customStyle="1" w:styleId="3ff4">
    <w:name w:val="Цитата3"/>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5D368E"/>
    <w:rPr>
      <w:rFonts w:ascii="Courier New" w:hAnsi="Courier New"/>
      <w:sz w:val="20"/>
      <w:szCs w:val="20"/>
    </w:rPr>
  </w:style>
  <w:style w:type="paragraph" w:customStyle="1" w:styleId="333">
    <w:name w:val="Основной текст 33"/>
    <w:basedOn w:val="516"/>
    <w:rsid w:val="005D368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5D368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5D368E"/>
    <w:pPr>
      <w:spacing w:line="360" w:lineRule="auto"/>
      <w:ind w:firstLine="709"/>
      <w:jc w:val="both"/>
    </w:pPr>
    <w:rPr>
      <w:sz w:val="28"/>
      <w:szCs w:val="20"/>
    </w:rPr>
  </w:style>
  <w:style w:type="paragraph" w:customStyle="1" w:styleId="2ffff6">
    <w:name w:val="Верхний колонтитул2"/>
    <w:basedOn w:val="a3"/>
    <w:rsid w:val="005D368E"/>
    <w:pPr>
      <w:tabs>
        <w:tab w:val="center" w:pos="4153"/>
        <w:tab w:val="right" w:pos="8306"/>
      </w:tabs>
    </w:pPr>
    <w:rPr>
      <w:rFonts w:ascii="Arial" w:hAnsi="Arial"/>
      <w:szCs w:val="20"/>
    </w:rPr>
  </w:style>
  <w:style w:type="character" w:customStyle="1" w:styleId="418">
    <w:name w:val="Знак Знак418"/>
    <w:locked/>
    <w:rsid w:val="005D368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5D368E"/>
    <w:pPr>
      <w:spacing w:after="160" w:line="240" w:lineRule="exact"/>
    </w:pPr>
    <w:rPr>
      <w:rFonts w:ascii="Verdana" w:hAnsi="Verdana"/>
      <w:lang w:val="en-US" w:eastAsia="en-US"/>
    </w:rPr>
  </w:style>
  <w:style w:type="paragraph" w:customStyle="1" w:styleId="382">
    <w:name w:val="Знак38"/>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5D368E"/>
    <w:rPr>
      <w:b/>
      <w:caps/>
      <w:sz w:val="24"/>
      <w:lang w:val="ru-RU" w:eastAsia="ru-RU"/>
    </w:rPr>
  </w:style>
  <w:style w:type="character" w:customStyle="1" w:styleId="1182">
    <w:name w:val="Знак1 Знак Знак18"/>
    <w:locked/>
    <w:rsid w:val="005D368E"/>
    <w:rPr>
      <w:rFonts w:ascii="Times New Roman" w:hAnsi="Times New Roman"/>
      <w:sz w:val="24"/>
      <w:lang w:eastAsia="ru-RU"/>
    </w:rPr>
  </w:style>
  <w:style w:type="character" w:customStyle="1" w:styleId="468">
    <w:name w:val="Знак Знак468"/>
    <w:locked/>
    <w:rsid w:val="005D368E"/>
    <w:rPr>
      <w:b/>
      <w:sz w:val="27"/>
      <w:lang w:val="ru-RU" w:eastAsia="ru-RU"/>
    </w:rPr>
  </w:style>
  <w:style w:type="character" w:customStyle="1" w:styleId="488">
    <w:name w:val="Знак Знак488"/>
    <w:locked/>
    <w:rsid w:val="005D368E"/>
    <w:rPr>
      <w:b/>
      <w:sz w:val="27"/>
      <w:lang w:val="ru-RU" w:eastAsia="ru-RU"/>
    </w:rPr>
  </w:style>
  <w:style w:type="character" w:customStyle="1" w:styleId="448">
    <w:name w:val="Знак Знак448"/>
    <w:locked/>
    <w:rsid w:val="005D368E"/>
    <w:rPr>
      <w:sz w:val="24"/>
    </w:rPr>
  </w:style>
  <w:style w:type="character" w:customStyle="1" w:styleId="518">
    <w:name w:val="Знак Знак518"/>
    <w:locked/>
    <w:rsid w:val="005D368E"/>
    <w:rPr>
      <w:b/>
      <w:sz w:val="27"/>
      <w:lang w:val="ru-RU" w:eastAsia="ru-RU"/>
    </w:rPr>
  </w:style>
  <w:style w:type="character" w:customStyle="1" w:styleId="438">
    <w:name w:val="Знак Знак438"/>
    <w:locked/>
    <w:rsid w:val="005D368E"/>
    <w:rPr>
      <w:color w:val="000000"/>
      <w:sz w:val="24"/>
      <w:lang w:eastAsia="ru-RU"/>
    </w:rPr>
  </w:style>
  <w:style w:type="character" w:customStyle="1" w:styleId="428">
    <w:name w:val="Знак Знак428"/>
    <w:rsid w:val="005D368E"/>
    <w:rPr>
      <w:rFonts w:ascii="Times New Roman" w:hAnsi="Times New Roman"/>
      <w:sz w:val="16"/>
    </w:rPr>
  </w:style>
  <w:style w:type="character" w:customStyle="1" w:styleId="498">
    <w:name w:val="Знак Знак498"/>
    <w:rsid w:val="005D368E"/>
    <w:rPr>
      <w:rFonts w:ascii="Times New Roman" w:hAnsi="Times New Roman"/>
      <w:b/>
      <w:caps/>
      <w:sz w:val="24"/>
      <w:lang w:eastAsia="ru-RU"/>
    </w:rPr>
  </w:style>
  <w:style w:type="paragraph" w:customStyle="1" w:styleId="427">
    <w:name w:val="Заголовок 42"/>
    <w:basedOn w:val="516"/>
    <w:next w:val="516"/>
    <w:rsid w:val="005D368E"/>
    <w:pPr>
      <w:keepNext/>
      <w:spacing w:before="0" w:beforeAutospacing="0" w:after="0" w:afterAutospacing="0"/>
    </w:pPr>
    <w:rPr>
      <w:szCs w:val="20"/>
    </w:rPr>
  </w:style>
  <w:style w:type="character" w:customStyle="1" w:styleId="478">
    <w:name w:val="Знак Знак478"/>
    <w:rsid w:val="005D368E"/>
    <w:rPr>
      <w:rFonts w:ascii="Times New Roman" w:hAnsi="Times New Roman"/>
      <w:b/>
      <w:sz w:val="27"/>
      <w:lang w:eastAsia="ru-RU"/>
    </w:rPr>
  </w:style>
  <w:style w:type="character" w:customStyle="1" w:styleId="458">
    <w:name w:val="Знак Знак458"/>
    <w:rsid w:val="005D368E"/>
    <w:rPr>
      <w:rFonts w:ascii="Times New Roman" w:hAnsi="Times New Roman"/>
      <w:b/>
      <w:i/>
      <w:sz w:val="26"/>
      <w:lang w:eastAsia="ru-RU"/>
    </w:rPr>
  </w:style>
  <w:style w:type="character" w:customStyle="1" w:styleId="592">
    <w:name w:val="Знак5 Знак Знак9"/>
    <w:locked/>
    <w:rsid w:val="005D368E"/>
    <w:rPr>
      <w:sz w:val="16"/>
    </w:rPr>
  </w:style>
  <w:style w:type="character" w:customStyle="1" w:styleId="508">
    <w:name w:val="Знак Знак508"/>
    <w:locked/>
    <w:rsid w:val="005D368E"/>
    <w:rPr>
      <w:b/>
      <w:sz w:val="28"/>
      <w:lang w:val="ru-RU" w:eastAsia="ru-RU"/>
    </w:rPr>
  </w:style>
  <w:style w:type="character" w:customStyle="1" w:styleId="528">
    <w:name w:val="Знак Знак528"/>
    <w:rsid w:val="005D368E"/>
    <w:rPr>
      <w:rFonts w:ascii="Arial" w:hAnsi="Arial"/>
      <w:b/>
      <w:i/>
      <w:sz w:val="28"/>
    </w:rPr>
  </w:style>
  <w:style w:type="character" w:customStyle="1" w:styleId="5180">
    <w:name w:val="Знак5 Знак Знак18"/>
    <w:locked/>
    <w:rsid w:val="005D368E"/>
    <w:rPr>
      <w:sz w:val="16"/>
      <w:lang w:val="ru-RU" w:eastAsia="ru-RU"/>
    </w:rPr>
  </w:style>
  <w:style w:type="character" w:customStyle="1" w:styleId="682">
    <w:name w:val="Знак6 Знак Знак8"/>
    <w:rsid w:val="005D368E"/>
    <w:rPr>
      <w:sz w:val="24"/>
      <w:lang w:val="ru-RU" w:eastAsia="ru-RU"/>
    </w:rPr>
  </w:style>
  <w:style w:type="character" w:customStyle="1" w:styleId="5520">
    <w:name w:val="Знак Знак552"/>
    <w:locked/>
    <w:rsid w:val="005D368E"/>
    <w:rPr>
      <w:sz w:val="24"/>
      <w:lang w:val="ru-RU" w:eastAsia="ru-RU"/>
    </w:rPr>
  </w:style>
  <w:style w:type="character" w:customStyle="1" w:styleId="6520">
    <w:name w:val="Знак Знак652"/>
    <w:locked/>
    <w:rsid w:val="005D368E"/>
    <w:rPr>
      <w:b/>
      <w:sz w:val="27"/>
      <w:lang w:val="ru-RU" w:eastAsia="ru-RU"/>
    </w:rPr>
  </w:style>
  <w:style w:type="character" w:customStyle="1" w:styleId="6420">
    <w:name w:val="Знак Знак642"/>
    <w:locked/>
    <w:rsid w:val="005D368E"/>
    <w:rPr>
      <w:b/>
      <w:sz w:val="28"/>
      <w:lang w:val="ru-RU" w:eastAsia="ru-RU"/>
    </w:rPr>
  </w:style>
  <w:style w:type="character" w:customStyle="1" w:styleId="6320">
    <w:name w:val="Знак Знак632"/>
    <w:locked/>
    <w:rsid w:val="005D368E"/>
    <w:rPr>
      <w:b/>
      <w:i/>
      <w:sz w:val="26"/>
      <w:lang w:val="ru-RU" w:eastAsia="ru-RU"/>
    </w:rPr>
  </w:style>
  <w:style w:type="character" w:customStyle="1" w:styleId="6220">
    <w:name w:val="Знак Знак622"/>
    <w:locked/>
    <w:rsid w:val="005D368E"/>
    <w:rPr>
      <w:sz w:val="24"/>
      <w:lang w:val="ru-RU" w:eastAsia="ru-RU"/>
    </w:rPr>
  </w:style>
  <w:style w:type="character" w:customStyle="1" w:styleId="619">
    <w:name w:val="Знак Знак619"/>
    <w:locked/>
    <w:rsid w:val="005D368E"/>
    <w:rPr>
      <w:sz w:val="24"/>
      <w:lang w:val="ru-RU" w:eastAsia="ru-RU"/>
    </w:rPr>
  </w:style>
  <w:style w:type="character" w:customStyle="1" w:styleId="602">
    <w:name w:val="Знак Знак602"/>
    <w:locked/>
    <w:rsid w:val="005D368E"/>
    <w:rPr>
      <w:i/>
      <w:sz w:val="24"/>
      <w:lang w:val="ru-RU" w:eastAsia="ru-RU"/>
    </w:rPr>
  </w:style>
  <w:style w:type="character" w:customStyle="1" w:styleId="5920">
    <w:name w:val="Знак Знак592"/>
    <w:locked/>
    <w:rsid w:val="005D368E"/>
    <w:rPr>
      <w:rFonts w:ascii="Arial" w:hAnsi="Arial"/>
      <w:sz w:val="22"/>
      <w:lang w:val="ru-RU" w:eastAsia="ru-RU"/>
    </w:rPr>
  </w:style>
  <w:style w:type="character" w:customStyle="1" w:styleId="582">
    <w:name w:val="Знак Знак582"/>
    <w:locked/>
    <w:rsid w:val="005D368E"/>
    <w:rPr>
      <w:rFonts w:ascii="Courier New" w:hAnsi="Courier New"/>
      <w:lang w:val="ru-RU" w:eastAsia="ru-RU"/>
    </w:rPr>
  </w:style>
  <w:style w:type="character" w:customStyle="1" w:styleId="5720">
    <w:name w:val="Знак Знак572"/>
    <w:locked/>
    <w:rsid w:val="005D368E"/>
    <w:rPr>
      <w:lang w:val="ru-RU" w:eastAsia="ru-RU"/>
    </w:rPr>
  </w:style>
  <w:style w:type="character" w:customStyle="1" w:styleId="5620">
    <w:name w:val="Знак Знак562"/>
    <w:locked/>
    <w:rsid w:val="005D368E"/>
    <w:rPr>
      <w:sz w:val="24"/>
      <w:lang w:val="ru-RU" w:eastAsia="ru-RU"/>
    </w:rPr>
  </w:style>
  <w:style w:type="character" w:customStyle="1" w:styleId="542">
    <w:name w:val="Знак Знак542"/>
    <w:locked/>
    <w:rsid w:val="005D368E"/>
    <w:rPr>
      <w:sz w:val="24"/>
      <w:lang w:val="en-US" w:eastAsia="ru-RU"/>
    </w:rPr>
  </w:style>
  <w:style w:type="paragraph" w:customStyle="1" w:styleId="238">
    <w:name w:val="Заголовок 23"/>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5D368E"/>
    <w:pPr>
      <w:tabs>
        <w:tab w:val="left" w:pos="1440"/>
      </w:tabs>
      <w:suppressAutoHyphens/>
      <w:spacing w:before="240" w:after="60"/>
      <w:ind w:left="1440" w:hanging="1440"/>
      <w:outlineLvl w:val="7"/>
    </w:pPr>
    <w:rPr>
      <w:i/>
      <w:iCs/>
      <w:lang w:eastAsia="zh-CN"/>
    </w:rPr>
  </w:style>
  <w:style w:type="character" w:customStyle="1" w:styleId="672">
    <w:name w:val="Знак Знак672"/>
    <w:rsid w:val="005D368E"/>
    <w:rPr>
      <w:rFonts w:ascii="Arial" w:hAnsi="Arial"/>
      <w:b/>
      <w:sz w:val="26"/>
    </w:rPr>
  </w:style>
  <w:style w:type="character" w:customStyle="1" w:styleId="6620">
    <w:name w:val="Знак Знак662"/>
    <w:rsid w:val="005D368E"/>
    <w:rPr>
      <w:b/>
      <w:sz w:val="28"/>
    </w:rPr>
  </w:style>
  <w:style w:type="character" w:customStyle="1" w:styleId="702">
    <w:name w:val="Знак Знак702"/>
    <w:rsid w:val="005D368E"/>
    <w:rPr>
      <w:rFonts w:ascii="Arial" w:hAnsi="Arial"/>
      <w:b/>
      <w:sz w:val="26"/>
    </w:rPr>
  </w:style>
  <w:style w:type="character" w:customStyle="1" w:styleId="692">
    <w:name w:val="Знак Знак692"/>
    <w:rsid w:val="005D368E"/>
    <w:rPr>
      <w:b/>
      <w:sz w:val="28"/>
    </w:rPr>
  </w:style>
  <w:style w:type="character" w:customStyle="1" w:styleId="6820">
    <w:name w:val="Знак Знак682"/>
    <w:rsid w:val="005D368E"/>
    <w:rPr>
      <w:b/>
      <w:i/>
      <w:sz w:val="26"/>
    </w:rPr>
  </w:style>
  <w:style w:type="paragraph" w:customStyle="1" w:styleId="HTML21">
    <w:name w:val="Стандартный HTML2"/>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5D368E"/>
    <w:rPr>
      <w:rFonts w:ascii="Arial" w:hAnsi="Arial"/>
      <w:sz w:val="22"/>
    </w:rPr>
  </w:style>
  <w:style w:type="character" w:customStyle="1" w:styleId="618">
    <w:name w:val="Знак Знак618"/>
    <w:rsid w:val="005D368E"/>
    <w:rPr>
      <w:rFonts w:ascii="Arial" w:hAnsi="Arial"/>
      <w:b/>
      <w:i/>
      <w:sz w:val="28"/>
      <w:lang w:val="ru-RU" w:eastAsia="en-US"/>
    </w:rPr>
  </w:style>
  <w:style w:type="paragraph" w:customStyle="1" w:styleId="87">
    <w:name w:val="Знак Знак Знак Знак Знак Знак8"/>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5D368E"/>
    <w:rPr>
      <w:sz w:val="16"/>
      <w:lang w:val="ru-RU" w:eastAsia="ru-RU"/>
    </w:rPr>
  </w:style>
  <w:style w:type="paragraph" w:customStyle="1" w:styleId="7c">
    <w:name w:val="Обычный7"/>
    <w:rsid w:val="005D368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5D368E"/>
    <w:rPr>
      <w:b/>
      <w:sz w:val="27"/>
      <w:lang w:val="ru-RU" w:eastAsia="ru-RU"/>
    </w:rPr>
  </w:style>
  <w:style w:type="character" w:customStyle="1" w:styleId="1070">
    <w:name w:val="Знак Знак107"/>
    <w:locked/>
    <w:rsid w:val="005D368E"/>
    <w:rPr>
      <w:sz w:val="16"/>
      <w:lang w:val="ru-RU" w:eastAsia="ru-RU"/>
    </w:rPr>
  </w:style>
  <w:style w:type="paragraph" w:customStyle="1" w:styleId="4f3">
    <w:name w:val="Абзац списка4"/>
    <w:basedOn w:val="a3"/>
    <w:rsid w:val="005D368E"/>
    <w:pPr>
      <w:spacing w:after="200" w:line="276" w:lineRule="auto"/>
      <w:ind w:left="720"/>
    </w:pPr>
    <w:rPr>
      <w:rFonts w:ascii="Calibri" w:hAnsi="Calibri"/>
      <w:sz w:val="22"/>
      <w:szCs w:val="22"/>
      <w:lang w:eastAsia="en-US"/>
    </w:rPr>
  </w:style>
  <w:style w:type="character" w:customStyle="1" w:styleId="168">
    <w:name w:val="Знак Знак168"/>
    <w:locked/>
    <w:rsid w:val="005D368E"/>
    <w:rPr>
      <w:b/>
      <w:caps/>
      <w:sz w:val="24"/>
      <w:lang w:val="ru-RU" w:eastAsia="ru-RU"/>
    </w:rPr>
  </w:style>
  <w:style w:type="paragraph" w:customStyle="1" w:styleId="242">
    <w:name w:val="Основной текст 24"/>
    <w:basedOn w:val="a3"/>
    <w:rsid w:val="005D368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5D368E"/>
    <w:rPr>
      <w:rFonts w:ascii="Times New Roman" w:hAnsi="Times New Roman"/>
      <w:b/>
      <w:caps/>
      <w:sz w:val="28"/>
    </w:rPr>
  </w:style>
  <w:style w:type="character" w:customStyle="1" w:styleId="257">
    <w:name w:val="Знак Знак257"/>
    <w:rsid w:val="005D368E"/>
    <w:rPr>
      <w:rFonts w:ascii="Times New Roman" w:hAnsi="Times New Roman"/>
      <w:b/>
      <w:sz w:val="28"/>
    </w:rPr>
  </w:style>
  <w:style w:type="character" w:customStyle="1" w:styleId="2270">
    <w:name w:val="Знак Знак227"/>
    <w:rsid w:val="005D368E"/>
    <w:rPr>
      <w:rFonts w:ascii="Times New Roman" w:hAnsi="Times New Roman"/>
      <w:sz w:val="24"/>
    </w:rPr>
  </w:style>
  <w:style w:type="character" w:customStyle="1" w:styleId="197">
    <w:name w:val="Знак Знак197"/>
    <w:rsid w:val="005D368E"/>
    <w:rPr>
      <w:rFonts w:ascii="Times New Roman" w:hAnsi="Times New Roman"/>
      <w:sz w:val="16"/>
      <w:lang w:eastAsia="ru-RU"/>
    </w:rPr>
  </w:style>
  <w:style w:type="character" w:customStyle="1" w:styleId="187">
    <w:name w:val="Знак Знак187"/>
    <w:rsid w:val="005D368E"/>
    <w:rPr>
      <w:rFonts w:ascii="Courier New" w:hAnsi="Courier New"/>
    </w:rPr>
  </w:style>
  <w:style w:type="character" w:customStyle="1" w:styleId="177">
    <w:name w:val="Знак Знак177"/>
    <w:rsid w:val="005D368E"/>
    <w:rPr>
      <w:rFonts w:ascii="Times New Roman" w:hAnsi="Times New Roman"/>
      <w:sz w:val="24"/>
    </w:rPr>
  </w:style>
  <w:style w:type="paragraph" w:customStyle="1" w:styleId="346">
    <w:name w:val="Заголовок 34"/>
    <w:basedOn w:val="7c"/>
    <w:next w:val="7c"/>
    <w:rsid w:val="005D368E"/>
    <w:pPr>
      <w:keepNext/>
      <w:widowControl/>
      <w:ind w:left="0" w:firstLine="0"/>
      <w:outlineLvl w:val="2"/>
    </w:pPr>
    <w:rPr>
      <w:sz w:val="24"/>
    </w:rPr>
  </w:style>
  <w:style w:type="paragraph" w:customStyle="1" w:styleId="5f">
    <w:name w:val="Основной текст5"/>
    <w:basedOn w:val="7c"/>
    <w:rsid w:val="005D368E"/>
    <w:pPr>
      <w:widowControl/>
      <w:spacing w:line="360" w:lineRule="auto"/>
      <w:ind w:left="0" w:firstLine="0"/>
    </w:pPr>
    <w:rPr>
      <w:sz w:val="24"/>
    </w:rPr>
  </w:style>
  <w:style w:type="character" w:customStyle="1" w:styleId="157">
    <w:name w:val="Знак Знак157"/>
    <w:rsid w:val="005D368E"/>
    <w:rPr>
      <w:b/>
      <w:sz w:val="28"/>
    </w:rPr>
  </w:style>
  <w:style w:type="paragraph" w:customStyle="1" w:styleId="243">
    <w:name w:val="Заголовок 24"/>
    <w:basedOn w:val="a3"/>
    <w:next w:val="a3"/>
    <w:rsid w:val="005D368E"/>
    <w:pPr>
      <w:keepNext/>
      <w:widowControl w:val="0"/>
      <w:jc w:val="center"/>
    </w:pPr>
    <w:rPr>
      <w:b/>
      <w:sz w:val="26"/>
      <w:szCs w:val="20"/>
    </w:rPr>
  </w:style>
  <w:style w:type="paragraph" w:customStyle="1" w:styleId="88">
    <w:name w:val="Обычный8"/>
    <w:basedOn w:val="a3"/>
    <w:rsid w:val="005D368E"/>
    <w:pPr>
      <w:spacing w:before="100" w:beforeAutospacing="1" w:after="100" w:afterAutospacing="1"/>
    </w:pPr>
  </w:style>
  <w:style w:type="paragraph" w:customStyle="1" w:styleId="4f4">
    <w:name w:val="Цитата4"/>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5D368E"/>
    <w:rPr>
      <w:rFonts w:ascii="Courier New" w:hAnsi="Courier New"/>
      <w:sz w:val="20"/>
      <w:szCs w:val="20"/>
    </w:rPr>
  </w:style>
  <w:style w:type="paragraph" w:customStyle="1" w:styleId="348">
    <w:name w:val="Основной текст 34"/>
    <w:basedOn w:val="7c"/>
    <w:rsid w:val="005D368E"/>
    <w:pPr>
      <w:widowControl/>
      <w:tabs>
        <w:tab w:val="left" w:pos="360"/>
      </w:tabs>
      <w:ind w:left="0" w:firstLine="0"/>
      <w:jc w:val="both"/>
    </w:pPr>
    <w:rPr>
      <w:i/>
      <w:sz w:val="26"/>
    </w:rPr>
  </w:style>
  <w:style w:type="paragraph" w:customStyle="1" w:styleId="239">
    <w:name w:val="Основной текст с отступом 23"/>
    <w:basedOn w:val="a3"/>
    <w:rsid w:val="005D368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5D368E"/>
    <w:pPr>
      <w:spacing w:line="360" w:lineRule="auto"/>
      <w:ind w:firstLine="709"/>
      <w:jc w:val="both"/>
    </w:pPr>
    <w:rPr>
      <w:sz w:val="28"/>
      <w:szCs w:val="20"/>
    </w:rPr>
  </w:style>
  <w:style w:type="paragraph" w:customStyle="1" w:styleId="3ff6">
    <w:name w:val="Верхний колонтитул3"/>
    <w:basedOn w:val="a3"/>
    <w:rsid w:val="005D368E"/>
    <w:pPr>
      <w:tabs>
        <w:tab w:val="center" w:pos="4153"/>
        <w:tab w:val="right" w:pos="8306"/>
      </w:tabs>
    </w:pPr>
    <w:rPr>
      <w:rFonts w:ascii="Arial" w:hAnsi="Arial"/>
      <w:szCs w:val="20"/>
    </w:rPr>
  </w:style>
  <w:style w:type="character" w:customStyle="1" w:styleId="3ff7">
    <w:name w:val="Слабое выделение3"/>
    <w:rsid w:val="005D368E"/>
    <w:rPr>
      <w:i/>
      <w:color w:val="808080"/>
    </w:rPr>
  </w:style>
  <w:style w:type="character" w:customStyle="1" w:styleId="4170">
    <w:name w:val="Знак Знак417"/>
    <w:locked/>
    <w:rsid w:val="005D368E"/>
    <w:rPr>
      <w:rFonts w:ascii="Arial" w:hAnsi="Arial"/>
      <w:b/>
      <w:i/>
      <w:sz w:val="28"/>
      <w:lang w:val="ru-RU" w:eastAsia="en-US"/>
    </w:rPr>
  </w:style>
  <w:style w:type="character" w:customStyle="1" w:styleId="3ff8">
    <w:name w:val="Основной шрифт абзаца3"/>
    <w:rsid w:val="005D368E"/>
  </w:style>
  <w:style w:type="paragraph" w:customStyle="1" w:styleId="98">
    <w:name w:val="Знак Знак Знак Знак Знак Знак Знак Знак Знак Знак Знак Знак Знак9"/>
    <w:basedOn w:val="a3"/>
    <w:rsid w:val="005D368E"/>
    <w:pPr>
      <w:spacing w:after="160" w:line="240" w:lineRule="exact"/>
    </w:pPr>
    <w:rPr>
      <w:rFonts w:ascii="Verdana" w:hAnsi="Verdana"/>
      <w:lang w:val="en-US" w:eastAsia="en-US"/>
    </w:rPr>
  </w:style>
  <w:style w:type="paragraph" w:customStyle="1" w:styleId="372">
    <w:name w:val="Знак37"/>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5D368E"/>
    <w:rPr>
      <w:b/>
      <w:caps/>
      <w:sz w:val="24"/>
      <w:lang w:val="ru-RU" w:eastAsia="ru-RU"/>
    </w:rPr>
  </w:style>
  <w:style w:type="character" w:customStyle="1" w:styleId="1172">
    <w:name w:val="Знак1 Знак Знак17"/>
    <w:locked/>
    <w:rsid w:val="005D368E"/>
    <w:rPr>
      <w:rFonts w:ascii="Times New Roman" w:hAnsi="Times New Roman"/>
      <w:sz w:val="24"/>
      <w:lang w:eastAsia="ru-RU"/>
    </w:rPr>
  </w:style>
  <w:style w:type="character" w:customStyle="1" w:styleId="467">
    <w:name w:val="Знак Знак467"/>
    <w:locked/>
    <w:rsid w:val="005D368E"/>
    <w:rPr>
      <w:b/>
      <w:sz w:val="27"/>
      <w:lang w:val="ru-RU" w:eastAsia="ru-RU"/>
    </w:rPr>
  </w:style>
  <w:style w:type="character" w:customStyle="1" w:styleId="487">
    <w:name w:val="Знак Знак487"/>
    <w:locked/>
    <w:rsid w:val="005D368E"/>
    <w:rPr>
      <w:b/>
      <w:sz w:val="27"/>
      <w:lang w:val="ru-RU" w:eastAsia="ru-RU"/>
    </w:rPr>
  </w:style>
  <w:style w:type="character" w:customStyle="1" w:styleId="447">
    <w:name w:val="Знак Знак447"/>
    <w:locked/>
    <w:rsid w:val="005D368E"/>
    <w:rPr>
      <w:sz w:val="24"/>
    </w:rPr>
  </w:style>
  <w:style w:type="character" w:customStyle="1" w:styleId="517">
    <w:name w:val="Знак Знак517"/>
    <w:locked/>
    <w:rsid w:val="005D368E"/>
    <w:rPr>
      <w:b/>
      <w:sz w:val="27"/>
      <w:lang w:val="ru-RU" w:eastAsia="ru-RU"/>
    </w:rPr>
  </w:style>
  <w:style w:type="character" w:customStyle="1" w:styleId="4370">
    <w:name w:val="Знак Знак437"/>
    <w:locked/>
    <w:rsid w:val="005D368E"/>
    <w:rPr>
      <w:color w:val="000000"/>
      <w:sz w:val="24"/>
      <w:lang w:eastAsia="ru-RU"/>
    </w:rPr>
  </w:style>
  <w:style w:type="character" w:customStyle="1" w:styleId="4270">
    <w:name w:val="Знак Знак427"/>
    <w:rsid w:val="005D368E"/>
    <w:rPr>
      <w:rFonts w:ascii="Times New Roman" w:hAnsi="Times New Roman"/>
      <w:sz w:val="16"/>
    </w:rPr>
  </w:style>
  <w:style w:type="character" w:customStyle="1" w:styleId="497">
    <w:name w:val="Знак Знак497"/>
    <w:rsid w:val="005D368E"/>
    <w:rPr>
      <w:rFonts w:ascii="Times New Roman" w:hAnsi="Times New Roman"/>
      <w:b/>
      <w:caps/>
      <w:sz w:val="24"/>
      <w:lang w:eastAsia="ru-RU"/>
    </w:rPr>
  </w:style>
  <w:style w:type="paragraph" w:customStyle="1" w:styleId="449">
    <w:name w:val="Заголовок 44"/>
    <w:basedOn w:val="7c"/>
    <w:next w:val="7c"/>
    <w:rsid w:val="005D368E"/>
    <w:pPr>
      <w:keepNext/>
      <w:widowControl/>
      <w:ind w:left="0" w:firstLine="0"/>
    </w:pPr>
    <w:rPr>
      <w:sz w:val="24"/>
    </w:rPr>
  </w:style>
  <w:style w:type="character" w:customStyle="1" w:styleId="477">
    <w:name w:val="Знак Знак477"/>
    <w:rsid w:val="005D368E"/>
    <w:rPr>
      <w:rFonts w:ascii="Times New Roman" w:hAnsi="Times New Roman"/>
      <w:b/>
      <w:sz w:val="27"/>
      <w:lang w:eastAsia="ru-RU"/>
    </w:rPr>
  </w:style>
  <w:style w:type="character" w:customStyle="1" w:styleId="457">
    <w:name w:val="Знак Знак457"/>
    <w:rsid w:val="005D368E"/>
    <w:rPr>
      <w:rFonts w:ascii="Times New Roman" w:hAnsi="Times New Roman"/>
      <w:b/>
      <w:i/>
      <w:sz w:val="26"/>
      <w:lang w:eastAsia="ru-RU"/>
    </w:rPr>
  </w:style>
  <w:style w:type="paragraph" w:customStyle="1" w:styleId="633">
    <w:name w:val="Заголовок 63"/>
    <w:rsid w:val="005D368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5D368E"/>
    <w:rPr>
      <w:sz w:val="16"/>
    </w:rPr>
  </w:style>
  <w:style w:type="character" w:customStyle="1" w:styleId="507">
    <w:name w:val="Знак Знак507"/>
    <w:locked/>
    <w:rsid w:val="005D368E"/>
    <w:rPr>
      <w:b/>
      <w:sz w:val="28"/>
      <w:lang w:val="ru-RU" w:eastAsia="ru-RU"/>
    </w:rPr>
  </w:style>
  <w:style w:type="character" w:customStyle="1" w:styleId="527">
    <w:name w:val="Знак Знак527"/>
    <w:rsid w:val="005D368E"/>
    <w:rPr>
      <w:rFonts w:ascii="Arial" w:hAnsi="Arial"/>
      <w:b/>
      <w:i/>
      <w:sz w:val="28"/>
    </w:rPr>
  </w:style>
  <w:style w:type="paragraph" w:customStyle="1" w:styleId="2211">
    <w:name w:val="Цитата 221"/>
    <w:basedOn w:val="a3"/>
    <w:next w:val="a3"/>
    <w:rsid w:val="005D368E"/>
    <w:rPr>
      <w:rFonts w:ascii="Calibri" w:hAnsi="Calibri"/>
      <w:i/>
      <w:iCs/>
      <w:color w:val="000000"/>
    </w:rPr>
  </w:style>
  <w:style w:type="paragraph" w:customStyle="1" w:styleId="21fa">
    <w:name w:val="Выделенная цитата21"/>
    <w:basedOn w:val="a3"/>
    <w:next w:val="a3"/>
    <w:rsid w:val="005D368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5D368E"/>
    <w:rPr>
      <w:sz w:val="16"/>
      <w:lang w:val="ru-RU" w:eastAsia="ru-RU"/>
    </w:rPr>
  </w:style>
  <w:style w:type="character" w:customStyle="1" w:styleId="673">
    <w:name w:val="Знак6 Знак Знак7"/>
    <w:rsid w:val="005D368E"/>
    <w:rPr>
      <w:sz w:val="24"/>
      <w:lang w:val="ru-RU" w:eastAsia="ru-RU"/>
    </w:rPr>
  </w:style>
  <w:style w:type="character" w:customStyle="1" w:styleId="21fb">
    <w:name w:val="Замещающий текст21"/>
    <w:rsid w:val="005D368E"/>
    <w:rPr>
      <w:color w:val="808080"/>
    </w:rPr>
  </w:style>
  <w:style w:type="paragraph" w:customStyle="1" w:styleId="12f0">
    <w:name w:val="Заголовок 12"/>
    <w:basedOn w:val="a3"/>
    <w:next w:val="a3"/>
    <w:rsid w:val="005D368E"/>
    <w:pPr>
      <w:suppressAutoHyphens/>
      <w:ind w:firstLine="454"/>
    </w:pPr>
    <w:rPr>
      <w:b/>
      <w:caps/>
      <w:lang w:eastAsia="zh-CN"/>
    </w:rPr>
  </w:style>
  <w:style w:type="character" w:customStyle="1" w:styleId="617">
    <w:name w:val="Знак Знак617"/>
    <w:locked/>
    <w:rsid w:val="005D368E"/>
    <w:rPr>
      <w:sz w:val="24"/>
      <w:lang w:val="ru-RU" w:eastAsia="ru-RU"/>
    </w:rPr>
  </w:style>
  <w:style w:type="paragraph" w:customStyle="1" w:styleId="259">
    <w:name w:val="Заголовок 25"/>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5D368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5D368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5D368E"/>
    <w:rPr>
      <w:b/>
    </w:rPr>
  </w:style>
  <w:style w:type="paragraph" w:customStyle="1" w:styleId="HTML31">
    <w:name w:val="Стандартный HTML3"/>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5D368E"/>
    <w:rPr>
      <w:sz w:val="24"/>
      <w:lang w:val="ru-RU" w:eastAsia="ru-RU"/>
    </w:rPr>
  </w:style>
  <w:style w:type="paragraph" w:customStyle="1" w:styleId="921">
    <w:name w:val="Знак92"/>
    <w:basedOn w:val="a3"/>
    <w:rsid w:val="005D368E"/>
    <w:pPr>
      <w:spacing w:after="160" w:line="240" w:lineRule="exact"/>
    </w:pPr>
    <w:rPr>
      <w:rFonts w:ascii="Verdana" w:hAnsi="Verdana"/>
      <w:lang w:val="en-US" w:eastAsia="en-US"/>
    </w:rPr>
  </w:style>
  <w:style w:type="character" w:customStyle="1" w:styleId="4141">
    <w:name w:val="Знак4 Знак Знак14"/>
    <w:locked/>
    <w:rsid w:val="005D368E"/>
    <w:rPr>
      <w:rFonts w:ascii="Arial" w:hAnsi="Arial"/>
      <w:b/>
      <w:kern w:val="32"/>
      <w:sz w:val="32"/>
      <w:lang w:val="ru-RU" w:eastAsia="ru-RU"/>
    </w:rPr>
  </w:style>
  <w:style w:type="character" w:customStyle="1" w:styleId="2124">
    <w:name w:val="Знак2 Знак Знак12"/>
    <w:locked/>
    <w:rsid w:val="005D368E"/>
    <w:rPr>
      <w:b/>
      <w:sz w:val="27"/>
      <w:lang w:val="ru-RU" w:eastAsia="ru-RU"/>
    </w:rPr>
  </w:style>
  <w:style w:type="character" w:customStyle="1" w:styleId="23a">
    <w:name w:val="Знак2 Знак Знак3"/>
    <w:locked/>
    <w:rsid w:val="005D368E"/>
    <w:rPr>
      <w:rFonts w:ascii="Arial" w:hAnsi="Arial"/>
      <w:b/>
      <w:sz w:val="26"/>
      <w:lang w:val="ru-RU" w:eastAsia="ru-RU"/>
    </w:rPr>
  </w:style>
  <w:style w:type="paragraph" w:customStyle="1" w:styleId="5f0">
    <w:name w:val="Абзац списка5"/>
    <w:basedOn w:val="a3"/>
    <w:rsid w:val="005D368E"/>
    <w:pPr>
      <w:ind w:left="708"/>
    </w:pPr>
    <w:rPr>
      <w:rFonts w:ascii="Calibri" w:hAnsi="Calibri"/>
      <w:szCs w:val="20"/>
    </w:rPr>
  </w:style>
  <w:style w:type="character" w:customStyle="1" w:styleId="4f6">
    <w:name w:val="Слабое выделение4"/>
    <w:rsid w:val="005D368E"/>
    <w:rPr>
      <w:i/>
      <w:color w:val="808080"/>
    </w:rPr>
  </w:style>
  <w:style w:type="paragraph" w:customStyle="1" w:styleId="23b">
    <w:name w:val="Цитата 23"/>
    <w:basedOn w:val="a3"/>
    <w:next w:val="a3"/>
    <w:rsid w:val="005D368E"/>
    <w:rPr>
      <w:rFonts w:ascii="Calibri" w:hAnsi="Calibri"/>
      <w:i/>
      <w:iCs/>
      <w:color w:val="000000"/>
    </w:rPr>
  </w:style>
  <w:style w:type="paragraph" w:customStyle="1" w:styleId="3ffa">
    <w:name w:val="Выделенная цитата3"/>
    <w:basedOn w:val="a3"/>
    <w:next w:val="a3"/>
    <w:rsid w:val="005D368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5D368E"/>
    <w:rPr>
      <w:b/>
    </w:rPr>
  </w:style>
  <w:style w:type="character" w:customStyle="1" w:styleId="3ffb">
    <w:name w:val="Замещающий текст3"/>
    <w:rsid w:val="005D368E"/>
    <w:rPr>
      <w:color w:val="808080"/>
    </w:rPr>
  </w:style>
  <w:style w:type="character" w:customStyle="1" w:styleId="1260">
    <w:name w:val="Знак1 Знак Знак26"/>
    <w:locked/>
    <w:rsid w:val="005D368E"/>
    <w:rPr>
      <w:sz w:val="24"/>
    </w:rPr>
  </w:style>
  <w:style w:type="character" w:customStyle="1" w:styleId="1271">
    <w:name w:val="Знак1 Знак Знак27"/>
    <w:locked/>
    <w:rsid w:val="005D368E"/>
    <w:rPr>
      <w:sz w:val="24"/>
    </w:rPr>
  </w:style>
  <w:style w:type="character" w:customStyle="1" w:styleId="7d">
    <w:name w:val="Без интервала Знак7"/>
    <w:locked/>
    <w:rsid w:val="005D368E"/>
    <w:rPr>
      <w:sz w:val="24"/>
      <w:lang w:eastAsia="en-US"/>
    </w:rPr>
  </w:style>
  <w:style w:type="character" w:customStyle="1" w:styleId="393">
    <w:name w:val="Знак Знак393"/>
    <w:rsid w:val="005D368E"/>
    <w:rPr>
      <w:rFonts w:ascii="Arial" w:hAnsi="Arial"/>
      <w:b/>
      <w:sz w:val="26"/>
    </w:rPr>
  </w:style>
  <w:style w:type="character" w:customStyle="1" w:styleId="383">
    <w:name w:val="Знак Знак383"/>
    <w:rsid w:val="005D368E"/>
    <w:rPr>
      <w:b/>
      <w:sz w:val="28"/>
    </w:rPr>
  </w:style>
  <w:style w:type="character" w:customStyle="1" w:styleId="373">
    <w:name w:val="Знак Знак373"/>
    <w:rsid w:val="005D368E"/>
    <w:rPr>
      <w:b/>
      <w:i/>
      <w:sz w:val="26"/>
    </w:rPr>
  </w:style>
  <w:style w:type="character" w:customStyle="1" w:styleId="363">
    <w:name w:val="Знак Знак363"/>
    <w:rsid w:val="005D368E"/>
    <w:rPr>
      <w:b/>
      <w:sz w:val="22"/>
      <w:lang w:val="ru-RU" w:eastAsia="ru-RU"/>
    </w:rPr>
  </w:style>
  <w:style w:type="character" w:customStyle="1" w:styleId="3530">
    <w:name w:val="Знак Знак353"/>
    <w:rsid w:val="005D368E"/>
    <w:rPr>
      <w:sz w:val="24"/>
      <w:lang w:val="ru-RU" w:eastAsia="ru-RU"/>
    </w:rPr>
  </w:style>
  <w:style w:type="character" w:customStyle="1" w:styleId="3430">
    <w:name w:val="Знак Знак343"/>
    <w:rsid w:val="005D368E"/>
    <w:rPr>
      <w:rFonts w:ascii="Calibri" w:hAnsi="Calibri"/>
      <w:i/>
      <w:sz w:val="24"/>
      <w:lang w:eastAsia="en-US"/>
    </w:rPr>
  </w:style>
  <w:style w:type="character" w:customStyle="1" w:styleId="3230">
    <w:name w:val="Знак Знак323"/>
    <w:rsid w:val="005D368E"/>
    <w:rPr>
      <w:sz w:val="16"/>
    </w:rPr>
  </w:style>
  <w:style w:type="character" w:customStyle="1" w:styleId="3141">
    <w:name w:val="Знак Знак314"/>
    <w:rsid w:val="005D368E"/>
    <w:rPr>
      <w:sz w:val="24"/>
    </w:rPr>
  </w:style>
  <w:style w:type="paragraph" w:customStyle="1" w:styleId="10a">
    <w:name w:val="Знак Знак Знак Знак Знак Знак10"/>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5D368E"/>
    <w:rPr>
      <w:sz w:val="24"/>
    </w:rPr>
  </w:style>
  <w:style w:type="character" w:customStyle="1" w:styleId="293">
    <w:name w:val="Знак Знак293"/>
    <w:rsid w:val="005D368E"/>
    <w:rPr>
      <w:sz w:val="24"/>
    </w:rPr>
  </w:style>
  <w:style w:type="character" w:customStyle="1" w:styleId="7130">
    <w:name w:val="Знак Знак713"/>
    <w:rsid w:val="005D368E"/>
    <w:rPr>
      <w:sz w:val="16"/>
      <w:lang w:val="ru-RU" w:eastAsia="ru-RU"/>
    </w:rPr>
  </w:style>
  <w:style w:type="paragraph" w:customStyle="1" w:styleId="99">
    <w:name w:val="Обычный9"/>
    <w:rsid w:val="005D368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5D368E"/>
    <w:rPr>
      <w:b/>
      <w:sz w:val="27"/>
      <w:lang w:val="ru-RU" w:eastAsia="ru-RU"/>
    </w:rPr>
  </w:style>
  <w:style w:type="character" w:customStyle="1" w:styleId="283">
    <w:name w:val="Знак Знак283"/>
    <w:rsid w:val="005D368E"/>
    <w:rPr>
      <w:rFonts w:ascii="Tahoma" w:hAnsi="Tahoma"/>
    </w:rPr>
  </w:style>
  <w:style w:type="character" w:customStyle="1" w:styleId="273">
    <w:name w:val="Знак Знак273"/>
    <w:rsid w:val="005D368E"/>
    <w:rPr>
      <w:sz w:val="24"/>
    </w:rPr>
  </w:style>
  <w:style w:type="character" w:customStyle="1" w:styleId="1090">
    <w:name w:val="Знак Знак109"/>
    <w:locked/>
    <w:rsid w:val="005D368E"/>
    <w:rPr>
      <w:sz w:val="16"/>
      <w:lang w:val="ru-RU" w:eastAsia="ru-RU"/>
    </w:rPr>
  </w:style>
  <w:style w:type="character" w:customStyle="1" w:styleId="626">
    <w:name w:val="Знак Знак626"/>
    <w:rsid w:val="005D368E"/>
    <w:rPr>
      <w:rFonts w:ascii="Arial" w:hAnsi="Arial"/>
      <w:b/>
      <w:i/>
      <w:sz w:val="28"/>
      <w:lang w:val="ru-RU" w:eastAsia="en-US"/>
    </w:rPr>
  </w:style>
  <w:style w:type="character" w:customStyle="1" w:styleId="2130">
    <w:name w:val="Знак Знак213"/>
    <w:locked/>
    <w:rsid w:val="005D368E"/>
    <w:rPr>
      <w:sz w:val="24"/>
      <w:lang w:val="en-US"/>
    </w:rPr>
  </w:style>
  <w:style w:type="character" w:customStyle="1" w:styleId="1231">
    <w:name w:val="Знак Знак123"/>
    <w:rsid w:val="005D368E"/>
    <w:rPr>
      <w:sz w:val="16"/>
    </w:rPr>
  </w:style>
  <w:style w:type="character" w:customStyle="1" w:styleId="1350">
    <w:name w:val="Знак Знак135"/>
    <w:rsid w:val="005D368E"/>
    <w:rPr>
      <w:lang w:val="ru-RU" w:eastAsia="ru-RU"/>
    </w:rPr>
  </w:style>
  <w:style w:type="character" w:customStyle="1" w:styleId="1610">
    <w:name w:val="Знак Знак1610"/>
    <w:locked/>
    <w:rsid w:val="005D368E"/>
    <w:rPr>
      <w:b/>
      <w:caps/>
      <w:sz w:val="24"/>
      <w:lang w:val="ru-RU" w:eastAsia="ru-RU"/>
    </w:rPr>
  </w:style>
  <w:style w:type="character" w:customStyle="1" w:styleId="1153">
    <w:name w:val="Знак Знак115"/>
    <w:rsid w:val="005D368E"/>
    <w:rPr>
      <w:sz w:val="24"/>
    </w:rPr>
  </w:style>
  <w:style w:type="paragraph" w:customStyle="1" w:styleId="25a">
    <w:name w:val="Основной текст 25"/>
    <w:basedOn w:val="a3"/>
    <w:rsid w:val="005D368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5D368E"/>
    <w:rPr>
      <w:rFonts w:ascii="Times New Roman" w:hAnsi="Times New Roman"/>
      <w:b/>
      <w:caps/>
      <w:sz w:val="28"/>
    </w:rPr>
  </w:style>
  <w:style w:type="character" w:customStyle="1" w:styleId="2590">
    <w:name w:val="Знак Знак259"/>
    <w:rsid w:val="005D368E"/>
    <w:rPr>
      <w:rFonts w:ascii="Times New Roman" w:hAnsi="Times New Roman"/>
      <w:b/>
      <w:sz w:val="28"/>
    </w:rPr>
  </w:style>
  <w:style w:type="character" w:customStyle="1" w:styleId="2290">
    <w:name w:val="Знак Знак229"/>
    <w:rsid w:val="005D368E"/>
    <w:rPr>
      <w:rFonts w:ascii="Times New Roman" w:hAnsi="Times New Roman"/>
      <w:sz w:val="24"/>
    </w:rPr>
  </w:style>
  <w:style w:type="character" w:customStyle="1" w:styleId="2016">
    <w:name w:val="Знак Знак2016"/>
    <w:rsid w:val="005D368E"/>
    <w:rPr>
      <w:rFonts w:ascii="Arial" w:hAnsi="Arial"/>
      <w:sz w:val="22"/>
    </w:rPr>
  </w:style>
  <w:style w:type="character" w:customStyle="1" w:styleId="199">
    <w:name w:val="Знак Знак199"/>
    <w:rsid w:val="005D368E"/>
    <w:rPr>
      <w:rFonts w:ascii="Times New Roman" w:hAnsi="Times New Roman"/>
      <w:sz w:val="16"/>
      <w:lang w:eastAsia="ru-RU"/>
    </w:rPr>
  </w:style>
  <w:style w:type="character" w:customStyle="1" w:styleId="1811">
    <w:name w:val="Знак Знак1811"/>
    <w:rsid w:val="005D368E"/>
    <w:rPr>
      <w:rFonts w:ascii="Courier New" w:hAnsi="Courier New"/>
    </w:rPr>
  </w:style>
  <w:style w:type="character" w:customStyle="1" w:styleId="179">
    <w:name w:val="Знак Знак179"/>
    <w:rsid w:val="005D368E"/>
    <w:rPr>
      <w:rFonts w:ascii="Times New Roman" w:hAnsi="Times New Roman"/>
      <w:sz w:val="24"/>
    </w:rPr>
  </w:style>
  <w:style w:type="character" w:customStyle="1" w:styleId="950">
    <w:name w:val="Знак Знак95"/>
    <w:rsid w:val="005D368E"/>
    <w:rPr>
      <w:rFonts w:ascii="PragmaticaCTT" w:hAnsi="PragmaticaCTT"/>
      <w:b/>
      <w:sz w:val="24"/>
      <w:lang w:val="ru-RU" w:eastAsia="ru-RU"/>
    </w:rPr>
  </w:style>
  <w:style w:type="character" w:customStyle="1" w:styleId="840">
    <w:name w:val="Знак Знак84"/>
    <w:rsid w:val="005D368E"/>
    <w:rPr>
      <w:sz w:val="24"/>
    </w:rPr>
  </w:style>
  <w:style w:type="character" w:customStyle="1" w:styleId="5200">
    <w:name w:val="Знак Знак520"/>
    <w:aliases w:val="Знак Знак5101"/>
    <w:rsid w:val="005D368E"/>
    <w:rPr>
      <w:rFonts w:ascii="Tahoma" w:hAnsi="Tahoma"/>
      <w:sz w:val="16"/>
      <w:lang w:val="ru-RU" w:eastAsia="ru-RU"/>
    </w:rPr>
  </w:style>
  <w:style w:type="paragraph" w:customStyle="1" w:styleId="364">
    <w:name w:val="Заголовок 36"/>
    <w:basedOn w:val="99"/>
    <w:next w:val="99"/>
    <w:rsid w:val="005D368E"/>
    <w:pPr>
      <w:keepNext/>
      <w:widowControl/>
      <w:ind w:left="0" w:firstLine="0"/>
      <w:outlineLvl w:val="2"/>
    </w:pPr>
    <w:rPr>
      <w:sz w:val="24"/>
    </w:rPr>
  </w:style>
  <w:style w:type="paragraph" w:customStyle="1" w:styleId="6f1">
    <w:name w:val="Основной текст6"/>
    <w:basedOn w:val="99"/>
    <w:rsid w:val="005D368E"/>
    <w:pPr>
      <w:widowControl/>
      <w:spacing w:line="360" w:lineRule="auto"/>
      <w:ind w:left="0" w:firstLine="0"/>
    </w:pPr>
    <w:rPr>
      <w:sz w:val="24"/>
    </w:rPr>
  </w:style>
  <w:style w:type="character" w:customStyle="1" w:styleId="159">
    <w:name w:val="Знак Знак159"/>
    <w:rsid w:val="005D368E"/>
    <w:rPr>
      <w:b/>
      <w:sz w:val="28"/>
    </w:rPr>
  </w:style>
  <w:style w:type="character" w:customStyle="1" w:styleId="800">
    <w:name w:val="Знак Знак80"/>
    <w:rsid w:val="005D368E"/>
    <w:rPr>
      <w:rFonts w:ascii="Times New Roman" w:hAnsi="Times New Roman"/>
      <w:lang w:eastAsia="en-US"/>
    </w:rPr>
  </w:style>
  <w:style w:type="paragraph" w:customStyle="1" w:styleId="264">
    <w:name w:val="Заголовок 26"/>
    <w:basedOn w:val="a3"/>
    <w:next w:val="a3"/>
    <w:rsid w:val="005D368E"/>
    <w:pPr>
      <w:keepNext/>
      <w:widowControl w:val="0"/>
      <w:jc w:val="center"/>
    </w:pPr>
    <w:rPr>
      <w:b/>
      <w:sz w:val="26"/>
      <w:szCs w:val="20"/>
    </w:rPr>
  </w:style>
  <w:style w:type="paragraph" w:customStyle="1" w:styleId="5f1">
    <w:name w:val="Цитата5"/>
    <w:basedOn w:val="a3"/>
    <w:rsid w:val="005D368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5D368E"/>
    <w:rPr>
      <w:i/>
      <w:color w:val="000000"/>
      <w:sz w:val="24"/>
    </w:rPr>
  </w:style>
  <w:style w:type="character" w:customStyle="1" w:styleId="2ffff7">
    <w:name w:val="Выделенная цитата Знак2"/>
    <w:rsid w:val="005D368E"/>
    <w:rPr>
      <w:b/>
      <w:i/>
      <w:color w:val="4F81BD"/>
      <w:sz w:val="24"/>
    </w:rPr>
  </w:style>
  <w:style w:type="paragraph" w:customStyle="1" w:styleId="5f2">
    <w:name w:val="Текст5"/>
    <w:basedOn w:val="a3"/>
    <w:rsid w:val="005D368E"/>
    <w:rPr>
      <w:rFonts w:ascii="Courier New" w:hAnsi="Courier New"/>
      <w:sz w:val="20"/>
      <w:szCs w:val="20"/>
    </w:rPr>
  </w:style>
  <w:style w:type="paragraph" w:customStyle="1" w:styleId="356">
    <w:name w:val="Основной текст 35"/>
    <w:basedOn w:val="99"/>
    <w:rsid w:val="005D368E"/>
    <w:pPr>
      <w:widowControl/>
      <w:tabs>
        <w:tab w:val="left" w:pos="360"/>
      </w:tabs>
      <w:ind w:left="0" w:firstLine="0"/>
      <w:jc w:val="both"/>
    </w:pPr>
    <w:rPr>
      <w:i/>
      <w:sz w:val="26"/>
    </w:rPr>
  </w:style>
  <w:style w:type="paragraph" w:customStyle="1" w:styleId="244">
    <w:name w:val="Основной текст с отступом 24"/>
    <w:basedOn w:val="a3"/>
    <w:rsid w:val="005D368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5D368E"/>
    <w:pPr>
      <w:spacing w:line="360" w:lineRule="auto"/>
      <w:ind w:firstLine="709"/>
      <w:jc w:val="both"/>
    </w:pPr>
    <w:rPr>
      <w:sz w:val="28"/>
      <w:szCs w:val="20"/>
    </w:rPr>
  </w:style>
  <w:style w:type="paragraph" w:customStyle="1" w:styleId="4f8">
    <w:name w:val="Верхний колонтитул4"/>
    <w:basedOn w:val="a3"/>
    <w:rsid w:val="005D368E"/>
    <w:pPr>
      <w:tabs>
        <w:tab w:val="center" w:pos="4153"/>
        <w:tab w:val="right" w:pos="8306"/>
      </w:tabs>
    </w:pPr>
    <w:rPr>
      <w:rFonts w:ascii="Arial" w:hAnsi="Arial"/>
      <w:szCs w:val="20"/>
    </w:rPr>
  </w:style>
  <w:style w:type="character" w:customStyle="1" w:styleId="419">
    <w:name w:val="Знак Знак419"/>
    <w:locked/>
    <w:rsid w:val="005D368E"/>
    <w:rPr>
      <w:rFonts w:ascii="Arial" w:hAnsi="Arial"/>
      <w:b/>
      <w:i/>
      <w:sz w:val="28"/>
      <w:lang w:val="ru-RU" w:eastAsia="en-US"/>
    </w:rPr>
  </w:style>
  <w:style w:type="character" w:customStyle="1" w:styleId="429">
    <w:name w:val="Знак4 Знак2"/>
    <w:locked/>
    <w:rsid w:val="005D368E"/>
    <w:rPr>
      <w:sz w:val="24"/>
      <w:lang w:val="ru-RU" w:eastAsia="ru-RU"/>
    </w:rPr>
  </w:style>
  <w:style w:type="character" w:customStyle="1" w:styleId="4f9">
    <w:name w:val="Основной шрифт абзаца4"/>
    <w:rsid w:val="005D368E"/>
  </w:style>
  <w:style w:type="character" w:customStyle="1" w:styleId="2380">
    <w:name w:val="Знак Знак23 Знак8"/>
    <w:aliases w:val="Знак Знак3 Знак8"/>
    <w:locked/>
    <w:rsid w:val="005D368E"/>
    <w:rPr>
      <w:rFonts w:ascii="Tahoma" w:hAnsi="Tahoma"/>
      <w:sz w:val="16"/>
    </w:rPr>
  </w:style>
  <w:style w:type="paragraph" w:customStyle="1" w:styleId="13a">
    <w:name w:val="Знак Знак Знак Знак Знак Знак Знак Знак Знак Знак Знак Знак Знак13"/>
    <w:basedOn w:val="a3"/>
    <w:rsid w:val="005D368E"/>
    <w:pPr>
      <w:spacing w:after="160" w:line="240" w:lineRule="exact"/>
    </w:pPr>
    <w:rPr>
      <w:rFonts w:ascii="Verdana" w:hAnsi="Verdana"/>
      <w:lang w:val="en-US" w:eastAsia="en-US"/>
    </w:rPr>
  </w:style>
  <w:style w:type="paragraph" w:customStyle="1" w:styleId="392">
    <w:name w:val="Знак39"/>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5D368E"/>
    <w:rPr>
      <w:b/>
      <w:caps/>
      <w:sz w:val="24"/>
      <w:lang w:val="ru-RU" w:eastAsia="ru-RU"/>
    </w:rPr>
  </w:style>
  <w:style w:type="character" w:customStyle="1" w:styleId="11100">
    <w:name w:val="Знак1 Знак Знак110"/>
    <w:locked/>
    <w:rsid w:val="005D368E"/>
    <w:rPr>
      <w:rFonts w:ascii="Times New Roman" w:hAnsi="Times New Roman"/>
      <w:sz w:val="24"/>
      <w:lang w:eastAsia="ru-RU"/>
    </w:rPr>
  </w:style>
  <w:style w:type="character" w:customStyle="1" w:styleId="469">
    <w:name w:val="Знак Знак469"/>
    <w:locked/>
    <w:rsid w:val="005D368E"/>
    <w:rPr>
      <w:b/>
      <w:sz w:val="27"/>
      <w:lang w:val="ru-RU" w:eastAsia="ru-RU"/>
    </w:rPr>
  </w:style>
  <w:style w:type="character" w:customStyle="1" w:styleId="489">
    <w:name w:val="Знак Знак489"/>
    <w:locked/>
    <w:rsid w:val="005D368E"/>
    <w:rPr>
      <w:b/>
      <w:sz w:val="27"/>
      <w:lang w:val="ru-RU" w:eastAsia="ru-RU"/>
    </w:rPr>
  </w:style>
  <w:style w:type="character" w:customStyle="1" w:styleId="4490">
    <w:name w:val="Знак Знак449"/>
    <w:locked/>
    <w:rsid w:val="005D368E"/>
    <w:rPr>
      <w:sz w:val="24"/>
    </w:rPr>
  </w:style>
  <w:style w:type="character" w:customStyle="1" w:styleId="51100">
    <w:name w:val="Знак Знак5110"/>
    <w:locked/>
    <w:rsid w:val="005D368E"/>
    <w:rPr>
      <w:b/>
      <w:sz w:val="27"/>
      <w:lang w:val="ru-RU" w:eastAsia="ru-RU"/>
    </w:rPr>
  </w:style>
  <w:style w:type="character" w:customStyle="1" w:styleId="439">
    <w:name w:val="Знак Знак439"/>
    <w:locked/>
    <w:rsid w:val="005D368E"/>
    <w:rPr>
      <w:color w:val="000000"/>
      <w:sz w:val="24"/>
      <w:lang w:eastAsia="ru-RU"/>
    </w:rPr>
  </w:style>
  <w:style w:type="character" w:customStyle="1" w:styleId="4290">
    <w:name w:val="Знак Знак429"/>
    <w:rsid w:val="005D368E"/>
    <w:rPr>
      <w:rFonts w:ascii="Times New Roman" w:hAnsi="Times New Roman"/>
      <w:sz w:val="16"/>
    </w:rPr>
  </w:style>
  <w:style w:type="character" w:customStyle="1" w:styleId="499">
    <w:name w:val="Знак Знак499"/>
    <w:rsid w:val="005D368E"/>
    <w:rPr>
      <w:rFonts w:ascii="Times New Roman" w:hAnsi="Times New Roman"/>
      <w:b/>
      <w:caps/>
      <w:sz w:val="24"/>
      <w:lang w:eastAsia="ru-RU"/>
    </w:rPr>
  </w:style>
  <w:style w:type="paragraph" w:customStyle="1" w:styleId="46a">
    <w:name w:val="Заголовок 46"/>
    <w:basedOn w:val="99"/>
    <w:next w:val="99"/>
    <w:rsid w:val="005D368E"/>
    <w:pPr>
      <w:keepNext/>
      <w:widowControl/>
      <w:ind w:left="0" w:firstLine="0"/>
    </w:pPr>
    <w:rPr>
      <w:sz w:val="24"/>
    </w:rPr>
  </w:style>
  <w:style w:type="character" w:customStyle="1" w:styleId="479">
    <w:name w:val="Знак Знак479"/>
    <w:rsid w:val="005D368E"/>
    <w:rPr>
      <w:rFonts w:ascii="Times New Roman" w:hAnsi="Times New Roman"/>
      <w:b/>
      <w:sz w:val="27"/>
      <w:lang w:eastAsia="ru-RU"/>
    </w:rPr>
  </w:style>
  <w:style w:type="character" w:customStyle="1" w:styleId="4590">
    <w:name w:val="Знак Знак459"/>
    <w:rsid w:val="005D368E"/>
    <w:rPr>
      <w:rFonts w:ascii="Times New Roman" w:hAnsi="Times New Roman"/>
      <w:b/>
      <w:i/>
      <w:sz w:val="26"/>
      <w:lang w:eastAsia="ru-RU"/>
    </w:rPr>
  </w:style>
  <w:style w:type="paragraph" w:customStyle="1" w:styleId="653">
    <w:name w:val="Заголовок 65"/>
    <w:rsid w:val="005D368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5D368E"/>
    <w:rPr>
      <w:sz w:val="16"/>
    </w:rPr>
  </w:style>
  <w:style w:type="character" w:customStyle="1" w:styleId="509">
    <w:name w:val="Знак Знак509"/>
    <w:locked/>
    <w:rsid w:val="005D368E"/>
    <w:rPr>
      <w:b/>
      <w:sz w:val="28"/>
      <w:lang w:val="ru-RU" w:eastAsia="ru-RU"/>
    </w:rPr>
  </w:style>
  <w:style w:type="character" w:customStyle="1" w:styleId="5290">
    <w:name w:val="Знак Знак529"/>
    <w:rsid w:val="005D368E"/>
    <w:rPr>
      <w:rFonts w:ascii="Arial" w:hAnsi="Arial"/>
      <w:b/>
      <w:i/>
      <w:sz w:val="28"/>
    </w:rPr>
  </w:style>
  <w:style w:type="character" w:customStyle="1" w:styleId="519">
    <w:name w:val="Знак5 Знак Знак19"/>
    <w:locked/>
    <w:rsid w:val="005D368E"/>
    <w:rPr>
      <w:sz w:val="16"/>
      <w:lang w:val="ru-RU" w:eastAsia="ru-RU"/>
    </w:rPr>
  </w:style>
  <w:style w:type="character" w:customStyle="1" w:styleId="6101">
    <w:name w:val="Знак6 Знак Знак10"/>
    <w:rsid w:val="005D368E"/>
    <w:rPr>
      <w:sz w:val="24"/>
      <w:lang w:val="ru-RU" w:eastAsia="ru-RU"/>
    </w:rPr>
  </w:style>
  <w:style w:type="character" w:customStyle="1" w:styleId="553">
    <w:name w:val="Знак Знак553"/>
    <w:locked/>
    <w:rsid w:val="005D368E"/>
    <w:rPr>
      <w:sz w:val="24"/>
      <w:lang w:val="ru-RU" w:eastAsia="ru-RU"/>
    </w:rPr>
  </w:style>
  <w:style w:type="paragraph" w:customStyle="1" w:styleId="Heading13">
    <w:name w:val="Heading 13"/>
    <w:basedOn w:val="a3"/>
    <w:next w:val="a3"/>
    <w:rsid w:val="005D368E"/>
    <w:pPr>
      <w:suppressAutoHyphens/>
      <w:ind w:firstLine="454"/>
    </w:pPr>
    <w:rPr>
      <w:b/>
      <w:caps/>
      <w:lang w:eastAsia="zh-CN"/>
    </w:rPr>
  </w:style>
  <w:style w:type="character" w:customStyle="1" w:styleId="6530">
    <w:name w:val="Знак Знак653"/>
    <w:locked/>
    <w:rsid w:val="005D368E"/>
    <w:rPr>
      <w:b/>
      <w:sz w:val="27"/>
      <w:lang w:val="ru-RU" w:eastAsia="ru-RU"/>
    </w:rPr>
  </w:style>
  <w:style w:type="character" w:customStyle="1" w:styleId="6430">
    <w:name w:val="Знак Знак643"/>
    <w:locked/>
    <w:rsid w:val="005D368E"/>
    <w:rPr>
      <w:b/>
      <w:sz w:val="28"/>
      <w:lang w:val="ru-RU" w:eastAsia="ru-RU"/>
    </w:rPr>
  </w:style>
  <w:style w:type="character" w:customStyle="1" w:styleId="6330">
    <w:name w:val="Знак Знак633"/>
    <w:locked/>
    <w:rsid w:val="005D368E"/>
    <w:rPr>
      <w:b/>
      <w:i/>
      <w:sz w:val="26"/>
      <w:lang w:val="ru-RU" w:eastAsia="ru-RU"/>
    </w:rPr>
  </w:style>
  <w:style w:type="character" w:customStyle="1" w:styleId="625">
    <w:name w:val="Знак Знак625"/>
    <w:locked/>
    <w:rsid w:val="005D368E"/>
    <w:rPr>
      <w:sz w:val="24"/>
      <w:lang w:val="ru-RU" w:eastAsia="ru-RU"/>
    </w:rPr>
  </w:style>
  <w:style w:type="character" w:customStyle="1" w:styleId="61100">
    <w:name w:val="Знак Знак6110"/>
    <w:locked/>
    <w:rsid w:val="005D368E"/>
    <w:rPr>
      <w:sz w:val="24"/>
      <w:lang w:val="ru-RU" w:eastAsia="ru-RU"/>
    </w:rPr>
  </w:style>
  <w:style w:type="character" w:customStyle="1" w:styleId="603">
    <w:name w:val="Знак Знак603"/>
    <w:locked/>
    <w:rsid w:val="005D368E"/>
    <w:rPr>
      <w:i/>
      <w:sz w:val="24"/>
      <w:lang w:val="ru-RU" w:eastAsia="ru-RU"/>
    </w:rPr>
  </w:style>
  <w:style w:type="character" w:customStyle="1" w:styleId="593">
    <w:name w:val="Знак Знак593"/>
    <w:locked/>
    <w:rsid w:val="005D368E"/>
    <w:rPr>
      <w:rFonts w:ascii="Arial" w:hAnsi="Arial"/>
      <w:sz w:val="22"/>
      <w:lang w:val="ru-RU" w:eastAsia="ru-RU"/>
    </w:rPr>
  </w:style>
  <w:style w:type="character" w:customStyle="1" w:styleId="5830">
    <w:name w:val="Знак Знак583"/>
    <w:locked/>
    <w:rsid w:val="005D368E"/>
    <w:rPr>
      <w:rFonts w:ascii="Courier New" w:hAnsi="Courier New"/>
      <w:lang w:val="ru-RU" w:eastAsia="ru-RU"/>
    </w:rPr>
  </w:style>
  <w:style w:type="character" w:customStyle="1" w:styleId="573">
    <w:name w:val="Знак Знак573"/>
    <w:locked/>
    <w:rsid w:val="005D368E"/>
    <w:rPr>
      <w:lang w:val="ru-RU" w:eastAsia="ru-RU"/>
    </w:rPr>
  </w:style>
  <w:style w:type="character" w:customStyle="1" w:styleId="563">
    <w:name w:val="Знак Знак563"/>
    <w:locked/>
    <w:rsid w:val="005D368E"/>
    <w:rPr>
      <w:sz w:val="24"/>
      <w:lang w:val="ru-RU" w:eastAsia="ru-RU"/>
    </w:rPr>
  </w:style>
  <w:style w:type="character" w:customStyle="1" w:styleId="543">
    <w:name w:val="Знак Знак543"/>
    <w:locked/>
    <w:rsid w:val="005D368E"/>
    <w:rPr>
      <w:sz w:val="24"/>
      <w:lang w:val="en-US" w:eastAsia="ru-RU"/>
    </w:rPr>
  </w:style>
  <w:style w:type="paragraph" w:customStyle="1" w:styleId="Heading52">
    <w:name w:val="Heading 5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5D368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5D368E"/>
    <w:rPr>
      <w:rFonts w:ascii="Arial" w:hAnsi="Arial"/>
      <w:b/>
      <w:sz w:val="26"/>
    </w:rPr>
  </w:style>
  <w:style w:type="character" w:customStyle="1" w:styleId="663">
    <w:name w:val="Знак Знак663"/>
    <w:rsid w:val="005D368E"/>
    <w:rPr>
      <w:b/>
      <w:sz w:val="28"/>
    </w:rPr>
  </w:style>
  <w:style w:type="character" w:customStyle="1" w:styleId="703">
    <w:name w:val="Знак Знак703"/>
    <w:rsid w:val="005D368E"/>
    <w:rPr>
      <w:rFonts w:ascii="Arial" w:hAnsi="Arial"/>
      <w:b/>
      <w:sz w:val="26"/>
    </w:rPr>
  </w:style>
  <w:style w:type="character" w:customStyle="1" w:styleId="693">
    <w:name w:val="Знак Знак693"/>
    <w:rsid w:val="005D368E"/>
    <w:rPr>
      <w:b/>
      <w:sz w:val="28"/>
    </w:rPr>
  </w:style>
  <w:style w:type="character" w:customStyle="1" w:styleId="683">
    <w:name w:val="Знак Знак683"/>
    <w:rsid w:val="005D368E"/>
    <w:rPr>
      <w:b/>
      <w:i/>
      <w:sz w:val="26"/>
    </w:rPr>
  </w:style>
  <w:style w:type="paragraph" w:customStyle="1" w:styleId="HTML40">
    <w:name w:val="Стандартный HTML4"/>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5D368E"/>
    <w:pPr>
      <w:keepNext/>
      <w:widowControl/>
    </w:pPr>
    <w:rPr>
      <w:sz w:val="24"/>
    </w:rPr>
  </w:style>
  <w:style w:type="paragraph" w:customStyle="1" w:styleId="Heading221">
    <w:name w:val="Heading 221"/>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5D368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5D368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5D368E"/>
    <w:rPr>
      <w:smallCaps/>
      <w:color w:val="C0504D"/>
      <w:u w:val="single"/>
    </w:rPr>
  </w:style>
  <w:style w:type="character" w:customStyle="1" w:styleId="11f7">
    <w:name w:val="Сильная ссылка11"/>
    <w:rsid w:val="005D368E"/>
    <w:rPr>
      <w:b/>
      <w:smallCaps/>
      <w:color w:val="C0504D"/>
      <w:spacing w:val="5"/>
      <w:u w:val="single"/>
    </w:rPr>
  </w:style>
  <w:style w:type="character" w:customStyle="1" w:styleId="11f8">
    <w:name w:val="Название книги11"/>
    <w:rsid w:val="005D368E"/>
    <w:rPr>
      <w:b/>
      <w:smallCaps/>
      <w:spacing w:val="5"/>
    </w:rPr>
  </w:style>
  <w:style w:type="paragraph" w:customStyle="1" w:styleId="930">
    <w:name w:val="Знак93"/>
    <w:basedOn w:val="a3"/>
    <w:rsid w:val="005D368E"/>
    <w:pPr>
      <w:spacing w:after="160" w:line="240" w:lineRule="exact"/>
    </w:pPr>
    <w:rPr>
      <w:rFonts w:ascii="Verdana" w:hAnsi="Verdana"/>
      <w:lang w:val="en-US" w:eastAsia="en-US"/>
    </w:rPr>
  </w:style>
  <w:style w:type="character" w:customStyle="1" w:styleId="4151">
    <w:name w:val="Знак4 Знак Знак15"/>
    <w:locked/>
    <w:rsid w:val="005D368E"/>
    <w:rPr>
      <w:rFonts w:ascii="Arial" w:hAnsi="Arial"/>
      <w:b/>
      <w:kern w:val="32"/>
      <w:sz w:val="32"/>
      <w:lang w:val="ru-RU" w:eastAsia="ru-RU"/>
    </w:rPr>
  </w:style>
  <w:style w:type="character" w:customStyle="1" w:styleId="2131">
    <w:name w:val="Знак2 Знак Знак13"/>
    <w:locked/>
    <w:rsid w:val="005D368E"/>
    <w:rPr>
      <w:b/>
      <w:sz w:val="27"/>
      <w:lang w:val="ru-RU" w:eastAsia="ru-RU"/>
    </w:rPr>
  </w:style>
  <w:style w:type="character" w:customStyle="1" w:styleId="43a">
    <w:name w:val="Знак4 Знак Знак3"/>
    <w:locked/>
    <w:rsid w:val="005D368E"/>
    <w:rPr>
      <w:rFonts w:ascii="Arial" w:hAnsi="Arial"/>
      <w:b/>
      <w:kern w:val="32"/>
      <w:sz w:val="32"/>
      <w:lang w:val="ru-RU" w:eastAsia="ru-RU"/>
    </w:rPr>
  </w:style>
  <w:style w:type="character" w:customStyle="1" w:styleId="245">
    <w:name w:val="Знак2 Знак Знак4"/>
    <w:semiHidden/>
    <w:locked/>
    <w:rsid w:val="005D368E"/>
    <w:rPr>
      <w:rFonts w:ascii="Arial" w:hAnsi="Arial"/>
      <w:b/>
      <w:sz w:val="26"/>
      <w:lang w:val="ru-RU" w:eastAsia="ru-RU"/>
    </w:rPr>
  </w:style>
  <w:style w:type="character" w:customStyle="1" w:styleId="FontStyle270">
    <w:name w:val="Font Style27"/>
    <w:rsid w:val="005D368E"/>
    <w:rPr>
      <w:rFonts w:ascii="Times New Roman" w:hAnsi="Times New Roman"/>
      <w:sz w:val="26"/>
    </w:rPr>
  </w:style>
  <w:style w:type="character" w:customStyle="1" w:styleId="2100">
    <w:name w:val="Знак Знак210"/>
    <w:locked/>
    <w:rsid w:val="005D368E"/>
    <w:rPr>
      <w:rFonts w:ascii="Arial" w:hAnsi="Arial"/>
      <w:vanish/>
      <w:sz w:val="16"/>
      <w:lang w:eastAsia="ru-RU"/>
    </w:rPr>
  </w:style>
  <w:style w:type="paragraph" w:customStyle="1" w:styleId="11f9">
    <w:name w:val="Стиль11"/>
    <w:basedOn w:val="a3"/>
    <w:next w:val="114"/>
    <w:rsid w:val="005D368E"/>
    <w:pPr>
      <w:jc w:val="center"/>
    </w:pPr>
    <w:rPr>
      <w:lang w:val="en-US"/>
    </w:rPr>
  </w:style>
  <w:style w:type="paragraph" w:customStyle="1" w:styleId="6f2">
    <w:name w:val="Абзац списка6"/>
    <w:basedOn w:val="a3"/>
    <w:rsid w:val="005D368E"/>
    <w:pPr>
      <w:ind w:left="708"/>
    </w:pPr>
    <w:rPr>
      <w:rFonts w:ascii="Calibri" w:hAnsi="Calibri"/>
      <w:sz w:val="22"/>
      <w:szCs w:val="22"/>
      <w:lang w:eastAsia="en-US"/>
    </w:rPr>
  </w:style>
  <w:style w:type="character" w:customStyle="1" w:styleId="5f3">
    <w:name w:val="Слабое выделение5"/>
    <w:rsid w:val="005D368E"/>
    <w:rPr>
      <w:i/>
      <w:color w:val="808080"/>
    </w:rPr>
  </w:style>
  <w:style w:type="paragraph" w:customStyle="1" w:styleId="5f4">
    <w:name w:val="Без интервала5"/>
    <w:rsid w:val="005D368E"/>
    <w:pPr>
      <w:spacing w:after="0" w:line="240" w:lineRule="auto"/>
    </w:pPr>
    <w:rPr>
      <w:rFonts w:ascii="Calibri" w:eastAsia="Times New Roman" w:hAnsi="Calibri" w:cs="Times New Roman"/>
      <w:lang w:val="en-US"/>
    </w:rPr>
  </w:style>
  <w:style w:type="paragraph" w:customStyle="1" w:styleId="246">
    <w:name w:val="Цитата 24"/>
    <w:basedOn w:val="a3"/>
    <w:next w:val="a3"/>
    <w:rsid w:val="005D368E"/>
    <w:rPr>
      <w:rFonts w:ascii="Calibri" w:hAnsi="Calibri"/>
      <w:i/>
      <w:color w:val="000000"/>
      <w:szCs w:val="22"/>
      <w:lang w:eastAsia="en-US"/>
    </w:rPr>
  </w:style>
  <w:style w:type="paragraph" w:customStyle="1" w:styleId="4fa">
    <w:name w:val="Выделенная цитата4"/>
    <w:basedOn w:val="a3"/>
    <w:next w:val="a3"/>
    <w:rsid w:val="005D368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5D368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5D368E"/>
    <w:rPr>
      <w:b/>
      <w:i/>
      <w:color w:val="4F81BD"/>
    </w:rPr>
  </w:style>
  <w:style w:type="character" w:customStyle="1" w:styleId="21fd">
    <w:name w:val="Слабая ссылка21"/>
    <w:rsid w:val="005D368E"/>
    <w:rPr>
      <w:smallCaps/>
      <w:color w:val="C0504D"/>
      <w:u w:val="single"/>
    </w:rPr>
  </w:style>
  <w:style w:type="character" w:customStyle="1" w:styleId="21fe">
    <w:name w:val="Сильная ссылка21"/>
    <w:rsid w:val="005D368E"/>
    <w:rPr>
      <w:b/>
      <w:smallCaps/>
      <w:color w:val="C0504D"/>
      <w:spacing w:val="5"/>
      <w:u w:val="single"/>
    </w:rPr>
  </w:style>
  <w:style w:type="character" w:customStyle="1" w:styleId="21ff">
    <w:name w:val="Название книги21"/>
    <w:rsid w:val="005D368E"/>
    <w:rPr>
      <w:b/>
      <w:smallCaps/>
      <w:spacing w:val="5"/>
    </w:rPr>
  </w:style>
  <w:style w:type="character" w:customStyle="1" w:styleId="4fb">
    <w:name w:val="Замещающий текст4"/>
    <w:rsid w:val="005D368E"/>
    <w:rPr>
      <w:color w:val="808080"/>
    </w:rPr>
  </w:style>
  <w:style w:type="character" w:customStyle="1" w:styleId="FontStyle89">
    <w:name w:val="Font Style89"/>
    <w:rsid w:val="005D368E"/>
    <w:rPr>
      <w:rFonts w:ascii="Times New Roman" w:hAnsi="Times New Roman"/>
      <w:i/>
      <w:sz w:val="14"/>
    </w:rPr>
  </w:style>
  <w:style w:type="paragraph" w:customStyle="1" w:styleId="10b">
    <w:name w:val="Стиль10"/>
    <w:basedOn w:val="a3"/>
    <w:next w:val="aff2"/>
    <w:rsid w:val="005D368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5D368E"/>
    <w:rPr>
      <w:spacing w:val="-20"/>
      <w:sz w:val="28"/>
      <w:u w:val="single"/>
      <w:lang w:val="ru-RU" w:eastAsia="ru-RU"/>
    </w:rPr>
  </w:style>
  <w:style w:type="paragraph" w:customStyle="1" w:styleId="10c">
    <w:name w:val="Обычный10"/>
    <w:rsid w:val="005D368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5D368E"/>
    <w:pPr>
      <w:widowControl w:val="0"/>
    </w:pPr>
    <w:rPr>
      <w:rFonts w:ascii="Courier New" w:hAnsi="Courier New"/>
      <w:sz w:val="20"/>
      <w:szCs w:val="20"/>
    </w:rPr>
  </w:style>
  <w:style w:type="paragraph" w:customStyle="1" w:styleId="7e">
    <w:name w:val="Абзац списка7"/>
    <w:basedOn w:val="a3"/>
    <w:rsid w:val="005D368E"/>
    <w:pPr>
      <w:ind w:left="720"/>
      <w:contextualSpacing/>
    </w:pPr>
  </w:style>
  <w:style w:type="character" w:customStyle="1" w:styleId="7120">
    <w:name w:val="Знак Знак712"/>
    <w:rsid w:val="005D368E"/>
    <w:rPr>
      <w:sz w:val="16"/>
      <w:lang w:val="ru-RU" w:eastAsia="ru-RU"/>
    </w:rPr>
  </w:style>
  <w:style w:type="paragraph" w:customStyle="1" w:styleId="12f1">
    <w:name w:val="Знак Знак Знак Знак Знак Знак Знак Знак Знак Знак Знак Знак Знак12"/>
    <w:basedOn w:val="a3"/>
    <w:rsid w:val="005D368E"/>
    <w:pPr>
      <w:spacing w:after="160" w:line="240" w:lineRule="exact"/>
    </w:pPr>
    <w:rPr>
      <w:rFonts w:ascii="Verdana" w:hAnsi="Verdana"/>
      <w:lang w:val="en-US" w:eastAsia="en-US"/>
    </w:rPr>
  </w:style>
  <w:style w:type="paragraph" w:customStyle="1" w:styleId="7f">
    <w:name w:val="Основной текст7"/>
    <w:basedOn w:val="a3"/>
    <w:rsid w:val="005D368E"/>
    <w:pPr>
      <w:widowControl w:val="0"/>
      <w:snapToGrid w:val="0"/>
      <w:jc w:val="both"/>
    </w:pPr>
    <w:rPr>
      <w:szCs w:val="20"/>
    </w:rPr>
  </w:style>
  <w:style w:type="paragraph" w:customStyle="1" w:styleId="25b">
    <w:name w:val="Основной текст с отступом 25"/>
    <w:basedOn w:val="a3"/>
    <w:rsid w:val="005D368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5D368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5D368E"/>
    <w:rPr>
      <w:sz w:val="24"/>
    </w:rPr>
  </w:style>
  <w:style w:type="character" w:customStyle="1" w:styleId="6240">
    <w:name w:val="Знак Знак624"/>
    <w:locked/>
    <w:rsid w:val="005D368E"/>
    <w:rPr>
      <w:b/>
      <w:caps/>
      <w:sz w:val="24"/>
      <w:lang w:val="ru-RU" w:eastAsia="ru-RU"/>
    </w:rPr>
  </w:style>
  <w:style w:type="character" w:customStyle="1" w:styleId="5190">
    <w:name w:val="Знак Знак519"/>
    <w:locked/>
    <w:rsid w:val="005D368E"/>
    <w:rPr>
      <w:b/>
      <w:sz w:val="27"/>
      <w:lang w:val="ru-RU" w:eastAsia="ru-RU"/>
    </w:rPr>
  </w:style>
  <w:style w:type="paragraph" w:customStyle="1" w:styleId="265">
    <w:name w:val="Основной текст 26"/>
    <w:basedOn w:val="a3"/>
    <w:rsid w:val="005D368E"/>
    <w:pPr>
      <w:shd w:val="clear" w:color="auto" w:fill="FFFFFF"/>
      <w:spacing w:before="233" w:line="360" w:lineRule="auto"/>
      <w:ind w:left="1701" w:hanging="567"/>
    </w:pPr>
    <w:rPr>
      <w:b/>
      <w:color w:val="000000"/>
      <w:spacing w:val="-5"/>
      <w:sz w:val="28"/>
      <w:szCs w:val="20"/>
    </w:rPr>
  </w:style>
  <w:style w:type="character" w:customStyle="1" w:styleId="bold1">
    <w:name w:val="bold1"/>
    <w:rsid w:val="005D368E"/>
    <w:rPr>
      <w:rFonts w:ascii="Arial" w:hAnsi="Arial"/>
      <w:b/>
    </w:rPr>
  </w:style>
  <w:style w:type="character" w:customStyle="1" w:styleId="b-serp-itemtextpassage1">
    <w:name w:val="b-serp-item__text_passage1"/>
    <w:rsid w:val="005D368E"/>
    <w:rPr>
      <w:b/>
    </w:rPr>
  </w:style>
  <w:style w:type="character" w:customStyle="1" w:styleId="afffffffffff6">
    <w:name w:val="текст Знак Знак"/>
    <w:rsid w:val="005D368E"/>
    <w:rPr>
      <w:sz w:val="24"/>
      <w:lang w:val="ru-RU" w:eastAsia="ru-RU"/>
    </w:rPr>
  </w:style>
  <w:style w:type="paragraph" w:customStyle="1" w:styleId="1ffffffe">
    <w:name w:val="Стиль Заголовок 1 (тем обзор)"/>
    <w:basedOn w:val="11"/>
    <w:link w:val="1fffffff"/>
    <w:rsid w:val="005D368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5D368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5D368E"/>
    <w:pPr>
      <w:spacing w:line="360" w:lineRule="auto"/>
      <w:ind w:firstLine="709"/>
      <w:jc w:val="both"/>
    </w:pPr>
    <w:rPr>
      <w:sz w:val="28"/>
      <w:szCs w:val="20"/>
    </w:rPr>
  </w:style>
  <w:style w:type="paragraph" w:customStyle="1" w:styleId="47a">
    <w:name w:val="Заголовок 47"/>
    <w:basedOn w:val="10c"/>
    <w:next w:val="10c"/>
    <w:rsid w:val="005D368E"/>
    <w:pPr>
      <w:keepNext/>
      <w:spacing w:line="240" w:lineRule="auto"/>
      <w:ind w:right="0" w:firstLine="0"/>
    </w:pPr>
  </w:style>
  <w:style w:type="paragraph" w:customStyle="1" w:styleId="res-desc1">
    <w:name w:val="res-desc1"/>
    <w:basedOn w:val="a3"/>
    <w:rsid w:val="005D368E"/>
    <w:pPr>
      <w:spacing w:before="72"/>
    </w:pPr>
    <w:rPr>
      <w:rFonts w:ascii="a_Timer" w:hAnsi="a_Timer" w:cs="a_Timer"/>
      <w:color w:val="000000"/>
    </w:rPr>
  </w:style>
  <w:style w:type="paragraph" w:customStyle="1" w:styleId="-3">
    <w:name w:val="А - об"/>
    <w:basedOn w:val="a3"/>
    <w:rsid w:val="005D368E"/>
    <w:pPr>
      <w:spacing w:line="360" w:lineRule="auto"/>
      <w:ind w:firstLine="397"/>
    </w:pPr>
    <w:rPr>
      <w:b/>
      <w:sz w:val="20"/>
      <w:szCs w:val="20"/>
    </w:rPr>
  </w:style>
  <w:style w:type="paragraph" w:customStyle="1" w:styleId="366">
    <w:name w:val="Основной текст 36"/>
    <w:basedOn w:val="10c"/>
    <w:rsid w:val="005D368E"/>
    <w:pPr>
      <w:spacing w:line="240" w:lineRule="auto"/>
      <w:ind w:right="0" w:firstLine="0"/>
      <w:jc w:val="both"/>
    </w:pPr>
    <w:rPr>
      <w:i/>
      <w:sz w:val="26"/>
    </w:rPr>
  </w:style>
  <w:style w:type="character" w:customStyle="1" w:styleId="description1">
    <w:name w:val="description1"/>
    <w:rsid w:val="005D368E"/>
    <w:rPr>
      <w:color w:val="000000"/>
      <w:sz w:val="17"/>
    </w:rPr>
  </w:style>
  <w:style w:type="paragraph" w:customStyle="1" w:styleId="1fffffff0">
    <w:name w:val="1_темы"/>
    <w:basedOn w:val="a3"/>
    <w:rsid w:val="005D368E"/>
    <w:pPr>
      <w:ind w:left="567"/>
      <w:jc w:val="both"/>
    </w:pPr>
    <w:rPr>
      <w:b/>
      <w:lang w:eastAsia="fr-FR"/>
    </w:rPr>
  </w:style>
  <w:style w:type="paragraph" w:customStyle="1" w:styleId="374">
    <w:name w:val="Заголовок 37"/>
    <w:basedOn w:val="a3"/>
    <w:next w:val="a3"/>
    <w:rsid w:val="005D368E"/>
    <w:pPr>
      <w:keepNext/>
      <w:snapToGrid w:val="0"/>
      <w:spacing w:before="240" w:after="60"/>
    </w:pPr>
    <w:rPr>
      <w:rFonts w:ascii="Arial" w:hAnsi="Arial"/>
      <w:szCs w:val="20"/>
    </w:rPr>
  </w:style>
  <w:style w:type="character" w:customStyle="1" w:styleId="940">
    <w:name w:val="Знак Знак94"/>
    <w:rsid w:val="005D368E"/>
    <w:rPr>
      <w:rFonts w:ascii="Times New Roman" w:hAnsi="Times New Roman"/>
      <w:sz w:val="24"/>
    </w:rPr>
  </w:style>
  <w:style w:type="character" w:customStyle="1" w:styleId="1340">
    <w:name w:val="Знак Знак134"/>
    <w:locked/>
    <w:rsid w:val="005D368E"/>
    <w:rPr>
      <w:rFonts w:ascii="Arial" w:hAnsi="Arial"/>
      <w:b/>
      <w:kern w:val="32"/>
      <w:sz w:val="32"/>
      <w:lang w:val="ru-RU" w:eastAsia="ru-RU"/>
    </w:rPr>
  </w:style>
  <w:style w:type="character" w:customStyle="1" w:styleId="bibliocaption1">
    <w:name w:val="bibliocaption1"/>
    <w:rsid w:val="005D368E"/>
    <w:rPr>
      <w:rFonts w:ascii="Verdana" w:hAnsi="Verdana"/>
      <w:b/>
      <w:color w:val="080000"/>
      <w:sz w:val="22"/>
      <w:u w:val="none"/>
    </w:rPr>
  </w:style>
  <w:style w:type="paragraph" w:customStyle="1" w:styleId="afffffffffff7">
    <w:name w:val="ͮ𬠫"/>
    <w:rsid w:val="005D368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5D368E"/>
  </w:style>
  <w:style w:type="character" w:customStyle="1" w:styleId="ft1067">
    <w:name w:val="ft1067"/>
    <w:rsid w:val="005D368E"/>
  </w:style>
  <w:style w:type="character" w:customStyle="1" w:styleId="ft1144">
    <w:name w:val="ft1144"/>
    <w:rsid w:val="005D368E"/>
  </w:style>
  <w:style w:type="character" w:customStyle="1" w:styleId="ft1207">
    <w:name w:val="ft1207"/>
    <w:rsid w:val="005D368E"/>
  </w:style>
  <w:style w:type="character" w:customStyle="1" w:styleId="ft1213">
    <w:name w:val="ft1213"/>
    <w:rsid w:val="005D368E"/>
  </w:style>
  <w:style w:type="character" w:customStyle="1" w:styleId="ft1214">
    <w:name w:val="ft1214"/>
    <w:rsid w:val="005D368E"/>
  </w:style>
  <w:style w:type="character" w:customStyle="1" w:styleId="ft1289">
    <w:name w:val="ft1289"/>
    <w:rsid w:val="005D368E"/>
  </w:style>
  <w:style w:type="character" w:customStyle="1" w:styleId="ft1311">
    <w:name w:val="ft1311"/>
    <w:rsid w:val="005D368E"/>
  </w:style>
  <w:style w:type="character" w:customStyle="1" w:styleId="ft3008">
    <w:name w:val="ft3008"/>
    <w:rsid w:val="005D368E"/>
  </w:style>
  <w:style w:type="character" w:customStyle="1" w:styleId="ft3181">
    <w:name w:val="ft3181"/>
    <w:rsid w:val="005D368E"/>
  </w:style>
  <w:style w:type="character" w:customStyle="1" w:styleId="ft722">
    <w:name w:val="ft722"/>
    <w:rsid w:val="005D368E"/>
  </w:style>
  <w:style w:type="character" w:customStyle="1" w:styleId="ft728">
    <w:name w:val="ft728"/>
    <w:rsid w:val="005D368E"/>
  </w:style>
  <w:style w:type="character" w:customStyle="1" w:styleId="ft730">
    <w:name w:val="ft730"/>
    <w:rsid w:val="005D368E"/>
  </w:style>
  <w:style w:type="character" w:customStyle="1" w:styleId="ft72">
    <w:name w:val="ft72"/>
    <w:rsid w:val="005D368E"/>
  </w:style>
  <w:style w:type="character" w:customStyle="1" w:styleId="ft731">
    <w:name w:val="ft731"/>
    <w:rsid w:val="005D368E"/>
  </w:style>
  <w:style w:type="character" w:customStyle="1" w:styleId="ft732">
    <w:name w:val="ft732"/>
    <w:rsid w:val="005D368E"/>
  </w:style>
  <w:style w:type="character" w:customStyle="1" w:styleId="ft735">
    <w:name w:val="ft735"/>
    <w:rsid w:val="005D368E"/>
  </w:style>
  <w:style w:type="character" w:customStyle="1" w:styleId="ft738">
    <w:name w:val="ft738"/>
    <w:rsid w:val="005D368E"/>
  </w:style>
  <w:style w:type="character" w:customStyle="1" w:styleId="ft747">
    <w:name w:val="ft747"/>
    <w:rsid w:val="005D368E"/>
  </w:style>
  <w:style w:type="character" w:customStyle="1" w:styleId="ft758">
    <w:name w:val="ft758"/>
    <w:rsid w:val="005D368E"/>
  </w:style>
  <w:style w:type="paragraph" w:customStyle="1" w:styleId="Picture">
    <w:name w:val="Picture"/>
    <w:basedOn w:val="a3"/>
    <w:next w:val="a3"/>
    <w:rsid w:val="005D368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5D368E"/>
    <w:rPr>
      <w:color w:val="auto"/>
      <w:lang w:val="en-US" w:eastAsia="en-US"/>
    </w:rPr>
  </w:style>
  <w:style w:type="paragraph" w:customStyle="1" w:styleId="1fffffff1">
    <w:name w:val="Çàãîëîâîê 1"/>
    <w:basedOn w:val="Default"/>
    <w:next w:val="Default"/>
    <w:rsid w:val="005D368E"/>
    <w:rPr>
      <w:color w:val="auto"/>
      <w:lang w:val="en-US" w:eastAsia="en-US"/>
    </w:rPr>
  </w:style>
  <w:style w:type="character" w:customStyle="1" w:styleId="ft2100">
    <w:name w:val="ft2100"/>
    <w:rsid w:val="005D368E"/>
  </w:style>
  <w:style w:type="character" w:customStyle="1" w:styleId="ft2109">
    <w:name w:val="ft2109"/>
    <w:rsid w:val="005D368E"/>
  </w:style>
  <w:style w:type="character" w:customStyle="1" w:styleId="ft2121">
    <w:name w:val="ft2121"/>
    <w:rsid w:val="005D368E"/>
  </w:style>
  <w:style w:type="character" w:customStyle="1" w:styleId="ft2130">
    <w:name w:val="ft2130"/>
    <w:rsid w:val="005D368E"/>
  </w:style>
  <w:style w:type="character" w:customStyle="1" w:styleId="ft24421">
    <w:name w:val="ft24421"/>
    <w:rsid w:val="005D368E"/>
    <w:rPr>
      <w:rFonts w:ascii="Times" w:hAnsi="Times"/>
      <w:b/>
      <w:color w:val="000000"/>
      <w:spacing w:val="15"/>
      <w:sz w:val="27"/>
    </w:rPr>
  </w:style>
  <w:style w:type="paragraph" w:customStyle="1" w:styleId="afffffffffff8">
    <w:name w:val="Стиль для методичек"/>
    <w:basedOn w:val="a3"/>
    <w:rsid w:val="005D368E"/>
    <w:pPr>
      <w:ind w:left="284" w:firstLine="340"/>
      <w:jc w:val="both"/>
    </w:pPr>
    <w:rPr>
      <w:rFonts w:ascii="Calibri" w:hAnsi="Calibri" w:cs="Calibri"/>
      <w:sz w:val="28"/>
      <w:szCs w:val="28"/>
    </w:rPr>
  </w:style>
  <w:style w:type="paragraph" w:customStyle="1" w:styleId="Preformatted">
    <w:name w:val="Preformatted"/>
    <w:basedOn w:val="a3"/>
    <w:rsid w:val="005D368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5D368E"/>
    <w:rPr>
      <w:rFonts w:ascii="Times New Roman" w:hAnsi="Times New Roman"/>
      <w:i/>
      <w:sz w:val="26"/>
    </w:rPr>
  </w:style>
  <w:style w:type="character" w:customStyle="1" w:styleId="rvts9">
    <w:name w:val="rvts9"/>
    <w:rsid w:val="005D368E"/>
  </w:style>
  <w:style w:type="character" w:customStyle="1" w:styleId="rvts15">
    <w:name w:val="rvts15"/>
    <w:rsid w:val="005D368E"/>
  </w:style>
  <w:style w:type="paragraph" w:customStyle="1" w:styleId="2TimesNewW1">
    <w:name w:val="Стиль Заголовок 2 + Times New (W1)"/>
    <w:basedOn w:val="21"/>
    <w:rsid w:val="005D368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5D368E"/>
    <w:pPr>
      <w:spacing w:before="100" w:beforeAutospacing="1" w:after="100" w:afterAutospacing="1"/>
    </w:pPr>
  </w:style>
  <w:style w:type="paragraph" w:customStyle="1" w:styleId="1125">
    <w:name w:val="Стиль Заголовок 1 + по ширине Первая строка:  125 см"/>
    <w:basedOn w:val="11"/>
    <w:rsid w:val="005D368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5D368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5D368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5D368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5D368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5D368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5D368E"/>
  </w:style>
  <w:style w:type="character" w:customStyle="1" w:styleId="ft404">
    <w:name w:val="ft404"/>
    <w:rsid w:val="005D368E"/>
  </w:style>
  <w:style w:type="character" w:customStyle="1" w:styleId="ft2">
    <w:name w:val="ft2"/>
    <w:rsid w:val="005D368E"/>
  </w:style>
  <w:style w:type="character" w:customStyle="1" w:styleId="ft405">
    <w:name w:val="ft405"/>
    <w:rsid w:val="005D368E"/>
  </w:style>
  <w:style w:type="character" w:customStyle="1" w:styleId="ft407">
    <w:name w:val="ft407"/>
    <w:rsid w:val="005D368E"/>
  </w:style>
  <w:style w:type="character" w:customStyle="1" w:styleId="ft411">
    <w:name w:val="ft411"/>
    <w:rsid w:val="005D368E"/>
  </w:style>
  <w:style w:type="character" w:customStyle="1" w:styleId="ft416">
    <w:name w:val="ft416"/>
    <w:rsid w:val="005D368E"/>
  </w:style>
  <w:style w:type="character" w:customStyle="1" w:styleId="ft438">
    <w:name w:val="ft438"/>
    <w:rsid w:val="005D368E"/>
  </w:style>
  <w:style w:type="character" w:customStyle="1" w:styleId="ft461">
    <w:name w:val="ft461"/>
    <w:rsid w:val="005D368E"/>
  </w:style>
  <w:style w:type="character" w:customStyle="1" w:styleId="ft485">
    <w:name w:val="ft485"/>
    <w:rsid w:val="005D368E"/>
  </w:style>
  <w:style w:type="character" w:customStyle="1" w:styleId="ft507">
    <w:name w:val="ft507"/>
    <w:rsid w:val="005D368E"/>
  </w:style>
  <w:style w:type="character" w:customStyle="1" w:styleId="ft464">
    <w:name w:val="ft464"/>
    <w:rsid w:val="005D368E"/>
  </w:style>
  <w:style w:type="character" w:customStyle="1" w:styleId="ft515">
    <w:name w:val="ft515"/>
    <w:rsid w:val="005D368E"/>
  </w:style>
  <w:style w:type="character" w:customStyle="1" w:styleId="ft518">
    <w:name w:val="ft518"/>
    <w:rsid w:val="005D368E"/>
  </w:style>
  <w:style w:type="character" w:customStyle="1" w:styleId="ft521">
    <w:name w:val="ft521"/>
    <w:rsid w:val="005D368E"/>
  </w:style>
  <w:style w:type="character" w:customStyle="1" w:styleId="ft525">
    <w:name w:val="ft525"/>
    <w:rsid w:val="005D368E"/>
  </w:style>
  <w:style w:type="character" w:customStyle="1" w:styleId="ft549">
    <w:name w:val="ft549"/>
    <w:rsid w:val="005D368E"/>
  </w:style>
  <w:style w:type="character" w:customStyle="1" w:styleId="ft554">
    <w:name w:val="ft554"/>
    <w:rsid w:val="005D368E"/>
  </w:style>
  <w:style w:type="character" w:customStyle="1" w:styleId="ft557">
    <w:name w:val="ft557"/>
    <w:rsid w:val="005D368E"/>
  </w:style>
  <w:style w:type="character" w:customStyle="1" w:styleId="ft561">
    <w:name w:val="ft561"/>
    <w:rsid w:val="005D368E"/>
  </w:style>
  <w:style w:type="character" w:customStyle="1" w:styleId="ft565">
    <w:name w:val="ft565"/>
    <w:rsid w:val="005D368E"/>
  </w:style>
  <w:style w:type="character" w:customStyle="1" w:styleId="ft570">
    <w:name w:val="ft570"/>
    <w:rsid w:val="005D368E"/>
  </w:style>
  <w:style w:type="character" w:customStyle="1" w:styleId="ft594">
    <w:name w:val="ft594"/>
    <w:rsid w:val="005D368E"/>
  </w:style>
  <w:style w:type="character" w:customStyle="1" w:styleId="ft600">
    <w:name w:val="ft600"/>
    <w:rsid w:val="005D368E"/>
  </w:style>
  <w:style w:type="character" w:customStyle="1" w:styleId="ft625">
    <w:name w:val="ft625"/>
    <w:rsid w:val="005D368E"/>
  </w:style>
  <w:style w:type="character" w:customStyle="1" w:styleId="ft646">
    <w:name w:val="ft646"/>
    <w:rsid w:val="005D368E"/>
  </w:style>
  <w:style w:type="character" w:customStyle="1" w:styleId="ft648">
    <w:name w:val="ft648"/>
    <w:rsid w:val="005D368E"/>
  </w:style>
  <w:style w:type="character" w:customStyle="1" w:styleId="ft650">
    <w:name w:val="ft650"/>
    <w:rsid w:val="005D368E"/>
  </w:style>
  <w:style w:type="character" w:customStyle="1" w:styleId="ft651">
    <w:name w:val="ft651"/>
    <w:rsid w:val="005D368E"/>
  </w:style>
  <w:style w:type="character" w:customStyle="1" w:styleId="ft654">
    <w:name w:val="ft654"/>
    <w:rsid w:val="005D368E"/>
  </w:style>
  <w:style w:type="character" w:customStyle="1" w:styleId="ft655">
    <w:name w:val="ft655"/>
    <w:rsid w:val="005D368E"/>
  </w:style>
  <w:style w:type="character" w:customStyle="1" w:styleId="ft674">
    <w:name w:val="ft674"/>
    <w:rsid w:val="005D368E"/>
  </w:style>
  <w:style w:type="character" w:customStyle="1" w:styleId="ft698">
    <w:name w:val="ft698"/>
    <w:rsid w:val="005D368E"/>
  </w:style>
  <w:style w:type="character" w:customStyle="1" w:styleId="ft709">
    <w:name w:val="ft709"/>
    <w:rsid w:val="005D368E"/>
  </w:style>
  <w:style w:type="character" w:customStyle="1" w:styleId="ft723">
    <w:name w:val="ft723"/>
    <w:rsid w:val="005D368E"/>
  </w:style>
  <w:style w:type="character" w:customStyle="1" w:styleId="ft746">
    <w:name w:val="ft746"/>
    <w:rsid w:val="005D368E"/>
  </w:style>
  <w:style w:type="character" w:customStyle="1" w:styleId="ft770">
    <w:name w:val="ft770"/>
    <w:rsid w:val="005D368E"/>
  </w:style>
  <w:style w:type="character" w:customStyle="1" w:styleId="ft772">
    <w:name w:val="ft772"/>
    <w:rsid w:val="005D368E"/>
  </w:style>
  <w:style w:type="character" w:customStyle="1" w:styleId="ft774">
    <w:name w:val="ft774"/>
    <w:rsid w:val="005D368E"/>
  </w:style>
  <w:style w:type="character" w:customStyle="1" w:styleId="ft777">
    <w:name w:val="ft777"/>
    <w:rsid w:val="005D368E"/>
  </w:style>
  <w:style w:type="character" w:customStyle="1" w:styleId="ft778">
    <w:name w:val="ft778"/>
    <w:rsid w:val="005D368E"/>
  </w:style>
  <w:style w:type="character" w:customStyle="1" w:styleId="ft780">
    <w:name w:val="ft780"/>
    <w:rsid w:val="005D368E"/>
  </w:style>
  <w:style w:type="character" w:customStyle="1" w:styleId="ft794">
    <w:name w:val="ft794"/>
    <w:rsid w:val="005D368E"/>
  </w:style>
  <w:style w:type="character" w:customStyle="1" w:styleId="ft813">
    <w:name w:val="ft813"/>
    <w:rsid w:val="005D368E"/>
  </w:style>
  <w:style w:type="character" w:customStyle="1" w:styleId="ft845">
    <w:name w:val="ft845"/>
    <w:rsid w:val="005D368E"/>
  </w:style>
  <w:style w:type="character" w:customStyle="1" w:styleId="ft846">
    <w:name w:val="ft846"/>
    <w:rsid w:val="005D368E"/>
  </w:style>
  <w:style w:type="character" w:customStyle="1" w:styleId="ft869">
    <w:name w:val="ft869"/>
    <w:rsid w:val="005D368E"/>
  </w:style>
  <w:style w:type="character" w:customStyle="1" w:styleId="ft345">
    <w:name w:val="ft345"/>
    <w:rsid w:val="005D368E"/>
  </w:style>
  <w:style w:type="character" w:customStyle="1" w:styleId="ft348">
    <w:name w:val="ft348"/>
    <w:rsid w:val="005D368E"/>
  </w:style>
  <w:style w:type="character" w:customStyle="1" w:styleId="ft350">
    <w:name w:val="ft350"/>
    <w:rsid w:val="005D368E"/>
  </w:style>
  <w:style w:type="character" w:customStyle="1" w:styleId="ft351">
    <w:name w:val="ft351"/>
    <w:rsid w:val="005D368E"/>
  </w:style>
  <w:style w:type="character" w:customStyle="1" w:styleId="ft353">
    <w:name w:val="ft353"/>
    <w:rsid w:val="005D368E"/>
  </w:style>
  <w:style w:type="character" w:customStyle="1" w:styleId="ft355">
    <w:name w:val="ft355"/>
    <w:rsid w:val="005D368E"/>
  </w:style>
  <w:style w:type="character" w:customStyle="1" w:styleId="ft372">
    <w:name w:val="ft372"/>
    <w:rsid w:val="005D368E"/>
  </w:style>
  <w:style w:type="character" w:customStyle="1" w:styleId="ft219">
    <w:name w:val="ft219"/>
    <w:rsid w:val="005D368E"/>
  </w:style>
  <w:style w:type="character" w:customStyle="1" w:styleId="ft255">
    <w:name w:val="ft255"/>
    <w:rsid w:val="005D368E"/>
  </w:style>
  <w:style w:type="character" w:customStyle="1" w:styleId="ft264">
    <w:name w:val="ft264"/>
    <w:rsid w:val="005D368E"/>
  </w:style>
  <w:style w:type="character" w:customStyle="1" w:styleId="ft269">
    <w:name w:val="ft269"/>
    <w:rsid w:val="005D368E"/>
  </w:style>
  <w:style w:type="character" w:customStyle="1" w:styleId="ft292">
    <w:name w:val="ft292"/>
    <w:rsid w:val="005D368E"/>
  </w:style>
  <w:style w:type="character" w:customStyle="1" w:styleId="ft300">
    <w:name w:val="ft300"/>
    <w:rsid w:val="005D368E"/>
  </w:style>
  <w:style w:type="character" w:customStyle="1" w:styleId="ft308">
    <w:name w:val="ft308"/>
    <w:rsid w:val="005D368E"/>
  </w:style>
  <w:style w:type="character" w:customStyle="1" w:styleId="ft334">
    <w:name w:val="ft334"/>
    <w:rsid w:val="005D368E"/>
  </w:style>
  <w:style w:type="character" w:customStyle="1" w:styleId="ft346">
    <w:name w:val="ft346"/>
    <w:rsid w:val="005D368E"/>
  </w:style>
  <w:style w:type="character" w:customStyle="1" w:styleId="ft3">
    <w:name w:val="ft3"/>
    <w:rsid w:val="005D368E"/>
  </w:style>
  <w:style w:type="character" w:customStyle="1" w:styleId="ft381">
    <w:name w:val="ft381"/>
    <w:rsid w:val="005D368E"/>
  </w:style>
  <w:style w:type="character" w:customStyle="1" w:styleId="ft391">
    <w:name w:val="ft391"/>
    <w:rsid w:val="005D368E"/>
  </w:style>
  <w:style w:type="character" w:customStyle="1" w:styleId="ft397">
    <w:name w:val="ft397"/>
    <w:rsid w:val="005D368E"/>
  </w:style>
  <w:style w:type="character" w:customStyle="1" w:styleId="ft176">
    <w:name w:val="ft176"/>
    <w:rsid w:val="005D368E"/>
  </w:style>
  <w:style w:type="character" w:customStyle="1" w:styleId="ft410">
    <w:name w:val="ft410"/>
    <w:rsid w:val="005D368E"/>
  </w:style>
  <w:style w:type="character" w:customStyle="1" w:styleId="ft421">
    <w:name w:val="ft421"/>
    <w:rsid w:val="005D368E"/>
  </w:style>
  <w:style w:type="character" w:customStyle="1" w:styleId="ft467">
    <w:name w:val="ft467"/>
    <w:rsid w:val="005D368E"/>
  </w:style>
  <w:style w:type="character" w:customStyle="1" w:styleId="ft479">
    <w:name w:val="ft479"/>
    <w:rsid w:val="005D368E"/>
  </w:style>
  <w:style w:type="character" w:customStyle="1" w:styleId="ft578">
    <w:name w:val="ft578"/>
    <w:rsid w:val="005D368E"/>
  </w:style>
  <w:style w:type="character" w:customStyle="1" w:styleId="ft624">
    <w:name w:val="ft624"/>
    <w:rsid w:val="005D368E"/>
  </w:style>
  <w:style w:type="character" w:customStyle="1" w:styleId="ft631">
    <w:name w:val="ft631"/>
    <w:rsid w:val="005D368E"/>
  </w:style>
  <w:style w:type="character" w:customStyle="1" w:styleId="ft679">
    <w:name w:val="ft679"/>
    <w:rsid w:val="005D368E"/>
  </w:style>
  <w:style w:type="character" w:customStyle="1" w:styleId="ft725">
    <w:name w:val="ft725"/>
    <w:rsid w:val="005D368E"/>
  </w:style>
  <w:style w:type="character" w:customStyle="1" w:styleId="ft769">
    <w:name w:val="ft769"/>
    <w:rsid w:val="005D368E"/>
  </w:style>
  <w:style w:type="character" w:customStyle="1" w:styleId="ft819">
    <w:name w:val="ft819"/>
    <w:rsid w:val="005D368E"/>
  </w:style>
  <w:style w:type="character" w:customStyle="1" w:styleId="ft877">
    <w:name w:val="ft877"/>
    <w:rsid w:val="005D368E"/>
  </w:style>
  <w:style w:type="character" w:customStyle="1" w:styleId="ft275">
    <w:name w:val="ft275"/>
    <w:rsid w:val="005D368E"/>
  </w:style>
  <w:style w:type="character" w:customStyle="1" w:styleId="ft935">
    <w:name w:val="ft935"/>
    <w:rsid w:val="005D368E"/>
  </w:style>
  <w:style w:type="character" w:customStyle="1" w:styleId="ft969">
    <w:name w:val="ft969"/>
    <w:rsid w:val="005D368E"/>
  </w:style>
  <w:style w:type="character" w:customStyle="1" w:styleId="ft1010">
    <w:name w:val="ft1010"/>
    <w:rsid w:val="005D368E"/>
  </w:style>
  <w:style w:type="character" w:customStyle="1" w:styleId="ft1058">
    <w:name w:val="ft1058"/>
    <w:rsid w:val="005D368E"/>
  </w:style>
  <w:style w:type="character" w:customStyle="1" w:styleId="ft1101">
    <w:name w:val="ft1101"/>
    <w:rsid w:val="005D368E"/>
  </w:style>
  <w:style w:type="character" w:customStyle="1" w:styleId="ft1162">
    <w:name w:val="ft1162"/>
    <w:rsid w:val="005D368E"/>
  </w:style>
  <w:style w:type="character" w:customStyle="1" w:styleId="ft1197">
    <w:name w:val="ft1197"/>
    <w:rsid w:val="005D368E"/>
  </w:style>
  <w:style w:type="character" w:customStyle="1" w:styleId="ft1248">
    <w:name w:val="ft1248"/>
    <w:rsid w:val="005D368E"/>
  </w:style>
  <w:style w:type="character" w:customStyle="1" w:styleId="ft1293">
    <w:name w:val="ft1293"/>
    <w:rsid w:val="005D368E"/>
  </w:style>
  <w:style w:type="character" w:customStyle="1" w:styleId="ft1308">
    <w:name w:val="ft1308"/>
    <w:rsid w:val="005D368E"/>
  </w:style>
  <w:style w:type="character" w:customStyle="1" w:styleId="ft1366">
    <w:name w:val="ft1366"/>
    <w:rsid w:val="005D368E"/>
  </w:style>
  <w:style w:type="character" w:customStyle="1" w:styleId="ft1377">
    <w:name w:val="ft1377"/>
    <w:rsid w:val="005D368E"/>
  </w:style>
  <w:style w:type="character" w:customStyle="1" w:styleId="ft1380">
    <w:name w:val="ft1380"/>
    <w:rsid w:val="005D368E"/>
  </w:style>
  <w:style w:type="character" w:customStyle="1" w:styleId="ft1389">
    <w:name w:val="ft1389"/>
    <w:rsid w:val="005D368E"/>
  </w:style>
  <w:style w:type="character" w:customStyle="1" w:styleId="ft1393">
    <w:name w:val="ft1393"/>
    <w:rsid w:val="005D368E"/>
  </w:style>
  <w:style w:type="character" w:customStyle="1" w:styleId="ft1400">
    <w:name w:val="ft1400"/>
    <w:rsid w:val="005D368E"/>
  </w:style>
  <w:style w:type="character" w:customStyle="1" w:styleId="ft1407">
    <w:name w:val="ft1407"/>
    <w:rsid w:val="005D368E"/>
  </w:style>
  <w:style w:type="character" w:customStyle="1" w:styleId="ft1410">
    <w:name w:val="ft1410"/>
    <w:rsid w:val="005D368E"/>
  </w:style>
  <w:style w:type="character" w:customStyle="1" w:styleId="ft1427">
    <w:name w:val="ft1427"/>
    <w:rsid w:val="005D368E"/>
  </w:style>
  <w:style w:type="character" w:customStyle="1" w:styleId="ft1478">
    <w:name w:val="ft1478"/>
    <w:rsid w:val="005D368E"/>
  </w:style>
  <w:style w:type="character" w:customStyle="1" w:styleId="ft1533">
    <w:name w:val="ft1533"/>
    <w:rsid w:val="005D368E"/>
  </w:style>
  <w:style w:type="character" w:customStyle="1" w:styleId="ft1586">
    <w:name w:val="ft1586"/>
    <w:rsid w:val="005D368E"/>
  </w:style>
  <w:style w:type="character" w:customStyle="1" w:styleId="ft1627">
    <w:name w:val="ft1627"/>
    <w:rsid w:val="005D368E"/>
  </w:style>
  <w:style w:type="character" w:customStyle="1" w:styleId="ft1634">
    <w:name w:val="ft1634"/>
    <w:rsid w:val="005D368E"/>
  </w:style>
  <w:style w:type="character" w:customStyle="1" w:styleId="ft1638">
    <w:name w:val="ft1638"/>
    <w:rsid w:val="005D368E"/>
  </w:style>
  <w:style w:type="character" w:customStyle="1" w:styleId="ft1643">
    <w:name w:val="ft1643"/>
    <w:rsid w:val="005D368E"/>
  </w:style>
  <w:style w:type="character" w:customStyle="1" w:styleId="ft1659">
    <w:name w:val="ft1659"/>
    <w:rsid w:val="005D368E"/>
  </w:style>
  <w:style w:type="character" w:customStyle="1" w:styleId="ft1665">
    <w:name w:val="ft1665"/>
    <w:rsid w:val="005D368E"/>
  </w:style>
  <w:style w:type="character" w:customStyle="1" w:styleId="ft1711">
    <w:name w:val="ft1711"/>
    <w:rsid w:val="005D368E"/>
  </w:style>
  <w:style w:type="character" w:customStyle="1" w:styleId="ft1757">
    <w:name w:val="ft1757"/>
    <w:rsid w:val="005D368E"/>
  </w:style>
  <w:style w:type="character" w:customStyle="1" w:styleId="ft1804">
    <w:name w:val="ft1804"/>
    <w:rsid w:val="005D368E"/>
  </w:style>
  <w:style w:type="character" w:customStyle="1" w:styleId="ft1855">
    <w:name w:val="ft1855"/>
    <w:rsid w:val="005D368E"/>
  </w:style>
  <w:style w:type="character" w:customStyle="1" w:styleId="ft1883">
    <w:name w:val="ft1883"/>
    <w:rsid w:val="005D368E"/>
  </w:style>
  <w:style w:type="character" w:customStyle="1" w:styleId="ft1937">
    <w:name w:val="ft1937"/>
    <w:rsid w:val="005D368E"/>
  </w:style>
  <w:style w:type="character" w:customStyle="1" w:styleId="ft1983">
    <w:name w:val="ft1983"/>
    <w:rsid w:val="005D368E"/>
  </w:style>
  <w:style w:type="character" w:customStyle="1" w:styleId="ft2028">
    <w:name w:val="ft2028"/>
    <w:rsid w:val="005D368E"/>
  </w:style>
  <w:style w:type="character" w:customStyle="1" w:styleId="ft2049">
    <w:name w:val="ft2049"/>
    <w:rsid w:val="005D368E"/>
  </w:style>
  <w:style w:type="character" w:customStyle="1" w:styleId="ft2096">
    <w:name w:val="ft2096"/>
    <w:rsid w:val="005D368E"/>
  </w:style>
  <w:style w:type="character" w:customStyle="1" w:styleId="ft2144">
    <w:name w:val="ft2144"/>
    <w:rsid w:val="005D368E"/>
  </w:style>
  <w:style w:type="character" w:customStyle="1" w:styleId="ft2234">
    <w:name w:val="ft2234"/>
    <w:rsid w:val="005D368E"/>
  </w:style>
  <w:style w:type="character" w:customStyle="1" w:styleId="ft2289">
    <w:name w:val="ft2289"/>
    <w:rsid w:val="005D368E"/>
  </w:style>
  <w:style w:type="character" w:customStyle="1" w:styleId="ft1884">
    <w:name w:val="ft1884"/>
    <w:rsid w:val="005D368E"/>
  </w:style>
  <w:style w:type="character" w:customStyle="1" w:styleId="ft2343">
    <w:name w:val="ft2343"/>
    <w:rsid w:val="005D368E"/>
  </w:style>
  <w:style w:type="character" w:customStyle="1" w:styleId="ft2392">
    <w:name w:val="ft2392"/>
    <w:rsid w:val="005D368E"/>
  </w:style>
  <w:style w:type="character" w:customStyle="1" w:styleId="ft2439">
    <w:name w:val="ft2439"/>
    <w:rsid w:val="005D368E"/>
  </w:style>
  <w:style w:type="character" w:customStyle="1" w:styleId="ft2489">
    <w:name w:val="ft2489"/>
    <w:rsid w:val="005D368E"/>
  </w:style>
  <w:style w:type="character" w:customStyle="1" w:styleId="ft2500">
    <w:name w:val="ft2500"/>
    <w:rsid w:val="005D368E"/>
  </w:style>
  <w:style w:type="character" w:customStyle="1" w:styleId="ft2555">
    <w:name w:val="ft2555"/>
    <w:rsid w:val="005D368E"/>
  </w:style>
  <w:style w:type="character" w:customStyle="1" w:styleId="ft2562">
    <w:name w:val="ft2562"/>
    <w:rsid w:val="005D368E"/>
  </w:style>
  <w:style w:type="character" w:customStyle="1" w:styleId="ft2569">
    <w:name w:val="ft2569"/>
    <w:rsid w:val="005D368E"/>
  </w:style>
  <w:style w:type="character" w:customStyle="1" w:styleId="ft2572">
    <w:name w:val="ft2572"/>
    <w:rsid w:val="005D368E"/>
  </w:style>
  <w:style w:type="character" w:customStyle="1" w:styleId="ft2581">
    <w:name w:val="ft2581"/>
    <w:rsid w:val="005D368E"/>
  </w:style>
  <w:style w:type="character" w:customStyle="1" w:styleId="ft2590">
    <w:name w:val="ft2590"/>
    <w:rsid w:val="005D368E"/>
  </w:style>
  <w:style w:type="character" w:customStyle="1" w:styleId="ft2624">
    <w:name w:val="ft2624"/>
    <w:rsid w:val="005D368E"/>
  </w:style>
  <w:style w:type="character" w:customStyle="1" w:styleId="ft2669">
    <w:name w:val="ft2669"/>
    <w:rsid w:val="005D368E"/>
  </w:style>
  <w:style w:type="character" w:customStyle="1" w:styleId="ft2679">
    <w:name w:val="ft2679"/>
    <w:rsid w:val="005D368E"/>
  </w:style>
  <w:style w:type="character" w:customStyle="1" w:styleId="ft2716">
    <w:name w:val="ft2716"/>
    <w:rsid w:val="005D368E"/>
  </w:style>
  <w:style w:type="character" w:customStyle="1" w:styleId="ft2726">
    <w:name w:val="ft2726"/>
    <w:rsid w:val="005D368E"/>
  </w:style>
  <w:style w:type="character" w:customStyle="1" w:styleId="ft2773">
    <w:name w:val="ft2773"/>
    <w:rsid w:val="005D368E"/>
  </w:style>
  <w:style w:type="character" w:customStyle="1" w:styleId="ft2782">
    <w:name w:val="ft2782"/>
    <w:rsid w:val="005D368E"/>
  </w:style>
  <w:style w:type="character" w:customStyle="1" w:styleId="ft2828">
    <w:name w:val="ft2828"/>
    <w:rsid w:val="005D368E"/>
  </w:style>
  <w:style w:type="character" w:customStyle="1" w:styleId="ft2877">
    <w:name w:val="ft2877"/>
    <w:rsid w:val="005D368E"/>
  </w:style>
  <w:style w:type="character" w:customStyle="1" w:styleId="ft2921">
    <w:name w:val="ft2921"/>
    <w:rsid w:val="005D368E"/>
  </w:style>
  <w:style w:type="character" w:customStyle="1" w:styleId="ft2927">
    <w:name w:val="ft2927"/>
    <w:rsid w:val="005D368E"/>
  </w:style>
  <w:style w:type="character" w:customStyle="1" w:styleId="ft2935">
    <w:name w:val="ft2935"/>
    <w:rsid w:val="005D368E"/>
  </w:style>
  <w:style w:type="character" w:customStyle="1" w:styleId="ft2943">
    <w:name w:val="ft2943"/>
    <w:rsid w:val="005D368E"/>
  </w:style>
  <w:style w:type="character" w:customStyle="1" w:styleId="ft2952">
    <w:name w:val="ft2952"/>
    <w:rsid w:val="005D368E"/>
  </w:style>
  <w:style w:type="character" w:customStyle="1" w:styleId="ft2954">
    <w:name w:val="ft2954"/>
    <w:rsid w:val="005D368E"/>
  </w:style>
  <w:style w:type="character" w:customStyle="1" w:styleId="ft2955">
    <w:name w:val="ft2955"/>
    <w:rsid w:val="005D368E"/>
  </w:style>
  <w:style w:type="character" w:customStyle="1" w:styleId="ft2962">
    <w:name w:val="ft2962"/>
    <w:rsid w:val="005D368E"/>
  </w:style>
  <w:style w:type="character" w:customStyle="1" w:styleId="ft2968">
    <w:name w:val="ft2968"/>
    <w:rsid w:val="005D368E"/>
  </w:style>
  <w:style w:type="character" w:customStyle="1" w:styleId="ft2973">
    <w:name w:val="ft2973"/>
    <w:rsid w:val="005D368E"/>
  </w:style>
  <w:style w:type="character" w:customStyle="1" w:styleId="ft2974">
    <w:name w:val="ft2974"/>
    <w:rsid w:val="005D368E"/>
  </w:style>
  <w:style w:type="character" w:customStyle="1" w:styleId="ft2976">
    <w:name w:val="ft2976"/>
    <w:rsid w:val="005D368E"/>
  </w:style>
  <w:style w:type="character" w:customStyle="1" w:styleId="ft2985">
    <w:name w:val="ft2985"/>
    <w:rsid w:val="005D368E"/>
  </w:style>
  <w:style w:type="character" w:customStyle="1" w:styleId="ft3002">
    <w:name w:val="ft3002"/>
    <w:rsid w:val="005D368E"/>
  </w:style>
  <w:style w:type="character" w:customStyle="1" w:styleId="ft3037">
    <w:name w:val="ft3037"/>
    <w:rsid w:val="005D368E"/>
  </w:style>
  <w:style w:type="character" w:customStyle="1" w:styleId="ft3084">
    <w:name w:val="ft3084"/>
    <w:rsid w:val="005D368E"/>
  </w:style>
  <w:style w:type="character" w:customStyle="1" w:styleId="ft3127">
    <w:name w:val="ft3127"/>
    <w:rsid w:val="005D368E"/>
  </w:style>
  <w:style w:type="character" w:customStyle="1" w:styleId="ft3156">
    <w:name w:val="ft3156"/>
    <w:rsid w:val="005D368E"/>
  </w:style>
  <w:style w:type="character" w:customStyle="1" w:styleId="ft3206">
    <w:name w:val="ft3206"/>
    <w:rsid w:val="005D368E"/>
  </w:style>
  <w:style w:type="character" w:customStyle="1" w:styleId="ft3264">
    <w:name w:val="ft3264"/>
    <w:rsid w:val="005D368E"/>
  </w:style>
  <w:style w:type="character" w:customStyle="1" w:styleId="ft3315">
    <w:name w:val="ft3315"/>
    <w:rsid w:val="005D368E"/>
  </w:style>
  <w:style w:type="character" w:customStyle="1" w:styleId="ft3373">
    <w:name w:val="ft3373"/>
    <w:rsid w:val="005D368E"/>
  </w:style>
  <w:style w:type="character" w:customStyle="1" w:styleId="ft3432">
    <w:name w:val="ft3432"/>
    <w:rsid w:val="005D368E"/>
  </w:style>
  <w:style w:type="character" w:customStyle="1" w:styleId="ft3489">
    <w:name w:val="ft3489"/>
    <w:rsid w:val="005D368E"/>
  </w:style>
  <w:style w:type="character" w:customStyle="1" w:styleId="ft3546">
    <w:name w:val="ft3546"/>
    <w:rsid w:val="005D368E"/>
  </w:style>
  <w:style w:type="character" w:customStyle="1" w:styleId="ft3608">
    <w:name w:val="ft3608"/>
    <w:rsid w:val="005D368E"/>
  </w:style>
  <w:style w:type="character" w:customStyle="1" w:styleId="ft3651">
    <w:name w:val="ft3651"/>
    <w:rsid w:val="005D368E"/>
  </w:style>
  <w:style w:type="paragraph" w:customStyle="1" w:styleId="c4c8c7c24">
    <w:name w:val="c4 c8 c7 c24"/>
    <w:basedOn w:val="a3"/>
    <w:rsid w:val="005D368E"/>
    <w:pPr>
      <w:spacing w:before="90" w:after="90"/>
    </w:pPr>
  </w:style>
  <w:style w:type="character" w:customStyle="1" w:styleId="c5">
    <w:name w:val="c5"/>
    <w:rsid w:val="005D368E"/>
  </w:style>
  <w:style w:type="character" w:customStyle="1" w:styleId="1143">
    <w:name w:val="Знак Знак114"/>
    <w:locked/>
    <w:rsid w:val="005D368E"/>
    <w:rPr>
      <w:rFonts w:ascii="Arial" w:hAnsi="Arial"/>
      <w:b/>
      <w:color w:val="000000"/>
      <w:sz w:val="26"/>
      <w:lang w:val="ru-RU" w:eastAsia="ru-RU"/>
    </w:rPr>
  </w:style>
  <w:style w:type="paragraph" w:customStyle="1" w:styleId="1123">
    <w:name w:val="Стиль Заголовок 1 + 12 пт"/>
    <w:basedOn w:val="11"/>
    <w:rsid w:val="005D368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5D368E"/>
  </w:style>
  <w:style w:type="character" w:customStyle="1" w:styleId="ft9274">
    <w:name w:val="ft9274"/>
    <w:rsid w:val="005D368E"/>
  </w:style>
  <w:style w:type="character" w:customStyle="1" w:styleId="ft9282">
    <w:name w:val="ft9282"/>
    <w:rsid w:val="005D368E"/>
  </w:style>
  <w:style w:type="character" w:customStyle="1" w:styleId="ft9284">
    <w:name w:val="ft9284"/>
    <w:rsid w:val="005D368E"/>
  </w:style>
  <w:style w:type="character" w:customStyle="1" w:styleId="ft9287">
    <w:name w:val="ft9287"/>
    <w:rsid w:val="005D368E"/>
  </w:style>
  <w:style w:type="character" w:customStyle="1" w:styleId="ft9293">
    <w:name w:val="ft9293"/>
    <w:rsid w:val="005D368E"/>
  </w:style>
  <w:style w:type="character" w:customStyle="1" w:styleId="ft9299">
    <w:name w:val="ft9299"/>
    <w:rsid w:val="005D368E"/>
  </w:style>
  <w:style w:type="character" w:customStyle="1" w:styleId="ft9306">
    <w:name w:val="ft9306"/>
    <w:rsid w:val="005D368E"/>
  </w:style>
  <w:style w:type="character" w:customStyle="1" w:styleId="ft8849">
    <w:name w:val="ft8849"/>
    <w:rsid w:val="005D368E"/>
  </w:style>
  <w:style w:type="character" w:customStyle="1" w:styleId="ft9312">
    <w:name w:val="ft9312"/>
    <w:rsid w:val="005D368E"/>
  </w:style>
  <w:style w:type="character" w:customStyle="1" w:styleId="ft9316">
    <w:name w:val="ft9316"/>
    <w:rsid w:val="005D368E"/>
  </w:style>
  <w:style w:type="character" w:customStyle="1" w:styleId="ft9324">
    <w:name w:val="ft9324"/>
    <w:rsid w:val="005D368E"/>
  </w:style>
  <w:style w:type="character" w:customStyle="1" w:styleId="ft9330">
    <w:name w:val="ft9330"/>
    <w:rsid w:val="005D368E"/>
  </w:style>
  <w:style w:type="character" w:customStyle="1" w:styleId="1810">
    <w:name w:val="Знак Знак1810"/>
    <w:rsid w:val="005D368E"/>
    <w:rPr>
      <w:rFonts w:eastAsia="SimSun"/>
      <w:b/>
      <w:caps/>
      <w:sz w:val="24"/>
      <w:lang w:val="ru-RU" w:eastAsia="ru-RU"/>
    </w:rPr>
  </w:style>
  <w:style w:type="character" w:customStyle="1" w:styleId="WW8Num36z0">
    <w:name w:val="WW8Num36z0"/>
    <w:rsid w:val="005D368E"/>
    <w:rPr>
      <w:rFonts w:ascii="Wingdings" w:hAnsi="Wingdings"/>
    </w:rPr>
  </w:style>
  <w:style w:type="character" w:customStyle="1" w:styleId="WW8Num39z0">
    <w:name w:val="WW8Num39z0"/>
    <w:rsid w:val="005D368E"/>
    <w:rPr>
      <w:rFonts w:ascii="Wingdings" w:hAnsi="Wingdings"/>
    </w:rPr>
  </w:style>
  <w:style w:type="character" w:customStyle="1" w:styleId="WW8Num42z0">
    <w:name w:val="WW8Num42z0"/>
    <w:rsid w:val="005D368E"/>
    <w:rPr>
      <w:rFonts w:ascii="Wingdings" w:hAnsi="Wingdings"/>
    </w:rPr>
  </w:style>
  <w:style w:type="character" w:customStyle="1" w:styleId="WW8Num44z0">
    <w:name w:val="WW8Num44z0"/>
    <w:rsid w:val="005D368E"/>
    <w:rPr>
      <w:rFonts w:ascii="Wingdings" w:hAnsi="Wingdings"/>
    </w:rPr>
  </w:style>
  <w:style w:type="character" w:customStyle="1" w:styleId="WW8Num44z1">
    <w:name w:val="WW8Num44z1"/>
    <w:rsid w:val="005D368E"/>
    <w:rPr>
      <w:rFonts w:ascii="Courier New" w:hAnsi="Courier New"/>
    </w:rPr>
  </w:style>
  <w:style w:type="character" w:customStyle="1" w:styleId="WW8Num44z3">
    <w:name w:val="WW8Num44z3"/>
    <w:rsid w:val="005D368E"/>
    <w:rPr>
      <w:rFonts w:ascii="Symbol" w:hAnsi="Symbol"/>
    </w:rPr>
  </w:style>
  <w:style w:type="character" w:customStyle="1" w:styleId="WW8Num47z0">
    <w:name w:val="WW8Num47z0"/>
    <w:rsid w:val="005D368E"/>
    <w:rPr>
      <w:rFonts w:ascii="Wingdings" w:hAnsi="Wingdings"/>
    </w:rPr>
  </w:style>
  <w:style w:type="character" w:customStyle="1" w:styleId="WW8Num47z1">
    <w:name w:val="WW8Num47z1"/>
    <w:rsid w:val="005D368E"/>
    <w:rPr>
      <w:rFonts w:ascii="Courier New" w:hAnsi="Courier New"/>
    </w:rPr>
  </w:style>
  <w:style w:type="character" w:customStyle="1" w:styleId="WW8Num47z3">
    <w:name w:val="WW8Num47z3"/>
    <w:rsid w:val="005D368E"/>
    <w:rPr>
      <w:rFonts w:ascii="Symbol" w:hAnsi="Symbol"/>
    </w:rPr>
  </w:style>
  <w:style w:type="character" w:customStyle="1" w:styleId="WW8Num50z0">
    <w:name w:val="WW8Num50z0"/>
    <w:rsid w:val="005D368E"/>
    <w:rPr>
      <w:rFonts w:ascii="Wingdings" w:hAnsi="Wingdings"/>
    </w:rPr>
  </w:style>
  <w:style w:type="character" w:customStyle="1" w:styleId="WW8Num51z0">
    <w:name w:val="WW8Num51z0"/>
    <w:rsid w:val="005D368E"/>
    <w:rPr>
      <w:rFonts w:ascii="Wingdings" w:hAnsi="Wingdings"/>
    </w:rPr>
  </w:style>
  <w:style w:type="character" w:customStyle="1" w:styleId="WW8Num52z0">
    <w:name w:val="WW8Num52z0"/>
    <w:rsid w:val="005D368E"/>
    <w:rPr>
      <w:rFonts w:ascii="Symbol" w:hAnsi="Symbol"/>
    </w:rPr>
  </w:style>
  <w:style w:type="character" w:customStyle="1" w:styleId="WW8Num53z0">
    <w:name w:val="WW8Num53z0"/>
    <w:rsid w:val="005D368E"/>
    <w:rPr>
      <w:rFonts w:ascii="Wingdings" w:hAnsi="Wingdings"/>
    </w:rPr>
  </w:style>
  <w:style w:type="character" w:customStyle="1" w:styleId="WW8Num53z1">
    <w:name w:val="WW8Num53z1"/>
    <w:rsid w:val="005D368E"/>
    <w:rPr>
      <w:rFonts w:ascii="Courier New" w:hAnsi="Courier New"/>
    </w:rPr>
  </w:style>
  <w:style w:type="character" w:customStyle="1" w:styleId="WW8Num53z3">
    <w:name w:val="WW8Num53z3"/>
    <w:rsid w:val="005D368E"/>
    <w:rPr>
      <w:rFonts w:ascii="Symbol" w:hAnsi="Symbol"/>
    </w:rPr>
  </w:style>
  <w:style w:type="character" w:customStyle="1" w:styleId="WW8Num55z0">
    <w:name w:val="WW8Num55z0"/>
    <w:rsid w:val="005D368E"/>
    <w:rPr>
      <w:rFonts w:ascii="Symbol" w:hAnsi="Symbol"/>
    </w:rPr>
  </w:style>
  <w:style w:type="character" w:customStyle="1" w:styleId="WW8Num56z0">
    <w:name w:val="WW8Num56z0"/>
    <w:rsid w:val="005D368E"/>
    <w:rPr>
      <w:rFonts w:ascii="Symbol" w:hAnsi="Symbol"/>
    </w:rPr>
  </w:style>
  <w:style w:type="character" w:customStyle="1" w:styleId="WW8Num59z0">
    <w:name w:val="WW8Num59z0"/>
    <w:rsid w:val="005D368E"/>
    <w:rPr>
      <w:rFonts w:ascii="Symbol" w:hAnsi="Symbol"/>
    </w:rPr>
  </w:style>
  <w:style w:type="character" w:customStyle="1" w:styleId="WW8Num63z0">
    <w:name w:val="WW8Num63z0"/>
    <w:rsid w:val="005D368E"/>
    <w:rPr>
      <w:rFonts w:ascii="Symbol" w:hAnsi="Symbol"/>
    </w:rPr>
  </w:style>
  <w:style w:type="character" w:customStyle="1" w:styleId="WW8Num66z0">
    <w:name w:val="WW8Num66z0"/>
    <w:rsid w:val="005D368E"/>
    <w:rPr>
      <w:rFonts w:ascii="Symbol" w:hAnsi="Symbol"/>
    </w:rPr>
  </w:style>
  <w:style w:type="character" w:customStyle="1" w:styleId="WW8Num69z1">
    <w:name w:val="WW8Num69z1"/>
    <w:rsid w:val="005D368E"/>
    <w:rPr>
      <w:rFonts w:ascii="Wingdings" w:hAnsi="Wingdings"/>
    </w:rPr>
  </w:style>
  <w:style w:type="character" w:customStyle="1" w:styleId="WW8Num72z0">
    <w:name w:val="WW8Num72z0"/>
    <w:rsid w:val="005D368E"/>
    <w:rPr>
      <w:rFonts w:ascii="Symbol" w:hAnsi="Symbol"/>
    </w:rPr>
  </w:style>
  <w:style w:type="character" w:customStyle="1" w:styleId="WW8Num72z1">
    <w:name w:val="WW8Num72z1"/>
    <w:rsid w:val="005D368E"/>
    <w:rPr>
      <w:rFonts w:ascii="Courier New" w:hAnsi="Courier New"/>
    </w:rPr>
  </w:style>
  <w:style w:type="character" w:customStyle="1" w:styleId="WW8Num72z2">
    <w:name w:val="WW8Num72z2"/>
    <w:rsid w:val="005D368E"/>
    <w:rPr>
      <w:rFonts w:ascii="Wingdings" w:hAnsi="Wingdings"/>
    </w:rPr>
  </w:style>
  <w:style w:type="character" w:customStyle="1" w:styleId="WW8Num74z0">
    <w:name w:val="WW8Num74z0"/>
    <w:rsid w:val="005D368E"/>
    <w:rPr>
      <w:rFonts w:ascii="Symbol" w:hAnsi="Symbol"/>
    </w:rPr>
  </w:style>
  <w:style w:type="character" w:customStyle="1" w:styleId="WW8Num75z0">
    <w:name w:val="WW8Num75z0"/>
    <w:rsid w:val="005D368E"/>
    <w:rPr>
      <w:rFonts w:ascii="Wingdings" w:hAnsi="Wingdings"/>
    </w:rPr>
  </w:style>
  <w:style w:type="character" w:customStyle="1" w:styleId="WW8Num75z1">
    <w:name w:val="WW8Num75z1"/>
    <w:rsid w:val="005D368E"/>
    <w:rPr>
      <w:rFonts w:ascii="Courier New" w:hAnsi="Courier New"/>
    </w:rPr>
  </w:style>
  <w:style w:type="character" w:customStyle="1" w:styleId="WW8Num75z3">
    <w:name w:val="WW8Num75z3"/>
    <w:rsid w:val="005D368E"/>
    <w:rPr>
      <w:rFonts w:ascii="Symbol" w:hAnsi="Symbol"/>
    </w:rPr>
  </w:style>
  <w:style w:type="character" w:customStyle="1" w:styleId="WW8Num77z0">
    <w:name w:val="WW8Num77z0"/>
    <w:rsid w:val="005D368E"/>
    <w:rPr>
      <w:rFonts w:ascii="Symbol" w:hAnsi="Symbol"/>
    </w:rPr>
  </w:style>
  <w:style w:type="character" w:customStyle="1" w:styleId="WW8Num78z0">
    <w:name w:val="WW8Num78z0"/>
    <w:rsid w:val="005D368E"/>
    <w:rPr>
      <w:rFonts w:ascii="Wingdings" w:hAnsi="Wingdings"/>
    </w:rPr>
  </w:style>
  <w:style w:type="character" w:customStyle="1" w:styleId="WW8Num78z1">
    <w:name w:val="WW8Num78z1"/>
    <w:rsid w:val="005D368E"/>
    <w:rPr>
      <w:rFonts w:ascii="Courier New" w:hAnsi="Courier New"/>
    </w:rPr>
  </w:style>
  <w:style w:type="character" w:customStyle="1" w:styleId="WW8Num78z3">
    <w:name w:val="WW8Num78z3"/>
    <w:rsid w:val="005D368E"/>
    <w:rPr>
      <w:rFonts w:ascii="Symbol" w:hAnsi="Symbol"/>
    </w:rPr>
  </w:style>
  <w:style w:type="character" w:customStyle="1" w:styleId="WW8Num79z0">
    <w:name w:val="WW8Num79z0"/>
    <w:rsid w:val="005D368E"/>
    <w:rPr>
      <w:rFonts w:ascii="Symbol" w:hAnsi="Symbol"/>
    </w:rPr>
  </w:style>
  <w:style w:type="character" w:customStyle="1" w:styleId="WW8Num86z0">
    <w:name w:val="WW8Num86z0"/>
    <w:rsid w:val="005D368E"/>
    <w:rPr>
      <w:rFonts w:ascii="Wingdings" w:hAnsi="Wingdings"/>
    </w:rPr>
  </w:style>
  <w:style w:type="character" w:customStyle="1" w:styleId="WW8Num86z1">
    <w:name w:val="WW8Num86z1"/>
    <w:rsid w:val="005D368E"/>
    <w:rPr>
      <w:rFonts w:ascii="Courier New" w:hAnsi="Courier New"/>
    </w:rPr>
  </w:style>
  <w:style w:type="character" w:customStyle="1" w:styleId="WW8Num86z3">
    <w:name w:val="WW8Num86z3"/>
    <w:rsid w:val="005D368E"/>
    <w:rPr>
      <w:rFonts w:ascii="Symbol" w:hAnsi="Symbol"/>
    </w:rPr>
  </w:style>
  <w:style w:type="character" w:customStyle="1" w:styleId="WW8Num87z0">
    <w:name w:val="WW8Num87z0"/>
    <w:rsid w:val="005D368E"/>
    <w:rPr>
      <w:rFonts w:ascii="Symbol" w:hAnsi="Symbol"/>
    </w:rPr>
  </w:style>
  <w:style w:type="character" w:customStyle="1" w:styleId="WW8Num89z0">
    <w:name w:val="WW8Num89z0"/>
    <w:rsid w:val="005D368E"/>
    <w:rPr>
      <w:rFonts w:ascii="Symbol" w:hAnsi="Symbol"/>
    </w:rPr>
  </w:style>
  <w:style w:type="character" w:customStyle="1" w:styleId="WW8Num90z0">
    <w:name w:val="WW8Num90z0"/>
    <w:rsid w:val="005D368E"/>
    <w:rPr>
      <w:rFonts w:ascii="Symbol" w:hAnsi="Symbol"/>
    </w:rPr>
  </w:style>
  <w:style w:type="character" w:customStyle="1" w:styleId="WW8Num92z0">
    <w:name w:val="WW8Num92z0"/>
    <w:rsid w:val="005D368E"/>
    <w:rPr>
      <w:rFonts w:ascii="Symbol" w:hAnsi="Symbol"/>
    </w:rPr>
  </w:style>
  <w:style w:type="character" w:customStyle="1" w:styleId="WW8Num93z0">
    <w:name w:val="WW8Num93z0"/>
    <w:rsid w:val="005D368E"/>
    <w:rPr>
      <w:rFonts w:ascii="Wingdings" w:hAnsi="Wingdings"/>
    </w:rPr>
  </w:style>
  <w:style w:type="character" w:customStyle="1" w:styleId="WW8Num93z1">
    <w:name w:val="WW8Num93z1"/>
    <w:rsid w:val="005D368E"/>
    <w:rPr>
      <w:rFonts w:ascii="Courier New" w:hAnsi="Courier New"/>
    </w:rPr>
  </w:style>
  <w:style w:type="character" w:customStyle="1" w:styleId="WW8Num93z3">
    <w:name w:val="WW8Num93z3"/>
    <w:rsid w:val="005D368E"/>
    <w:rPr>
      <w:rFonts w:ascii="Symbol" w:hAnsi="Symbol"/>
    </w:rPr>
  </w:style>
  <w:style w:type="character" w:customStyle="1" w:styleId="WW8Num94z0">
    <w:name w:val="WW8Num94z0"/>
    <w:rsid w:val="005D368E"/>
    <w:rPr>
      <w:rFonts w:ascii="Symbol" w:hAnsi="Symbol"/>
    </w:rPr>
  </w:style>
  <w:style w:type="character" w:customStyle="1" w:styleId="WW8Num97z0">
    <w:name w:val="WW8Num97z0"/>
    <w:rsid w:val="005D368E"/>
    <w:rPr>
      <w:rFonts w:ascii="Symbol" w:hAnsi="Symbol"/>
    </w:rPr>
  </w:style>
  <w:style w:type="character" w:customStyle="1" w:styleId="WW8Num99z0">
    <w:name w:val="WW8Num99z0"/>
    <w:rsid w:val="005D368E"/>
    <w:rPr>
      <w:rFonts w:ascii="Symbol" w:hAnsi="Symbol"/>
    </w:rPr>
  </w:style>
  <w:style w:type="character" w:customStyle="1" w:styleId="WW8Num101z0">
    <w:name w:val="WW8Num101z0"/>
    <w:rsid w:val="005D368E"/>
    <w:rPr>
      <w:rFonts w:ascii="Symbol" w:hAnsi="Symbol"/>
    </w:rPr>
  </w:style>
  <w:style w:type="character" w:customStyle="1" w:styleId="WW8Num104z0">
    <w:name w:val="WW8Num104z0"/>
    <w:rsid w:val="005D368E"/>
    <w:rPr>
      <w:rFonts w:ascii="Symbol" w:hAnsi="Symbol"/>
    </w:rPr>
  </w:style>
  <w:style w:type="character" w:customStyle="1" w:styleId="WW8Num107z0">
    <w:name w:val="WW8Num107z0"/>
    <w:rsid w:val="005D368E"/>
    <w:rPr>
      <w:rFonts w:ascii="Symbol" w:hAnsi="Symbol"/>
    </w:rPr>
  </w:style>
  <w:style w:type="character" w:customStyle="1" w:styleId="WW8Num109z0">
    <w:name w:val="WW8Num109z0"/>
    <w:rsid w:val="005D368E"/>
    <w:rPr>
      <w:rFonts w:ascii="Symbol" w:hAnsi="Symbol"/>
    </w:rPr>
  </w:style>
  <w:style w:type="character" w:customStyle="1" w:styleId="WW8Num112z1">
    <w:name w:val="WW8Num112z1"/>
    <w:rsid w:val="005D368E"/>
    <w:rPr>
      <w:color w:val="000000"/>
    </w:rPr>
  </w:style>
  <w:style w:type="character" w:customStyle="1" w:styleId="WW8Num114z0">
    <w:name w:val="WW8Num114z0"/>
    <w:rsid w:val="005D368E"/>
    <w:rPr>
      <w:rFonts w:ascii="Symbol" w:hAnsi="Symbol"/>
    </w:rPr>
  </w:style>
  <w:style w:type="character" w:customStyle="1" w:styleId="WW8Num117z0">
    <w:name w:val="WW8Num117z0"/>
    <w:rsid w:val="005D368E"/>
    <w:rPr>
      <w:rFonts w:ascii="Symbol" w:hAnsi="Symbol"/>
    </w:rPr>
  </w:style>
  <w:style w:type="character" w:customStyle="1" w:styleId="WW8Num118z0">
    <w:name w:val="WW8Num118z0"/>
    <w:rsid w:val="005D368E"/>
    <w:rPr>
      <w:rFonts w:ascii="Wingdings" w:hAnsi="Wingdings"/>
    </w:rPr>
  </w:style>
  <w:style w:type="character" w:customStyle="1" w:styleId="WW8Num118z1">
    <w:name w:val="WW8Num118z1"/>
    <w:rsid w:val="005D368E"/>
    <w:rPr>
      <w:rFonts w:ascii="Courier New" w:hAnsi="Courier New"/>
    </w:rPr>
  </w:style>
  <w:style w:type="character" w:customStyle="1" w:styleId="WW8Num118z3">
    <w:name w:val="WW8Num118z3"/>
    <w:rsid w:val="005D368E"/>
    <w:rPr>
      <w:rFonts w:ascii="Symbol" w:hAnsi="Symbol"/>
    </w:rPr>
  </w:style>
  <w:style w:type="character" w:customStyle="1" w:styleId="WW8Num120z0">
    <w:name w:val="WW8Num120z0"/>
    <w:rsid w:val="005D368E"/>
    <w:rPr>
      <w:rFonts w:ascii="Symbol" w:hAnsi="Symbol"/>
    </w:rPr>
  </w:style>
  <w:style w:type="character" w:customStyle="1" w:styleId="WW8Num121z0">
    <w:name w:val="WW8Num121z0"/>
    <w:rsid w:val="005D368E"/>
    <w:rPr>
      <w:rFonts w:ascii="Symbol" w:hAnsi="Symbol"/>
    </w:rPr>
  </w:style>
  <w:style w:type="character" w:customStyle="1" w:styleId="WW8Num124z0">
    <w:name w:val="WW8Num124z0"/>
    <w:rsid w:val="005D368E"/>
    <w:rPr>
      <w:rFonts w:ascii="Symbol" w:hAnsi="Symbol"/>
    </w:rPr>
  </w:style>
  <w:style w:type="character" w:customStyle="1" w:styleId="WW8Num125z0">
    <w:name w:val="WW8Num125z0"/>
    <w:rsid w:val="005D368E"/>
    <w:rPr>
      <w:rFonts w:ascii="Wingdings" w:hAnsi="Wingdings"/>
    </w:rPr>
  </w:style>
  <w:style w:type="character" w:customStyle="1" w:styleId="WW8Num125z1">
    <w:name w:val="WW8Num125z1"/>
    <w:rsid w:val="005D368E"/>
    <w:rPr>
      <w:rFonts w:ascii="Courier New" w:hAnsi="Courier New"/>
    </w:rPr>
  </w:style>
  <w:style w:type="character" w:customStyle="1" w:styleId="WW8Num125z3">
    <w:name w:val="WW8Num125z3"/>
    <w:rsid w:val="005D368E"/>
    <w:rPr>
      <w:rFonts w:ascii="Symbol" w:hAnsi="Symbol"/>
    </w:rPr>
  </w:style>
  <w:style w:type="character" w:customStyle="1" w:styleId="WW8Num126z0">
    <w:name w:val="WW8Num126z0"/>
    <w:rsid w:val="005D368E"/>
    <w:rPr>
      <w:rFonts w:ascii="Symbol" w:hAnsi="Symbol"/>
    </w:rPr>
  </w:style>
  <w:style w:type="character" w:customStyle="1" w:styleId="WW8Num127z0">
    <w:name w:val="WW8Num127z0"/>
    <w:rsid w:val="005D368E"/>
    <w:rPr>
      <w:rFonts w:ascii="Symbol" w:hAnsi="Symbol"/>
    </w:rPr>
  </w:style>
  <w:style w:type="character" w:customStyle="1" w:styleId="WW8Num130z0">
    <w:name w:val="WW8Num130z0"/>
    <w:rsid w:val="005D368E"/>
    <w:rPr>
      <w:rFonts w:ascii="Symbol" w:hAnsi="Symbol"/>
    </w:rPr>
  </w:style>
  <w:style w:type="character" w:customStyle="1" w:styleId="WW8Num131z0">
    <w:name w:val="WW8Num131z0"/>
    <w:rsid w:val="005D368E"/>
    <w:rPr>
      <w:rFonts w:ascii="Symbol" w:hAnsi="Symbol"/>
    </w:rPr>
  </w:style>
  <w:style w:type="character" w:customStyle="1" w:styleId="WW8Num132z0">
    <w:name w:val="WW8Num132z0"/>
    <w:rsid w:val="005D368E"/>
    <w:rPr>
      <w:rFonts w:ascii="Symbol" w:hAnsi="Symbol"/>
    </w:rPr>
  </w:style>
  <w:style w:type="character" w:customStyle="1" w:styleId="WW8Num134z0">
    <w:name w:val="WW8Num134z0"/>
    <w:rsid w:val="005D368E"/>
    <w:rPr>
      <w:rFonts w:ascii="Wingdings" w:hAnsi="Wingdings"/>
    </w:rPr>
  </w:style>
  <w:style w:type="character" w:customStyle="1" w:styleId="WW8Num136z0">
    <w:name w:val="WW8Num136z0"/>
    <w:rsid w:val="005D368E"/>
    <w:rPr>
      <w:rFonts w:ascii="Symbol" w:hAnsi="Symbol"/>
    </w:rPr>
  </w:style>
  <w:style w:type="character" w:customStyle="1" w:styleId="WW8Num139z0">
    <w:name w:val="WW8Num139z0"/>
    <w:rsid w:val="005D368E"/>
    <w:rPr>
      <w:rFonts w:ascii="Symbol" w:hAnsi="Symbol"/>
    </w:rPr>
  </w:style>
  <w:style w:type="character" w:customStyle="1" w:styleId="WW8Num143z0">
    <w:name w:val="WW8Num143z0"/>
    <w:rsid w:val="005D368E"/>
    <w:rPr>
      <w:rFonts w:ascii="Symbol" w:hAnsi="Symbol"/>
    </w:rPr>
  </w:style>
  <w:style w:type="character" w:customStyle="1" w:styleId="WW8Num144z0">
    <w:name w:val="WW8Num144z0"/>
    <w:rsid w:val="005D368E"/>
    <w:rPr>
      <w:rFonts w:ascii="Symbol" w:hAnsi="Symbol"/>
    </w:rPr>
  </w:style>
  <w:style w:type="character" w:customStyle="1" w:styleId="WW8Num145z0">
    <w:name w:val="WW8Num145z0"/>
    <w:rsid w:val="005D368E"/>
    <w:rPr>
      <w:rFonts w:ascii="Symbol" w:hAnsi="Symbol"/>
    </w:rPr>
  </w:style>
  <w:style w:type="character" w:customStyle="1" w:styleId="WW8Num146z0">
    <w:name w:val="WW8Num146z0"/>
    <w:rsid w:val="005D368E"/>
    <w:rPr>
      <w:rFonts w:ascii="Symbol" w:hAnsi="Symbol"/>
    </w:rPr>
  </w:style>
  <w:style w:type="character" w:customStyle="1" w:styleId="WW8Num147z0">
    <w:name w:val="WW8Num147z0"/>
    <w:rsid w:val="005D368E"/>
    <w:rPr>
      <w:rFonts w:ascii="Wingdings" w:hAnsi="Wingdings"/>
    </w:rPr>
  </w:style>
  <w:style w:type="character" w:customStyle="1" w:styleId="WW8Num147z1">
    <w:name w:val="WW8Num147z1"/>
    <w:rsid w:val="005D368E"/>
    <w:rPr>
      <w:rFonts w:ascii="Courier New" w:hAnsi="Courier New"/>
    </w:rPr>
  </w:style>
  <w:style w:type="character" w:customStyle="1" w:styleId="WW8Num147z3">
    <w:name w:val="WW8Num147z3"/>
    <w:rsid w:val="005D368E"/>
    <w:rPr>
      <w:rFonts w:ascii="Symbol" w:hAnsi="Symbol"/>
    </w:rPr>
  </w:style>
  <w:style w:type="character" w:customStyle="1" w:styleId="WW8Num150z0">
    <w:name w:val="WW8Num150z0"/>
    <w:rsid w:val="005D368E"/>
    <w:rPr>
      <w:rFonts w:ascii="Symbol" w:hAnsi="Symbol"/>
    </w:rPr>
  </w:style>
  <w:style w:type="character" w:customStyle="1" w:styleId="WW8Num157z0">
    <w:name w:val="WW8Num157z0"/>
    <w:rsid w:val="005D368E"/>
    <w:rPr>
      <w:rFonts w:ascii="Symbol" w:hAnsi="Symbol"/>
    </w:rPr>
  </w:style>
  <w:style w:type="character" w:customStyle="1" w:styleId="WW8Num159z0">
    <w:name w:val="WW8Num159z0"/>
    <w:rsid w:val="005D368E"/>
    <w:rPr>
      <w:rFonts w:ascii="Symbol" w:hAnsi="Symbol"/>
    </w:rPr>
  </w:style>
  <w:style w:type="character" w:customStyle="1" w:styleId="WW8Num160z0">
    <w:name w:val="WW8Num160z0"/>
    <w:rsid w:val="005D368E"/>
    <w:rPr>
      <w:rFonts w:ascii="Symbol" w:hAnsi="Symbol"/>
    </w:rPr>
  </w:style>
  <w:style w:type="character" w:customStyle="1" w:styleId="WW8Num162z0">
    <w:name w:val="WW8Num162z0"/>
    <w:rsid w:val="005D368E"/>
    <w:rPr>
      <w:rFonts w:ascii="Symbol" w:hAnsi="Symbol"/>
    </w:rPr>
  </w:style>
  <w:style w:type="character" w:customStyle="1" w:styleId="WW8Num163z0">
    <w:name w:val="WW8Num163z0"/>
    <w:rsid w:val="005D368E"/>
    <w:rPr>
      <w:rFonts w:ascii="Symbol" w:hAnsi="Symbol"/>
    </w:rPr>
  </w:style>
  <w:style w:type="character" w:customStyle="1" w:styleId="WW8Num164z0">
    <w:name w:val="WW8Num164z0"/>
    <w:rsid w:val="005D368E"/>
    <w:rPr>
      <w:rFonts w:ascii="Wingdings" w:hAnsi="Wingdings"/>
    </w:rPr>
  </w:style>
  <w:style w:type="character" w:customStyle="1" w:styleId="WW8Num164z1">
    <w:name w:val="WW8Num164z1"/>
    <w:rsid w:val="005D368E"/>
    <w:rPr>
      <w:rFonts w:ascii="Courier New" w:hAnsi="Courier New"/>
    </w:rPr>
  </w:style>
  <w:style w:type="character" w:customStyle="1" w:styleId="WW8Num164z3">
    <w:name w:val="WW8Num164z3"/>
    <w:rsid w:val="005D368E"/>
    <w:rPr>
      <w:rFonts w:ascii="Symbol" w:hAnsi="Symbol"/>
    </w:rPr>
  </w:style>
  <w:style w:type="character" w:customStyle="1" w:styleId="WW8Num168z0">
    <w:name w:val="WW8Num168z0"/>
    <w:rsid w:val="005D368E"/>
    <w:rPr>
      <w:rFonts w:ascii="Symbol" w:hAnsi="Symbol"/>
    </w:rPr>
  </w:style>
  <w:style w:type="character" w:customStyle="1" w:styleId="WW8Num169z0">
    <w:name w:val="WW8Num169z0"/>
    <w:rsid w:val="005D368E"/>
    <w:rPr>
      <w:rFonts w:ascii="Symbol" w:hAnsi="Symbol"/>
    </w:rPr>
  </w:style>
  <w:style w:type="character" w:customStyle="1" w:styleId="WW8Num170z0">
    <w:name w:val="WW8Num170z0"/>
    <w:rsid w:val="005D368E"/>
    <w:rPr>
      <w:rFonts w:ascii="Symbol" w:hAnsi="Symbol"/>
    </w:rPr>
  </w:style>
  <w:style w:type="character" w:customStyle="1" w:styleId="WW8Num174z0">
    <w:name w:val="WW8Num174z0"/>
    <w:rsid w:val="005D368E"/>
    <w:rPr>
      <w:rFonts w:ascii="Symbol" w:hAnsi="Symbol"/>
    </w:rPr>
  </w:style>
  <w:style w:type="character" w:customStyle="1" w:styleId="WW8Num177z0">
    <w:name w:val="WW8Num177z0"/>
    <w:rsid w:val="005D368E"/>
    <w:rPr>
      <w:rFonts w:ascii="Symbol" w:hAnsi="Symbol"/>
    </w:rPr>
  </w:style>
  <w:style w:type="character" w:customStyle="1" w:styleId="WW8Num178z0">
    <w:name w:val="WW8Num178z0"/>
    <w:rsid w:val="005D368E"/>
    <w:rPr>
      <w:rFonts w:ascii="Symbol" w:hAnsi="Symbol"/>
    </w:rPr>
  </w:style>
  <w:style w:type="character" w:customStyle="1" w:styleId="WW8Num182z0">
    <w:name w:val="WW8Num182z0"/>
    <w:rsid w:val="005D368E"/>
    <w:rPr>
      <w:rFonts w:ascii="Symbol" w:hAnsi="Symbol"/>
    </w:rPr>
  </w:style>
  <w:style w:type="character" w:customStyle="1" w:styleId="WW8Num37z0">
    <w:name w:val="WW8Num37z0"/>
    <w:rsid w:val="005D368E"/>
    <w:rPr>
      <w:rFonts w:ascii="Wingdings" w:hAnsi="Wingdings"/>
    </w:rPr>
  </w:style>
  <w:style w:type="character" w:customStyle="1" w:styleId="WW8Num38z0">
    <w:name w:val="WW8Num38z0"/>
    <w:rsid w:val="005D368E"/>
    <w:rPr>
      <w:rFonts w:ascii="Wingdings" w:hAnsi="Wingdings"/>
    </w:rPr>
  </w:style>
  <w:style w:type="character" w:customStyle="1" w:styleId="WW8Num40z0">
    <w:name w:val="WW8Num40z0"/>
    <w:rsid w:val="005D368E"/>
    <w:rPr>
      <w:rFonts w:ascii="Wingdings" w:hAnsi="Wingdings"/>
    </w:rPr>
  </w:style>
  <w:style w:type="character" w:customStyle="1" w:styleId="WW8Num41z0">
    <w:name w:val="WW8Num41z0"/>
    <w:rsid w:val="005D368E"/>
    <w:rPr>
      <w:rFonts w:ascii="Wingdings" w:hAnsi="Wingdings"/>
    </w:rPr>
  </w:style>
  <w:style w:type="character" w:customStyle="1" w:styleId="WW8Num43z0">
    <w:name w:val="WW8Num43z0"/>
    <w:rsid w:val="005D368E"/>
    <w:rPr>
      <w:rFonts w:ascii="Wingdings" w:hAnsi="Wingdings"/>
    </w:rPr>
  </w:style>
  <w:style w:type="character" w:customStyle="1" w:styleId="WW8Num20z1">
    <w:name w:val="WW8Num20z1"/>
    <w:rsid w:val="005D368E"/>
    <w:rPr>
      <w:rFonts w:ascii="Courier New" w:hAnsi="Courier New"/>
    </w:rPr>
  </w:style>
  <w:style w:type="character" w:customStyle="1" w:styleId="WW8Num20z3">
    <w:name w:val="WW8Num20z3"/>
    <w:rsid w:val="005D368E"/>
    <w:rPr>
      <w:rFonts w:ascii="Symbol" w:hAnsi="Symbol"/>
    </w:rPr>
  </w:style>
  <w:style w:type="character" w:customStyle="1" w:styleId="WW8Num26z3">
    <w:name w:val="WW8Num26z3"/>
    <w:rsid w:val="005D368E"/>
    <w:rPr>
      <w:rFonts w:ascii="Symbol" w:hAnsi="Symbol"/>
    </w:rPr>
  </w:style>
  <w:style w:type="character" w:customStyle="1" w:styleId="WW8Num33z0">
    <w:name w:val="WW8Num33z0"/>
    <w:rsid w:val="005D368E"/>
    <w:rPr>
      <w:rFonts w:ascii="Wingdings" w:hAnsi="Wingdings"/>
    </w:rPr>
  </w:style>
  <w:style w:type="character" w:customStyle="1" w:styleId="WW8Num33z3">
    <w:name w:val="WW8Num33z3"/>
    <w:rsid w:val="005D368E"/>
    <w:rPr>
      <w:rFonts w:ascii="Symbol" w:hAnsi="Symbol"/>
    </w:rPr>
  </w:style>
  <w:style w:type="character" w:customStyle="1" w:styleId="WW8Num33z4">
    <w:name w:val="WW8Num33z4"/>
    <w:rsid w:val="005D368E"/>
    <w:rPr>
      <w:rFonts w:ascii="Courier New" w:hAnsi="Courier New"/>
    </w:rPr>
  </w:style>
  <w:style w:type="character" w:customStyle="1" w:styleId="WW8Num34z0">
    <w:name w:val="WW8Num34z0"/>
    <w:rsid w:val="005D368E"/>
    <w:rPr>
      <w:rFonts w:ascii="Wingdings" w:hAnsi="Wingdings"/>
    </w:rPr>
  </w:style>
  <w:style w:type="character" w:customStyle="1" w:styleId="WW8Num34z1">
    <w:name w:val="WW8Num34z1"/>
    <w:rsid w:val="005D368E"/>
    <w:rPr>
      <w:rFonts w:ascii="Courier New" w:hAnsi="Courier New"/>
    </w:rPr>
  </w:style>
  <w:style w:type="character" w:customStyle="1" w:styleId="WW8Num34z3">
    <w:name w:val="WW8Num34z3"/>
    <w:rsid w:val="005D368E"/>
    <w:rPr>
      <w:rFonts w:ascii="Symbol" w:hAnsi="Symbol"/>
    </w:rPr>
  </w:style>
  <w:style w:type="character" w:customStyle="1" w:styleId="WW8Num35z0">
    <w:name w:val="WW8Num35z0"/>
    <w:rsid w:val="005D368E"/>
    <w:rPr>
      <w:rFonts w:ascii="Wingdings" w:hAnsi="Wingdings"/>
    </w:rPr>
  </w:style>
  <w:style w:type="character" w:customStyle="1" w:styleId="WW8Num35z1">
    <w:name w:val="WW8Num35z1"/>
    <w:rsid w:val="005D368E"/>
    <w:rPr>
      <w:rFonts w:ascii="Courier New" w:hAnsi="Courier New"/>
    </w:rPr>
  </w:style>
  <w:style w:type="character" w:customStyle="1" w:styleId="WW8Num35z3">
    <w:name w:val="WW8Num35z3"/>
    <w:rsid w:val="005D368E"/>
    <w:rPr>
      <w:rFonts w:ascii="Symbol" w:hAnsi="Symbol"/>
    </w:rPr>
  </w:style>
  <w:style w:type="character" w:customStyle="1" w:styleId="WW8Num36z1">
    <w:name w:val="WW8Num36z1"/>
    <w:rsid w:val="005D368E"/>
    <w:rPr>
      <w:rFonts w:ascii="Courier New" w:hAnsi="Courier New"/>
    </w:rPr>
  </w:style>
  <w:style w:type="character" w:customStyle="1" w:styleId="WW8Num36z3">
    <w:name w:val="WW8Num36z3"/>
    <w:rsid w:val="005D368E"/>
    <w:rPr>
      <w:rFonts w:ascii="Symbol" w:hAnsi="Symbol"/>
    </w:rPr>
  </w:style>
  <w:style w:type="character" w:customStyle="1" w:styleId="WW8Num37z1">
    <w:name w:val="WW8Num37z1"/>
    <w:rsid w:val="005D368E"/>
    <w:rPr>
      <w:rFonts w:ascii="Courier New" w:hAnsi="Courier New"/>
    </w:rPr>
  </w:style>
  <w:style w:type="character" w:customStyle="1" w:styleId="WW8Num37z3">
    <w:name w:val="WW8Num37z3"/>
    <w:rsid w:val="005D368E"/>
    <w:rPr>
      <w:rFonts w:ascii="Symbol" w:hAnsi="Symbol"/>
    </w:rPr>
  </w:style>
  <w:style w:type="character" w:customStyle="1" w:styleId="WW8Num39z1">
    <w:name w:val="WW8Num39z1"/>
    <w:rsid w:val="005D368E"/>
    <w:rPr>
      <w:rFonts w:ascii="Times New Roman" w:hAnsi="Times New Roman"/>
    </w:rPr>
  </w:style>
  <w:style w:type="character" w:customStyle="1" w:styleId="WW8Num39z3">
    <w:name w:val="WW8Num39z3"/>
    <w:rsid w:val="005D368E"/>
    <w:rPr>
      <w:rFonts w:ascii="Symbol" w:hAnsi="Symbol"/>
    </w:rPr>
  </w:style>
  <w:style w:type="character" w:customStyle="1" w:styleId="WW8Num39z4">
    <w:name w:val="WW8Num39z4"/>
    <w:rsid w:val="005D368E"/>
    <w:rPr>
      <w:rFonts w:ascii="Courier New" w:hAnsi="Courier New"/>
    </w:rPr>
  </w:style>
  <w:style w:type="character" w:customStyle="1" w:styleId="WW8Num42z1">
    <w:name w:val="WW8Num42z1"/>
    <w:rsid w:val="005D368E"/>
    <w:rPr>
      <w:rFonts w:ascii="Courier New" w:hAnsi="Courier New"/>
    </w:rPr>
  </w:style>
  <w:style w:type="character" w:customStyle="1" w:styleId="WW8Num42z3">
    <w:name w:val="WW8Num42z3"/>
    <w:rsid w:val="005D368E"/>
    <w:rPr>
      <w:rFonts w:ascii="Symbol" w:hAnsi="Symbol"/>
    </w:rPr>
  </w:style>
  <w:style w:type="character" w:customStyle="1" w:styleId="WW8Num45z0">
    <w:name w:val="WW8Num45z0"/>
    <w:rsid w:val="005D368E"/>
    <w:rPr>
      <w:rFonts w:ascii="Wingdings" w:hAnsi="Wingdings"/>
    </w:rPr>
  </w:style>
  <w:style w:type="character" w:customStyle="1" w:styleId="WW8Num45z1">
    <w:name w:val="WW8Num45z1"/>
    <w:rsid w:val="005D368E"/>
    <w:rPr>
      <w:rFonts w:ascii="Courier New" w:hAnsi="Courier New"/>
    </w:rPr>
  </w:style>
  <w:style w:type="character" w:customStyle="1" w:styleId="WW8Num45z3">
    <w:name w:val="WW8Num45z3"/>
    <w:rsid w:val="005D368E"/>
    <w:rPr>
      <w:rFonts w:ascii="Symbol" w:hAnsi="Symbol"/>
    </w:rPr>
  </w:style>
  <w:style w:type="character" w:customStyle="1" w:styleId="WW8Num46z0">
    <w:name w:val="WW8Num46z0"/>
    <w:rsid w:val="005D368E"/>
    <w:rPr>
      <w:rFonts w:ascii="Wingdings" w:hAnsi="Wingdings"/>
    </w:rPr>
  </w:style>
  <w:style w:type="character" w:customStyle="1" w:styleId="WW8Num46z1">
    <w:name w:val="WW8Num46z1"/>
    <w:rsid w:val="005D368E"/>
    <w:rPr>
      <w:rFonts w:ascii="Courier New" w:hAnsi="Courier New"/>
    </w:rPr>
  </w:style>
  <w:style w:type="character" w:customStyle="1" w:styleId="WW8Num46z3">
    <w:name w:val="WW8Num46z3"/>
    <w:rsid w:val="005D368E"/>
    <w:rPr>
      <w:rFonts w:ascii="Symbol" w:hAnsi="Symbol"/>
    </w:rPr>
  </w:style>
  <w:style w:type="character" w:customStyle="1" w:styleId="WW8Num48z0">
    <w:name w:val="WW8Num48z0"/>
    <w:rsid w:val="005D368E"/>
    <w:rPr>
      <w:rFonts w:ascii="Wingdings" w:hAnsi="Wingdings"/>
    </w:rPr>
  </w:style>
  <w:style w:type="character" w:customStyle="1" w:styleId="WW8Num48z1">
    <w:name w:val="WW8Num48z1"/>
    <w:rsid w:val="005D368E"/>
    <w:rPr>
      <w:rFonts w:ascii="Courier New" w:hAnsi="Courier New"/>
    </w:rPr>
  </w:style>
  <w:style w:type="character" w:customStyle="1" w:styleId="WW8Num48z3">
    <w:name w:val="WW8Num48z3"/>
    <w:rsid w:val="005D368E"/>
    <w:rPr>
      <w:rFonts w:ascii="Symbol" w:hAnsi="Symbol"/>
    </w:rPr>
  </w:style>
  <w:style w:type="character" w:customStyle="1" w:styleId="WW8Num49z0">
    <w:name w:val="WW8Num49z0"/>
    <w:rsid w:val="005D368E"/>
    <w:rPr>
      <w:rFonts w:ascii="Wingdings" w:hAnsi="Wingdings"/>
    </w:rPr>
  </w:style>
  <w:style w:type="character" w:customStyle="1" w:styleId="WW8Num49z1">
    <w:name w:val="WW8Num49z1"/>
    <w:rsid w:val="005D368E"/>
    <w:rPr>
      <w:rFonts w:ascii="Courier New" w:hAnsi="Courier New"/>
    </w:rPr>
  </w:style>
  <w:style w:type="character" w:customStyle="1" w:styleId="WW8Num49z3">
    <w:name w:val="WW8Num49z3"/>
    <w:rsid w:val="005D368E"/>
    <w:rPr>
      <w:rFonts w:ascii="Symbol" w:hAnsi="Symbol"/>
    </w:rPr>
  </w:style>
  <w:style w:type="character" w:customStyle="1" w:styleId="WW8Num50z1">
    <w:name w:val="WW8Num50z1"/>
    <w:rsid w:val="005D368E"/>
    <w:rPr>
      <w:rFonts w:ascii="Courier New" w:hAnsi="Courier New"/>
    </w:rPr>
  </w:style>
  <w:style w:type="character" w:customStyle="1" w:styleId="WW8Num50z3">
    <w:name w:val="WW8Num50z3"/>
    <w:rsid w:val="005D368E"/>
    <w:rPr>
      <w:rFonts w:ascii="Symbol" w:hAnsi="Symbol"/>
    </w:rPr>
  </w:style>
  <w:style w:type="character" w:customStyle="1" w:styleId="WW8Num51z1">
    <w:name w:val="WW8Num51z1"/>
    <w:rsid w:val="005D368E"/>
    <w:rPr>
      <w:rFonts w:ascii="Courier New" w:hAnsi="Courier New"/>
    </w:rPr>
  </w:style>
  <w:style w:type="character" w:customStyle="1" w:styleId="WW8Num51z3">
    <w:name w:val="WW8Num51z3"/>
    <w:rsid w:val="005D368E"/>
    <w:rPr>
      <w:rFonts w:ascii="Symbol" w:hAnsi="Symbol"/>
    </w:rPr>
  </w:style>
  <w:style w:type="character" w:customStyle="1" w:styleId="WW-">
    <w:name w:val="WW-Основной шрифт абзаца"/>
    <w:rsid w:val="005D368E"/>
  </w:style>
  <w:style w:type="character" w:customStyle="1" w:styleId="FontStyle1600">
    <w:name w:val="Font Style160"/>
    <w:rsid w:val="005D368E"/>
    <w:rPr>
      <w:rFonts w:ascii="Bookman Old Style" w:hAnsi="Bookman Old Style"/>
      <w:sz w:val="18"/>
    </w:rPr>
  </w:style>
  <w:style w:type="character" w:customStyle="1" w:styleId="FontStyle116">
    <w:name w:val="Font Style116"/>
    <w:rsid w:val="005D368E"/>
    <w:rPr>
      <w:rFonts w:ascii="Bookman Old Style" w:hAnsi="Bookman Old Style"/>
      <w:sz w:val="18"/>
    </w:rPr>
  </w:style>
  <w:style w:type="character" w:customStyle="1" w:styleId="FontStyle131">
    <w:name w:val="Font Style131"/>
    <w:rsid w:val="005D368E"/>
    <w:rPr>
      <w:rFonts w:ascii="Arial" w:hAnsi="Arial"/>
      <w:b/>
      <w:sz w:val="16"/>
    </w:rPr>
  </w:style>
  <w:style w:type="character" w:customStyle="1" w:styleId="FontStyle221">
    <w:name w:val="Font Style221"/>
    <w:rsid w:val="005D368E"/>
    <w:rPr>
      <w:rFonts w:ascii="Times New Roman" w:hAnsi="Times New Roman"/>
      <w:sz w:val="20"/>
    </w:rPr>
  </w:style>
  <w:style w:type="paragraph" w:customStyle="1" w:styleId="3ffc">
    <w:name w:val="Заголовок оглавления3"/>
    <w:basedOn w:val="11"/>
    <w:next w:val="a3"/>
    <w:rsid w:val="005D368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5D368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5D368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5D368E"/>
    <w:pPr>
      <w:spacing w:before="100" w:beforeAutospacing="1" w:after="100" w:afterAutospacing="1"/>
    </w:pPr>
  </w:style>
  <w:style w:type="character" w:customStyle="1" w:styleId="31f">
    <w:name w:val="Основной текст + Полужирный31"/>
    <w:rsid w:val="005D368E"/>
    <w:rPr>
      <w:rFonts w:ascii="Microsoft Sans Serif" w:hAnsi="Microsoft Sans Serif"/>
      <w:b/>
      <w:spacing w:val="10"/>
      <w:sz w:val="26"/>
    </w:rPr>
  </w:style>
  <w:style w:type="character" w:customStyle="1" w:styleId="303">
    <w:name w:val="Основной текст + Полужирный30"/>
    <w:rsid w:val="005D368E"/>
    <w:rPr>
      <w:rFonts w:ascii="Microsoft Sans Serif" w:hAnsi="Microsoft Sans Serif"/>
      <w:b/>
      <w:spacing w:val="10"/>
      <w:sz w:val="26"/>
    </w:rPr>
  </w:style>
  <w:style w:type="character" w:customStyle="1" w:styleId="294">
    <w:name w:val="Основной текст + Полужирный29"/>
    <w:rsid w:val="005D368E"/>
    <w:rPr>
      <w:rFonts w:ascii="Microsoft Sans Serif" w:hAnsi="Microsoft Sans Serif"/>
      <w:b/>
      <w:spacing w:val="10"/>
      <w:sz w:val="26"/>
    </w:rPr>
  </w:style>
  <w:style w:type="character" w:customStyle="1" w:styleId="282">
    <w:name w:val="Основной текст + Полужирный28"/>
    <w:rsid w:val="005D368E"/>
    <w:rPr>
      <w:rFonts w:ascii="Microsoft Sans Serif" w:hAnsi="Microsoft Sans Serif"/>
      <w:b/>
      <w:spacing w:val="10"/>
      <w:sz w:val="26"/>
    </w:rPr>
  </w:style>
  <w:style w:type="character" w:customStyle="1" w:styleId="274">
    <w:name w:val="Основной текст + Полужирный27"/>
    <w:rsid w:val="005D368E"/>
    <w:rPr>
      <w:rFonts w:ascii="Microsoft Sans Serif" w:hAnsi="Microsoft Sans Serif"/>
      <w:b/>
      <w:spacing w:val="10"/>
      <w:sz w:val="26"/>
    </w:rPr>
  </w:style>
  <w:style w:type="character" w:customStyle="1" w:styleId="12pt21">
    <w:name w:val="Основной текст + 12 pt21"/>
    <w:aliases w:val="Курсив31,Интервал 1 pt37"/>
    <w:rsid w:val="005D368E"/>
    <w:rPr>
      <w:rFonts w:ascii="Microsoft Sans Serif" w:hAnsi="Microsoft Sans Serif"/>
      <w:i/>
      <w:spacing w:val="30"/>
      <w:sz w:val="24"/>
    </w:rPr>
  </w:style>
  <w:style w:type="character" w:customStyle="1" w:styleId="12pt20">
    <w:name w:val="Основной текст + 12 pt20"/>
    <w:aliases w:val="Курсив30,Интервал 1 pt36"/>
    <w:rsid w:val="005D368E"/>
    <w:rPr>
      <w:rFonts w:ascii="Microsoft Sans Serif" w:hAnsi="Microsoft Sans Serif"/>
      <w:i/>
      <w:spacing w:val="30"/>
      <w:sz w:val="24"/>
    </w:rPr>
  </w:style>
  <w:style w:type="character" w:customStyle="1" w:styleId="12pt19">
    <w:name w:val="Основной текст + 12 pt19"/>
    <w:aliases w:val="Курсив29,Интервал 1 pt35"/>
    <w:rsid w:val="005D368E"/>
    <w:rPr>
      <w:rFonts w:ascii="Microsoft Sans Serif" w:hAnsi="Microsoft Sans Serif"/>
      <w:i/>
      <w:spacing w:val="30"/>
      <w:sz w:val="24"/>
    </w:rPr>
  </w:style>
  <w:style w:type="character" w:customStyle="1" w:styleId="6f4">
    <w:name w:val="Заголовок №6_"/>
    <w:link w:val="6f5"/>
    <w:locked/>
    <w:rsid w:val="005D368E"/>
    <w:rPr>
      <w:rFonts w:ascii="Microsoft Sans Serif" w:hAnsi="Microsoft Sans Serif"/>
      <w:b/>
      <w:spacing w:val="10"/>
      <w:sz w:val="26"/>
      <w:shd w:val="clear" w:color="auto" w:fill="FFFFFF"/>
    </w:rPr>
  </w:style>
  <w:style w:type="paragraph" w:customStyle="1" w:styleId="6f5">
    <w:name w:val="Заголовок №6"/>
    <w:basedOn w:val="a3"/>
    <w:link w:val="6f4"/>
    <w:rsid w:val="005D368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5D368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5D368E"/>
    <w:rPr>
      <w:rFonts w:ascii="Microsoft Sans Serif" w:hAnsi="Microsoft Sans Serif"/>
      <w:i/>
      <w:spacing w:val="30"/>
      <w:sz w:val="24"/>
    </w:rPr>
  </w:style>
  <w:style w:type="character" w:customStyle="1" w:styleId="12pt17">
    <w:name w:val="Основной текст + 12 pt17"/>
    <w:aliases w:val="Курсив27,Интервал 1 pt33"/>
    <w:rsid w:val="005D368E"/>
    <w:rPr>
      <w:rFonts w:ascii="Microsoft Sans Serif" w:hAnsi="Microsoft Sans Serif"/>
      <w:i/>
      <w:spacing w:val="30"/>
      <w:sz w:val="24"/>
    </w:rPr>
  </w:style>
  <w:style w:type="character" w:customStyle="1" w:styleId="266">
    <w:name w:val="Основной текст + Полужирный26"/>
    <w:rsid w:val="005D368E"/>
    <w:rPr>
      <w:rFonts w:ascii="Microsoft Sans Serif" w:hAnsi="Microsoft Sans Serif"/>
      <w:b/>
      <w:spacing w:val="10"/>
      <w:sz w:val="26"/>
    </w:rPr>
  </w:style>
  <w:style w:type="character" w:customStyle="1" w:styleId="25c">
    <w:name w:val="Основной текст + Полужирный25"/>
    <w:rsid w:val="005D368E"/>
    <w:rPr>
      <w:rFonts w:ascii="Microsoft Sans Serif" w:hAnsi="Microsoft Sans Serif"/>
      <w:b/>
      <w:spacing w:val="10"/>
      <w:sz w:val="26"/>
    </w:rPr>
  </w:style>
  <w:style w:type="character" w:customStyle="1" w:styleId="247">
    <w:name w:val="Основной текст + Полужирный24"/>
    <w:rsid w:val="005D368E"/>
    <w:rPr>
      <w:rFonts w:ascii="Microsoft Sans Serif" w:hAnsi="Microsoft Sans Serif"/>
      <w:b/>
      <w:spacing w:val="10"/>
      <w:sz w:val="26"/>
    </w:rPr>
  </w:style>
  <w:style w:type="character" w:customStyle="1" w:styleId="12pt16">
    <w:name w:val="Основной текст + 12 pt16"/>
    <w:aliases w:val="Курсив26,Интервал 1 pt32"/>
    <w:rsid w:val="005D368E"/>
    <w:rPr>
      <w:rFonts w:ascii="Microsoft Sans Serif" w:hAnsi="Microsoft Sans Serif"/>
      <w:i/>
      <w:spacing w:val="30"/>
      <w:sz w:val="24"/>
    </w:rPr>
  </w:style>
  <w:style w:type="character" w:customStyle="1" w:styleId="23c">
    <w:name w:val="Основной текст + Полужирный23"/>
    <w:rsid w:val="005D368E"/>
    <w:rPr>
      <w:rFonts w:ascii="Microsoft Sans Serif" w:hAnsi="Microsoft Sans Serif"/>
      <w:b/>
      <w:spacing w:val="10"/>
      <w:sz w:val="26"/>
    </w:rPr>
  </w:style>
  <w:style w:type="character" w:customStyle="1" w:styleId="22f0">
    <w:name w:val="Основной текст + Полужирный22"/>
    <w:rsid w:val="005D368E"/>
    <w:rPr>
      <w:rFonts w:ascii="Microsoft Sans Serif" w:hAnsi="Microsoft Sans Serif"/>
      <w:b/>
      <w:spacing w:val="10"/>
      <w:sz w:val="26"/>
    </w:rPr>
  </w:style>
  <w:style w:type="character" w:customStyle="1" w:styleId="21ff0">
    <w:name w:val="Основной текст + Полужирный21"/>
    <w:rsid w:val="005D368E"/>
    <w:rPr>
      <w:rFonts w:ascii="Microsoft Sans Serif" w:hAnsi="Microsoft Sans Serif"/>
      <w:b/>
      <w:spacing w:val="10"/>
      <w:sz w:val="26"/>
    </w:rPr>
  </w:style>
  <w:style w:type="character" w:customStyle="1" w:styleId="20a">
    <w:name w:val="Основной текст + Полужирный20"/>
    <w:rsid w:val="005D368E"/>
    <w:rPr>
      <w:rFonts w:ascii="Microsoft Sans Serif" w:hAnsi="Microsoft Sans Serif"/>
      <w:b/>
      <w:spacing w:val="10"/>
      <w:sz w:val="26"/>
    </w:rPr>
  </w:style>
  <w:style w:type="character" w:customStyle="1" w:styleId="4pt">
    <w:name w:val="Основной текст + Интервал 4 pt"/>
    <w:rsid w:val="005D368E"/>
    <w:rPr>
      <w:rFonts w:ascii="Microsoft Sans Serif" w:hAnsi="Microsoft Sans Serif"/>
      <w:spacing w:val="80"/>
      <w:sz w:val="26"/>
    </w:rPr>
  </w:style>
  <w:style w:type="character" w:customStyle="1" w:styleId="19a">
    <w:name w:val="Основной текст + Полужирный19"/>
    <w:rsid w:val="005D368E"/>
    <w:rPr>
      <w:rFonts w:ascii="Microsoft Sans Serif" w:hAnsi="Microsoft Sans Serif"/>
      <w:b/>
      <w:spacing w:val="10"/>
      <w:sz w:val="26"/>
    </w:rPr>
  </w:style>
  <w:style w:type="character" w:customStyle="1" w:styleId="189">
    <w:name w:val="Основной текст + Полужирный18"/>
    <w:rsid w:val="005D368E"/>
    <w:rPr>
      <w:rFonts w:ascii="Microsoft Sans Serif" w:hAnsi="Microsoft Sans Serif"/>
      <w:b/>
      <w:spacing w:val="10"/>
      <w:sz w:val="26"/>
    </w:rPr>
  </w:style>
  <w:style w:type="character" w:customStyle="1" w:styleId="17a">
    <w:name w:val="Основной текст + Полужирный17"/>
    <w:rsid w:val="005D368E"/>
    <w:rPr>
      <w:rFonts w:ascii="Microsoft Sans Serif" w:hAnsi="Microsoft Sans Serif"/>
      <w:b/>
      <w:spacing w:val="10"/>
      <w:sz w:val="26"/>
    </w:rPr>
  </w:style>
  <w:style w:type="character" w:customStyle="1" w:styleId="12pt14">
    <w:name w:val="Основной текст + 12 pt14"/>
    <w:aliases w:val="Курсив24,Интервал 1 pt30"/>
    <w:rsid w:val="005D368E"/>
    <w:rPr>
      <w:rFonts w:ascii="Microsoft Sans Serif" w:hAnsi="Microsoft Sans Serif"/>
      <w:i/>
      <w:spacing w:val="30"/>
      <w:sz w:val="24"/>
    </w:rPr>
  </w:style>
  <w:style w:type="character" w:customStyle="1" w:styleId="16a">
    <w:name w:val="Основной текст + Полужирный16"/>
    <w:rsid w:val="005D368E"/>
    <w:rPr>
      <w:rFonts w:ascii="Microsoft Sans Serif" w:hAnsi="Microsoft Sans Serif"/>
      <w:b/>
      <w:spacing w:val="10"/>
      <w:sz w:val="26"/>
    </w:rPr>
  </w:style>
  <w:style w:type="character" w:customStyle="1" w:styleId="17b">
    <w:name w:val="Основной текст (17)_"/>
    <w:link w:val="17c"/>
    <w:locked/>
    <w:rsid w:val="005D368E"/>
    <w:rPr>
      <w:i/>
      <w:spacing w:val="20"/>
      <w:sz w:val="26"/>
      <w:shd w:val="clear" w:color="auto" w:fill="FFFFFF"/>
      <w:lang w:val="en-US"/>
    </w:rPr>
  </w:style>
  <w:style w:type="paragraph" w:customStyle="1" w:styleId="17c">
    <w:name w:val="Основной текст (17)"/>
    <w:basedOn w:val="a3"/>
    <w:link w:val="17b"/>
    <w:rsid w:val="005D368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5D368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5D368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5D368E"/>
    <w:rPr>
      <w:rFonts w:ascii="Microsoft Sans Serif" w:hAnsi="Microsoft Sans Serif"/>
      <w:i/>
      <w:spacing w:val="30"/>
      <w:sz w:val="24"/>
    </w:rPr>
  </w:style>
  <w:style w:type="character" w:customStyle="1" w:styleId="12pt12">
    <w:name w:val="Основной текст + 12 pt12"/>
    <w:aliases w:val="Курсив21,Интервал 1 pt27"/>
    <w:rsid w:val="005D368E"/>
    <w:rPr>
      <w:rFonts w:ascii="Microsoft Sans Serif" w:hAnsi="Microsoft Sans Serif"/>
      <w:i/>
      <w:spacing w:val="30"/>
      <w:sz w:val="24"/>
    </w:rPr>
  </w:style>
  <w:style w:type="character" w:customStyle="1" w:styleId="15a">
    <w:name w:val="Основной текст + Полужирный15"/>
    <w:rsid w:val="005D368E"/>
    <w:rPr>
      <w:rFonts w:ascii="Microsoft Sans Serif" w:hAnsi="Microsoft Sans Serif"/>
      <w:b/>
      <w:spacing w:val="10"/>
      <w:sz w:val="26"/>
    </w:rPr>
  </w:style>
  <w:style w:type="character" w:customStyle="1" w:styleId="2ffffa">
    <w:name w:val="Основной текст + Полужирный2"/>
    <w:rsid w:val="005D368E"/>
    <w:rPr>
      <w:rFonts w:ascii="Microsoft Sans Serif" w:hAnsi="Microsoft Sans Serif"/>
      <w:b/>
      <w:spacing w:val="10"/>
      <w:sz w:val="26"/>
    </w:rPr>
  </w:style>
  <w:style w:type="character" w:customStyle="1" w:styleId="12pt5">
    <w:name w:val="Основной текст + 12 pt5"/>
    <w:aliases w:val="Курсив5,Интервал 1 pt5"/>
    <w:rsid w:val="005D368E"/>
    <w:rPr>
      <w:rFonts w:ascii="Microsoft Sans Serif" w:hAnsi="Microsoft Sans Serif"/>
      <w:i/>
      <w:spacing w:val="30"/>
      <w:sz w:val="24"/>
    </w:rPr>
  </w:style>
  <w:style w:type="character" w:customStyle="1" w:styleId="afffffffffffa">
    <w:name w:val="Подпись к картинке_"/>
    <w:link w:val="afffffffffffb"/>
    <w:locked/>
    <w:rsid w:val="005D368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5D368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5D368E"/>
    <w:rPr>
      <w:rFonts w:ascii="Microsoft Sans Serif" w:hAnsi="Microsoft Sans Serif"/>
      <w:i/>
      <w:spacing w:val="30"/>
      <w:sz w:val="24"/>
    </w:rPr>
  </w:style>
  <w:style w:type="character" w:customStyle="1" w:styleId="afffffffffffc">
    <w:name w:val="Колонтитул_"/>
    <w:link w:val="afffffffffffd"/>
    <w:locked/>
    <w:rsid w:val="005D368E"/>
    <w:rPr>
      <w:shd w:val="clear" w:color="auto" w:fill="FFFFFF"/>
    </w:rPr>
  </w:style>
  <w:style w:type="paragraph" w:customStyle="1" w:styleId="afffffffffffd">
    <w:name w:val="Колонтитул"/>
    <w:basedOn w:val="a3"/>
    <w:link w:val="afffffffffffc"/>
    <w:rsid w:val="005D368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5D368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5D368E"/>
    <w:rPr>
      <w:rFonts w:ascii="Microsoft Sans Serif" w:hAnsi="Microsoft Sans Serif"/>
      <w:i/>
      <w:spacing w:val="30"/>
      <w:sz w:val="24"/>
    </w:rPr>
  </w:style>
  <w:style w:type="character" w:customStyle="1" w:styleId="12pt1">
    <w:name w:val="Основной текст + 12 pt1"/>
    <w:aliases w:val="Курсив1,Интервал 1 pt1"/>
    <w:rsid w:val="005D368E"/>
    <w:rPr>
      <w:rFonts w:ascii="Microsoft Sans Serif" w:hAnsi="Microsoft Sans Serif"/>
      <w:i/>
      <w:spacing w:val="30"/>
      <w:sz w:val="24"/>
    </w:rPr>
  </w:style>
  <w:style w:type="paragraph" w:customStyle="1" w:styleId="msonospacing0">
    <w:name w:val="msonospacing"/>
    <w:basedOn w:val="a3"/>
    <w:rsid w:val="005D368E"/>
    <w:pPr>
      <w:spacing w:before="100" w:beforeAutospacing="1" w:after="100" w:afterAutospacing="1"/>
    </w:pPr>
  </w:style>
  <w:style w:type="paragraph" w:customStyle="1" w:styleId="afffffffffffe">
    <w:name w:val="Стиль Обычный (веб)"/>
    <w:basedOn w:val="afff3"/>
    <w:rsid w:val="005D368E"/>
    <w:pPr>
      <w:spacing w:before="0" w:after="0" w:line="233" w:lineRule="auto"/>
      <w:jc w:val="both"/>
    </w:pPr>
    <w:rPr>
      <w:sz w:val="20"/>
      <w:szCs w:val="20"/>
      <w:lang w:bidi="ar-SA"/>
    </w:rPr>
  </w:style>
  <w:style w:type="character" w:customStyle="1" w:styleId="2ffffb">
    <w:name w:val="Основной текст (2) + Полужирный"/>
    <w:rsid w:val="005D368E"/>
    <w:rPr>
      <w:rFonts w:ascii="Times New Roman" w:hAnsi="Times New Roman"/>
      <w:b/>
      <w:sz w:val="19"/>
      <w:shd w:val="clear" w:color="auto" w:fill="FFFFFF"/>
    </w:rPr>
  </w:style>
  <w:style w:type="paragraph" w:customStyle="1" w:styleId="pic">
    <w:name w:val="pic"/>
    <w:basedOn w:val="a3"/>
    <w:rsid w:val="005D368E"/>
    <w:pPr>
      <w:ind w:firstLine="480"/>
    </w:pPr>
  </w:style>
  <w:style w:type="paragraph" w:customStyle="1" w:styleId="wysiwyg-text-align-center">
    <w:name w:val="wysiwyg-text-align-center"/>
    <w:basedOn w:val="a3"/>
    <w:rsid w:val="005D368E"/>
    <w:pPr>
      <w:spacing w:before="100" w:beforeAutospacing="1" w:after="100" w:afterAutospacing="1"/>
    </w:pPr>
  </w:style>
  <w:style w:type="paragraph" w:customStyle="1" w:styleId="wysiwyg-text-align-right">
    <w:name w:val="wysiwyg-text-align-right"/>
    <w:basedOn w:val="a3"/>
    <w:rsid w:val="005D368E"/>
    <w:pPr>
      <w:spacing w:before="100" w:beforeAutospacing="1" w:after="100" w:afterAutospacing="1"/>
    </w:pPr>
  </w:style>
  <w:style w:type="character" w:customStyle="1" w:styleId="keyword2">
    <w:name w:val="keyword2"/>
    <w:rsid w:val="005D368E"/>
  </w:style>
  <w:style w:type="character" w:customStyle="1" w:styleId="c8">
    <w:name w:val="c8"/>
    <w:rsid w:val="005D368E"/>
  </w:style>
  <w:style w:type="character" w:customStyle="1" w:styleId="FontStyle805">
    <w:name w:val="Font Style805"/>
    <w:rsid w:val="005D368E"/>
    <w:rPr>
      <w:rFonts w:ascii="Arial Narrow" w:hAnsi="Arial Narrow"/>
      <w:i/>
      <w:sz w:val="12"/>
    </w:rPr>
  </w:style>
  <w:style w:type="character" w:customStyle="1" w:styleId="FontStyle97">
    <w:name w:val="Font Style97"/>
    <w:rsid w:val="005D368E"/>
    <w:rPr>
      <w:rFonts w:ascii="Times New Roman" w:hAnsi="Times New Roman"/>
      <w:sz w:val="24"/>
    </w:rPr>
  </w:style>
  <w:style w:type="character" w:customStyle="1" w:styleId="FontStyle764">
    <w:name w:val="Font Style764"/>
    <w:rsid w:val="005D368E"/>
    <w:rPr>
      <w:rFonts w:ascii="Times New Roman" w:hAnsi="Times New Roman"/>
      <w:b/>
      <w:i/>
      <w:sz w:val="20"/>
    </w:rPr>
  </w:style>
  <w:style w:type="paragraph" w:customStyle="1" w:styleId="11fa">
    <w:name w:val="Загол11"/>
    <w:basedOn w:val="10e"/>
    <w:rsid w:val="005D368E"/>
    <w:rPr>
      <w:sz w:val="22"/>
      <w:szCs w:val="22"/>
    </w:rPr>
  </w:style>
  <w:style w:type="paragraph" w:customStyle="1" w:styleId="10e">
    <w:name w:val="Загол10"/>
    <w:basedOn w:val="9a"/>
    <w:rsid w:val="005D368E"/>
    <w:rPr>
      <w:caps/>
      <w:color w:val="auto"/>
      <w:sz w:val="20"/>
      <w:szCs w:val="20"/>
    </w:rPr>
  </w:style>
  <w:style w:type="paragraph" w:customStyle="1" w:styleId="9a">
    <w:name w:val="Загол9"/>
    <w:rsid w:val="005D368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5D368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5D368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5D368E"/>
    <w:pPr>
      <w:keepNext/>
      <w:widowControl w:val="0"/>
      <w:jc w:val="center"/>
    </w:pPr>
    <w:rPr>
      <w:b/>
      <w:sz w:val="26"/>
      <w:szCs w:val="20"/>
    </w:rPr>
  </w:style>
  <w:style w:type="paragraph" w:customStyle="1" w:styleId="22f1">
    <w:name w:val="Текст22"/>
    <w:basedOn w:val="a3"/>
    <w:rsid w:val="005D368E"/>
    <w:rPr>
      <w:rFonts w:ascii="Courier New" w:hAnsi="Courier New"/>
      <w:sz w:val="20"/>
      <w:szCs w:val="20"/>
    </w:rPr>
  </w:style>
  <w:style w:type="paragraph" w:customStyle="1" w:styleId="11fb">
    <w:name w:val="Верхний колонтитул11"/>
    <w:basedOn w:val="a3"/>
    <w:rsid w:val="005D368E"/>
    <w:pPr>
      <w:tabs>
        <w:tab w:val="center" w:pos="4153"/>
        <w:tab w:val="right" w:pos="8306"/>
      </w:tabs>
    </w:pPr>
    <w:rPr>
      <w:rFonts w:ascii="Arial" w:hAnsi="Arial"/>
      <w:szCs w:val="20"/>
    </w:rPr>
  </w:style>
  <w:style w:type="paragraph" w:customStyle="1" w:styleId="3115">
    <w:name w:val="Заголовок 311"/>
    <w:basedOn w:val="13b"/>
    <w:next w:val="13b"/>
    <w:rsid w:val="005D368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5D368E"/>
    <w:pPr>
      <w:keepNext/>
      <w:widowControl/>
      <w:spacing w:line="240" w:lineRule="auto"/>
      <w:ind w:firstLine="0"/>
      <w:jc w:val="left"/>
    </w:pPr>
    <w:rPr>
      <w:sz w:val="24"/>
    </w:rPr>
  </w:style>
  <w:style w:type="paragraph" w:customStyle="1" w:styleId="11fc">
    <w:name w:val="Без интервала11"/>
    <w:rsid w:val="005D368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5D368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5D368E"/>
    <w:pPr>
      <w:widowControl/>
      <w:spacing w:line="240" w:lineRule="auto"/>
      <w:ind w:firstLine="0"/>
    </w:pPr>
    <w:rPr>
      <w:i/>
      <w:sz w:val="26"/>
    </w:rPr>
  </w:style>
  <w:style w:type="paragraph" w:customStyle="1" w:styleId="21ff1">
    <w:name w:val="Цитата21"/>
    <w:basedOn w:val="a3"/>
    <w:rsid w:val="005D368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5D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5D368E"/>
  </w:style>
  <w:style w:type="character" w:customStyle="1" w:styleId="11fe">
    <w:name w:val="Слабое выделение11"/>
    <w:rsid w:val="005D368E"/>
    <w:rPr>
      <w:i/>
      <w:color w:val="808080"/>
    </w:rPr>
  </w:style>
  <w:style w:type="character" w:customStyle="1" w:styleId="11ff">
    <w:name w:val="Сильное выделение11"/>
    <w:rsid w:val="005D368E"/>
    <w:rPr>
      <w:b/>
    </w:rPr>
  </w:style>
  <w:style w:type="character" w:customStyle="1" w:styleId="3520">
    <w:name w:val="Знак Знак352"/>
    <w:locked/>
    <w:rsid w:val="005D368E"/>
    <w:rPr>
      <w:sz w:val="24"/>
      <w:lang w:val="ru-RU" w:eastAsia="ru-RU"/>
    </w:rPr>
  </w:style>
  <w:style w:type="character" w:customStyle="1" w:styleId="1320">
    <w:name w:val="Знак Знак132"/>
    <w:locked/>
    <w:rsid w:val="005D368E"/>
    <w:rPr>
      <w:lang w:val="ru-RU" w:eastAsia="ar-SA" w:bidi="ar-SA"/>
    </w:rPr>
  </w:style>
  <w:style w:type="character" w:customStyle="1" w:styleId="1221">
    <w:name w:val="Знак Знак122"/>
    <w:locked/>
    <w:rsid w:val="005D368E"/>
    <w:rPr>
      <w:sz w:val="28"/>
      <w:lang w:val="ru-RU" w:eastAsia="ru-RU"/>
    </w:rPr>
  </w:style>
  <w:style w:type="character" w:customStyle="1" w:styleId="1124">
    <w:name w:val="Знак Знак112"/>
    <w:locked/>
    <w:rsid w:val="005D368E"/>
    <w:rPr>
      <w:sz w:val="28"/>
      <w:lang w:val="ru-RU" w:eastAsia="ru-RU"/>
    </w:rPr>
  </w:style>
  <w:style w:type="character" w:customStyle="1" w:styleId="922">
    <w:name w:val="Знак Знак92"/>
    <w:locked/>
    <w:rsid w:val="005D368E"/>
    <w:rPr>
      <w:rFonts w:ascii="Tahoma" w:hAnsi="Tahoma"/>
      <w:lang w:val="ru-RU" w:eastAsia="ru-RU"/>
    </w:rPr>
  </w:style>
  <w:style w:type="character" w:customStyle="1" w:styleId="4020">
    <w:name w:val="Знак Знак402"/>
    <w:locked/>
    <w:rsid w:val="005D368E"/>
    <w:rPr>
      <w:rFonts w:ascii="Arial" w:hAnsi="Arial"/>
      <w:b/>
      <w:i/>
      <w:sz w:val="28"/>
      <w:lang w:val="ru-RU" w:eastAsia="zh-CN"/>
    </w:rPr>
  </w:style>
  <w:style w:type="character" w:customStyle="1" w:styleId="3920">
    <w:name w:val="Знак Знак392"/>
    <w:locked/>
    <w:rsid w:val="005D368E"/>
    <w:rPr>
      <w:b/>
      <w:sz w:val="27"/>
      <w:lang w:val="ru-RU" w:eastAsia="zh-CN"/>
    </w:rPr>
  </w:style>
  <w:style w:type="character" w:customStyle="1" w:styleId="3820">
    <w:name w:val="Знак Знак382"/>
    <w:locked/>
    <w:rsid w:val="005D368E"/>
    <w:rPr>
      <w:b/>
      <w:sz w:val="28"/>
      <w:lang w:val="ru-RU" w:eastAsia="ru-RU"/>
    </w:rPr>
  </w:style>
  <w:style w:type="character" w:customStyle="1" w:styleId="3720">
    <w:name w:val="Знак Знак372"/>
    <w:locked/>
    <w:rsid w:val="005D368E"/>
    <w:rPr>
      <w:b/>
      <w:i/>
      <w:sz w:val="26"/>
      <w:lang w:val="ru-RU" w:eastAsia="zh-CN"/>
    </w:rPr>
  </w:style>
  <w:style w:type="character" w:customStyle="1" w:styleId="3620">
    <w:name w:val="Знак Знак362"/>
    <w:locked/>
    <w:rsid w:val="005D368E"/>
    <w:rPr>
      <w:sz w:val="24"/>
      <w:lang w:val="ru-RU" w:eastAsia="ru-RU"/>
    </w:rPr>
  </w:style>
  <w:style w:type="character" w:customStyle="1" w:styleId="3121">
    <w:name w:val="Знак Знак312"/>
    <w:locked/>
    <w:rsid w:val="005D368E"/>
    <w:rPr>
      <w:rFonts w:ascii="Courier New" w:hAnsi="Courier New"/>
      <w:lang w:val="ru-RU" w:eastAsia="ru-RU"/>
    </w:rPr>
  </w:style>
  <w:style w:type="character" w:customStyle="1" w:styleId="3420">
    <w:name w:val="Знак Знак342"/>
    <w:locked/>
    <w:rsid w:val="005D368E"/>
    <w:rPr>
      <w:rFonts w:ascii="Calibri" w:hAnsi="Calibri"/>
      <w:i/>
      <w:sz w:val="24"/>
      <w:lang w:val="ru-RU" w:eastAsia="zh-CN"/>
    </w:rPr>
  </w:style>
  <w:style w:type="character" w:customStyle="1" w:styleId="3220">
    <w:name w:val="Знак Знак322"/>
    <w:locked/>
    <w:rsid w:val="005D368E"/>
    <w:rPr>
      <w:rFonts w:ascii="Arial" w:hAnsi="Arial"/>
      <w:sz w:val="22"/>
      <w:lang w:val="ru-RU" w:eastAsia="ru-RU"/>
    </w:rPr>
  </w:style>
  <w:style w:type="character" w:customStyle="1" w:styleId="2920">
    <w:name w:val="Знак Знак292"/>
    <w:locked/>
    <w:rsid w:val="005D368E"/>
    <w:rPr>
      <w:sz w:val="24"/>
      <w:lang w:val="ru-RU" w:eastAsia="zh-CN"/>
    </w:rPr>
  </w:style>
  <w:style w:type="character" w:customStyle="1" w:styleId="2820">
    <w:name w:val="Знак Знак282"/>
    <w:locked/>
    <w:rsid w:val="005D368E"/>
    <w:rPr>
      <w:sz w:val="24"/>
      <w:lang w:val="ru-RU" w:eastAsia="ru-RU"/>
    </w:rPr>
  </w:style>
  <w:style w:type="character" w:customStyle="1" w:styleId="2720">
    <w:name w:val="Знак Знак272"/>
    <w:locked/>
    <w:rsid w:val="005D368E"/>
    <w:rPr>
      <w:sz w:val="16"/>
      <w:lang w:val="ru-RU" w:eastAsia="ru-RU"/>
    </w:rPr>
  </w:style>
  <w:style w:type="character" w:customStyle="1" w:styleId="2126">
    <w:name w:val="Знак Знак212"/>
    <w:locked/>
    <w:rsid w:val="005D368E"/>
    <w:rPr>
      <w:rFonts w:ascii="Tahoma" w:hAnsi="Tahoma"/>
      <w:lang w:val="ru-RU" w:eastAsia="ru-RU"/>
    </w:rPr>
  </w:style>
  <w:style w:type="character" w:customStyle="1" w:styleId="2620">
    <w:name w:val="Знак Знак262"/>
    <w:rsid w:val="005D368E"/>
    <w:rPr>
      <w:rFonts w:ascii="Cambria" w:hAnsi="Cambria"/>
      <w:b/>
      <w:sz w:val="26"/>
    </w:rPr>
  </w:style>
  <w:style w:type="character" w:customStyle="1" w:styleId="2420">
    <w:name w:val="Знак Знак242"/>
    <w:rsid w:val="005D368E"/>
    <w:rPr>
      <w:rFonts w:ascii="Times New Roman" w:hAnsi="Times New Roman"/>
      <w:b/>
      <w:i/>
      <w:sz w:val="26"/>
    </w:rPr>
  </w:style>
  <w:style w:type="character" w:customStyle="1" w:styleId="2320">
    <w:name w:val="Знак Знак232"/>
    <w:rsid w:val="005D368E"/>
    <w:rPr>
      <w:rFonts w:ascii="Times New Roman" w:hAnsi="Times New Roman"/>
      <w:b/>
      <w:sz w:val="22"/>
    </w:rPr>
  </w:style>
  <w:style w:type="character" w:customStyle="1" w:styleId="3130">
    <w:name w:val="Знак Знак313"/>
    <w:locked/>
    <w:rsid w:val="005D368E"/>
    <w:rPr>
      <w:rFonts w:ascii="PragmaticaCTT" w:hAnsi="PragmaticaCTT"/>
      <w:b/>
      <w:sz w:val="24"/>
      <w:lang w:val="ru-RU" w:eastAsia="ru-RU"/>
    </w:rPr>
  </w:style>
  <w:style w:type="character" w:customStyle="1" w:styleId="2015">
    <w:name w:val="Знак Знак2015"/>
    <w:rsid w:val="005D368E"/>
    <w:rPr>
      <w:rFonts w:ascii="Arial" w:hAnsi="Arial"/>
      <w:sz w:val="22"/>
    </w:rPr>
  </w:style>
  <w:style w:type="character" w:customStyle="1" w:styleId="font55">
    <w:name w:val="font55"/>
    <w:rsid w:val="005D368E"/>
  </w:style>
  <w:style w:type="character" w:customStyle="1" w:styleId="WW8Num24z4">
    <w:name w:val="WW8Num24z4"/>
    <w:rsid w:val="005D368E"/>
  </w:style>
  <w:style w:type="character" w:customStyle="1" w:styleId="WW8Num24z5">
    <w:name w:val="WW8Num24z5"/>
    <w:rsid w:val="005D368E"/>
  </w:style>
  <w:style w:type="character" w:customStyle="1" w:styleId="WW8Num24z6">
    <w:name w:val="WW8Num24z6"/>
    <w:rsid w:val="005D368E"/>
  </w:style>
  <w:style w:type="character" w:customStyle="1" w:styleId="WW8Num24z7">
    <w:name w:val="WW8Num24z7"/>
    <w:rsid w:val="005D368E"/>
  </w:style>
  <w:style w:type="character" w:customStyle="1" w:styleId="WW8Num24z8">
    <w:name w:val="WW8Num24z8"/>
    <w:rsid w:val="005D368E"/>
  </w:style>
  <w:style w:type="character" w:customStyle="1" w:styleId="WW8Num25z4">
    <w:name w:val="WW8Num25z4"/>
    <w:rsid w:val="005D368E"/>
  </w:style>
  <w:style w:type="character" w:customStyle="1" w:styleId="WW8Num25z5">
    <w:name w:val="WW8Num25z5"/>
    <w:rsid w:val="005D368E"/>
  </w:style>
  <w:style w:type="character" w:customStyle="1" w:styleId="WW8Num25z6">
    <w:name w:val="WW8Num25z6"/>
    <w:rsid w:val="005D368E"/>
  </w:style>
  <w:style w:type="character" w:customStyle="1" w:styleId="WW8Num25z7">
    <w:name w:val="WW8Num25z7"/>
    <w:rsid w:val="005D368E"/>
  </w:style>
  <w:style w:type="character" w:customStyle="1" w:styleId="WW8Num25z8">
    <w:name w:val="WW8Num25z8"/>
    <w:rsid w:val="005D368E"/>
  </w:style>
  <w:style w:type="character" w:customStyle="1" w:styleId="WW8Num30z2">
    <w:name w:val="WW8Num30z2"/>
    <w:rsid w:val="005D368E"/>
  </w:style>
  <w:style w:type="character" w:customStyle="1" w:styleId="WW8Num30z4">
    <w:name w:val="WW8Num30z4"/>
    <w:rsid w:val="005D368E"/>
  </w:style>
  <w:style w:type="character" w:customStyle="1" w:styleId="WW8Num30z5">
    <w:name w:val="WW8Num30z5"/>
    <w:rsid w:val="005D368E"/>
  </w:style>
  <w:style w:type="character" w:customStyle="1" w:styleId="WW8Num30z6">
    <w:name w:val="WW8Num30z6"/>
    <w:rsid w:val="005D368E"/>
  </w:style>
  <w:style w:type="character" w:customStyle="1" w:styleId="WW8Num30z7">
    <w:name w:val="WW8Num30z7"/>
    <w:rsid w:val="005D368E"/>
  </w:style>
  <w:style w:type="character" w:customStyle="1" w:styleId="WW8Num30z8">
    <w:name w:val="WW8Num30z8"/>
    <w:rsid w:val="005D368E"/>
  </w:style>
  <w:style w:type="character" w:customStyle="1" w:styleId="WW8Num32z4">
    <w:name w:val="WW8Num32z4"/>
    <w:rsid w:val="005D368E"/>
  </w:style>
  <w:style w:type="character" w:customStyle="1" w:styleId="WW8Num32z5">
    <w:name w:val="WW8Num32z5"/>
    <w:rsid w:val="005D368E"/>
  </w:style>
  <w:style w:type="character" w:customStyle="1" w:styleId="WW8Num32z6">
    <w:name w:val="WW8Num32z6"/>
    <w:rsid w:val="005D368E"/>
  </w:style>
  <w:style w:type="character" w:customStyle="1" w:styleId="WW8Num32z7">
    <w:name w:val="WW8Num32z7"/>
    <w:rsid w:val="005D368E"/>
  </w:style>
  <w:style w:type="character" w:customStyle="1" w:styleId="WW8Num32z8">
    <w:name w:val="WW8Num32z8"/>
    <w:rsid w:val="005D368E"/>
  </w:style>
  <w:style w:type="character" w:customStyle="1" w:styleId="WW8Num33z1">
    <w:name w:val="WW8Num33z1"/>
    <w:rsid w:val="005D368E"/>
  </w:style>
  <w:style w:type="character" w:customStyle="1" w:styleId="WW8Num33z2">
    <w:name w:val="WW8Num33z2"/>
    <w:rsid w:val="005D368E"/>
  </w:style>
  <w:style w:type="character" w:customStyle="1" w:styleId="WW8Num33z5">
    <w:name w:val="WW8Num33z5"/>
    <w:rsid w:val="005D368E"/>
  </w:style>
  <w:style w:type="character" w:customStyle="1" w:styleId="WW8Num33z6">
    <w:name w:val="WW8Num33z6"/>
    <w:rsid w:val="005D368E"/>
  </w:style>
  <w:style w:type="character" w:customStyle="1" w:styleId="WW8Num33z7">
    <w:name w:val="WW8Num33z7"/>
    <w:rsid w:val="005D368E"/>
  </w:style>
  <w:style w:type="character" w:customStyle="1" w:styleId="WW8Num33z8">
    <w:name w:val="WW8Num33z8"/>
    <w:rsid w:val="005D368E"/>
  </w:style>
  <w:style w:type="character" w:customStyle="1" w:styleId="WW8Num35z2">
    <w:name w:val="WW8Num35z2"/>
    <w:rsid w:val="005D368E"/>
  </w:style>
  <w:style w:type="character" w:customStyle="1" w:styleId="WW8Num35z4">
    <w:name w:val="WW8Num35z4"/>
    <w:rsid w:val="005D368E"/>
  </w:style>
  <w:style w:type="character" w:customStyle="1" w:styleId="WW8Num35z5">
    <w:name w:val="WW8Num35z5"/>
    <w:rsid w:val="005D368E"/>
  </w:style>
  <w:style w:type="character" w:customStyle="1" w:styleId="WW8Num35z6">
    <w:name w:val="WW8Num35z6"/>
    <w:rsid w:val="005D368E"/>
  </w:style>
  <w:style w:type="character" w:customStyle="1" w:styleId="WW8Num35z7">
    <w:name w:val="WW8Num35z7"/>
    <w:rsid w:val="005D368E"/>
  </w:style>
  <w:style w:type="character" w:customStyle="1" w:styleId="WW8Num35z8">
    <w:name w:val="WW8Num35z8"/>
    <w:rsid w:val="005D368E"/>
  </w:style>
  <w:style w:type="character" w:customStyle="1" w:styleId="WW8Num37z2">
    <w:name w:val="WW8Num37z2"/>
    <w:rsid w:val="005D368E"/>
  </w:style>
  <w:style w:type="character" w:customStyle="1" w:styleId="WW8Num37z4">
    <w:name w:val="WW8Num37z4"/>
    <w:rsid w:val="005D368E"/>
  </w:style>
  <w:style w:type="character" w:customStyle="1" w:styleId="WW8Num37z5">
    <w:name w:val="WW8Num37z5"/>
    <w:rsid w:val="005D368E"/>
  </w:style>
  <w:style w:type="character" w:customStyle="1" w:styleId="WW8Num37z6">
    <w:name w:val="WW8Num37z6"/>
    <w:rsid w:val="005D368E"/>
  </w:style>
  <w:style w:type="character" w:customStyle="1" w:styleId="WW8Num37z7">
    <w:name w:val="WW8Num37z7"/>
    <w:rsid w:val="005D368E"/>
  </w:style>
  <w:style w:type="character" w:customStyle="1" w:styleId="WW8Num37z8">
    <w:name w:val="WW8Num37z8"/>
    <w:rsid w:val="005D368E"/>
  </w:style>
  <w:style w:type="character" w:customStyle="1" w:styleId="WW8Num38z1">
    <w:name w:val="WW8Num38z1"/>
    <w:rsid w:val="005D368E"/>
  </w:style>
  <w:style w:type="character" w:customStyle="1" w:styleId="WW8Num38z2">
    <w:name w:val="WW8Num38z2"/>
    <w:rsid w:val="005D368E"/>
  </w:style>
  <w:style w:type="character" w:customStyle="1" w:styleId="WW8Num38z3">
    <w:name w:val="WW8Num38z3"/>
    <w:rsid w:val="005D368E"/>
  </w:style>
  <w:style w:type="character" w:customStyle="1" w:styleId="WW8Num38z4">
    <w:name w:val="WW8Num38z4"/>
    <w:rsid w:val="005D368E"/>
  </w:style>
  <w:style w:type="character" w:customStyle="1" w:styleId="WW8Num38z5">
    <w:name w:val="WW8Num38z5"/>
    <w:rsid w:val="005D368E"/>
  </w:style>
  <w:style w:type="character" w:customStyle="1" w:styleId="WW8Num38z6">
    <w:name w:val="WW8Num38z6"/>
    <w:rsid w:val="005D368E"/>
  </w:style>
  <w:style w:type="character" w:customStyle="1" w:styleId="WW8Num38z7">
    <w:name w:val="WW8Num38z7"/>
    <w:rsid w:val="005D368E"/>
  </w:style>
  <w:style w:type="character" w:customStyle="1" w:styleId="WW8Num38z8">
    <w:name w:val="WW8Num38z8"/>
    <w:rsid w:val="005D368E"/>
  </w:style>
  <w:style w:type="character" w:customStyle="1" w:styleId="WW8Num40z1">
    <w:name w:val="WW8Num40z1"/>
    <w:rsid w:val="005D368E"/>
    <w:rPr>
      <w:rFonts w:ascii="Courier New" w:hAnsi="Courier New"/>
    </w:rPr>
  </w:style>
  <w:style w:type="character" w:customStyle="1" w:styleId="WW8Num40z2">
    <w:name w:val="WW8Num40z2"/>
    <w:rsid w:val="005D368E"/>
    <w:rPr>
      <w:rFonts w:ascii="Wingdings" w:hAnsi="Wingdings"/>
    </w:rPr>
  </w:style>
  <w:style w:type="character" w:customStyle="1" w:styleId="WW8Num41z1">
    <w:name w:val="WW8Num41z1"/>
    <w:rsid w:val="005D368E"/>
  </w:style>
  <w:style w:type="character" w:customStyle="1" w:styleId="WW8Num41z2">
    <w:name w:val="WW8Num41z2"/>
    <w:rsid w:val="005D368E"/>
  </w:style>
  <w:style w:type="character" w:customStyle="1" w:styleId="WW8Num41z3">
    <w:name w:val="WW8Num41z3"/>
    <w:rsid w:val="005D368E"/>
  </w:style>
  <w:style w:type="character" w:customStyle="1" w:styleId="WW8Num41z4">
    <w:name w:val="WW8Num41z4"/>
    <w:rsid w:val="005D368E"/>
  </w:style>
  <w:style w:type="character" w:customStyle="1" w:styleId="WW8Num41z5">
    <w:name w:val="WW8Num41z5"/>
    <w:rsid w:val="005D368E"/>
  </w:style>
  <w:style w:type="character" w:customStyle="1" w:styleId="WW8Num41z6">
    <w:name w:val="WW8Num41z6"/>
    <w:rsid w:val="005D368E"/>
  </w:style>
  <w:style w:type="character" w:customStyle="1" w:styleId="WW8Num41z7">
    <w:name w:val="WW8Num41z7"/>
    <w:rsid w:val="005D368E"/>
  </w:style>
  <w:style w:type="character" w:customStyle="1" w:styleId="WW8Num41z8">
    <w:name w:val="WW8Num41z8"/>
    <w:rsid w:val="005D368E"/>
  </w:style>
  <w:style w:type="character" w:customStyle="1" w:styleId="WW8Num43z1">
    <w:name w:val="WW8Num43z1"/>
    <w:rsid w:val="005D368E"/>
  </w:style>
  <w:style w:type="character" w:customStyle="1" w:styleId="WW8Num43z2">
    <w:name w:val="WW8Num43z2"/>
    <w:rsid w:val="005D368E"/>
  </w:style>
  <w:style w:type="character" w:customStyle="1" w:styleId="WW8Num43z3">
    <w:name w:val="WW8Num43z3"/>
    <w:rsid w:val="005D368E"/>
  </w:style>
  <w:style w:type="character" w:customStyle="1" w:styleId="WW8Num43z4">
    <w:name w:val="WW8Num43z4"/>
    <w:rsid w:val="005D368E"/>
  </w:style>
  <w:style w:type="character" w:customStyle="1" w:styleId="WW8Num43z5">
    <w:name w:val="WW8Num43z5"/>
    <w:rsid w:val="005D368E"/>
  </w:style>
  <w:style w:type="character" w:customStyle="1" w:styleId="WW8Num43z6">
    <w:name w:val="WW8Num43z6"/>
    <w:rsid w:val="005D368E"/>
  </w:style>
  <w:style w:type="character" w:customStyle="1" w:styleId="WW8Num43z7">
    <w:name w:val="WW8Num43z7"/>
    <w:rsid w:val="005D368E"/>
  </w:style>
  <w:style w:type="character" w:customStyle="1" w:styleId="WW8Num43z8">
    <w:name w:val="WW8Num43z8"/>
    <w:rsid w:val="005D368E"/>
  </w:style>
  <w:style w:type="character" w:customStyle="1" w:styleId="WW8Num44z2">
    <w:name w:val="WW8Num44z2"/>
    <w:rsid w:val="005D368E"/>
    <w:rPr>
      <w:rFonts w:ascii="Wingdings" w:hAnsi="Wingdings"/>
    </w:rPr>
  </w:style>
  <w:style w:type="character" w:customStyle="1" w:styleId="WW8Num46z2">
    <w:name w:val="WW8Num46z2"/>
    <w:rsid w:val="005D368E"/>
    <w:rPr>
      <w:rFonts w:ascii="Wingdings" w:hAnsi="Wingdings"/>
    </w:rPr>
  </w:style>
  <w:style w:type="character" w:customStyle="1" w:styleId="WW8Num47z2">
    <w:name w:val="WW8Num47z2"/>
    <w:rsid w:val="005D368E"/>
    <w:rPr>
      <w:rFonts w:ascii="Wingdings" w:hAnsi="Wingdings"/>
    </w:rPr>
  </w:style>
  <w:style w:type="character" w:customStyle="1" w:styleId="WW8NumSt31z0">
    <w:name w:val="WW8NumSt31z0"/>
    <w:rsid w:val="005D368E"/>
    <w:rPr>
      <w:rFonts w:ascii="Times New Roman" w:hAnsi="Times New Roman"/>
      <w:sz w:val="20"/>
    </w:rPr>
  </w:style>
  <w:style w:type="character" w:customStyle="1" w:styleId="FootnoteCharacters">
    <w:name w:val="Footnote Characters"/>
    <w:rsid w:val="005D368E"/>
    <w:rPr>
      <w:vertAlign w:val="superscript"/>
    </w:rPr>
  </w:style>
  <w:style w:type="character" w:customStyle="1" w:styleId="1fffffff6">
    <w:name w:val="Знак примечания1"/>
    <w:rsid w:val="005D368E"/>
    <w:rPr>
      <w:sz w:val="16"/>
    </w:rPr>
  </w:style>
  <w:style w:type="character" w:customStyle="1" w:styleId="EndnoteCharacters">
    <w:name w:val="Endnote Characters"/>
    <w:rsid w:val="005D368E"/>
    <w:rPr>
      <w:vertAlign w:val="superscript"/>
    </w:rPr>
  </w:style>
  <w:style w:type="paragraph" w:customStyle="1" w:styleId="LO-Normal1">
    <w:name w:val="LO-Normal1"/>
    <w:rsid w:val="005D368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5D368E"/>
    <w:pPr>
      <w:shd w:val="clear" w:color="auto" w:fill="000080"/>
      <w:suppressAutoHyphens/>
    </w:pPr>
    <w:rPr>
      <w:rFonts w:ascii="Tahoma" w:hAnsi="Tahoma" w:cs="Tahoma"/>
      <w:lang w:eastAsia="zh-CN"/>
    </w:rPr>
  </w:style>
  <w:style w:type="paragraph" w:customStyle="1" w:styleId="22f2">
    <w:name w:val="Список 22"/>
    <w:basedOn w:val="a3"/>
    <w:rsid w:val="005D368E"/>
    <w:pPr>
      <w:suppressAutoHyphens/>
      <w:ind w:left="566" w:hanging="283"/>
    </w:pPr>
    <w:rPr>
      <w:lang w:eastAsia="zh-CN"/>
    </w:rPr>
  </w:style>
  <w:style w:type="paragraph" w:customStyle="1" w:styleId="31f0">
    <w:name w:val="Список 31"/>
    <w:basedOn w:val="a3"/>
    <w:rsid w:val="005D368E"/>
    <w:pPr>
      <w:suppressAutoHyphens/>
      <w:ind w:left="849" w:hanging="283"/>
    </w:pPr>
    <w:rPr>
      <w:lang w:eastAsia="zh-CN"/>
    </w:rPr>
  </w:style>
  <w:style w:type="paragraph" w:customStyle="1" w:styleId="1fffffff7">
    <w:name w:val="Обычный отступ1"/>
    <w:basedOn w:val="a3"/>
    <w:rsid w:val="005D368E"/>
    <w:pPr>
      <w:suppressAutoHyphens/>
      <w:ind w:firstLine="720"/>
      <w:jc w:val="both"/>
    </w:pPr>
    <w:rPr>
      <w:sz w:val="28"/>
      <w:szCs w:val="20"/>
      <w:lang w:eastAsia="zh-CN"/>
    </w:rPr>
  </w:style>
  <w:style w:type="paragraph" w:customStyle="1" w:styleId="2ffffd">
    <w:name w:val="Нумерованный список2"/>
    <w:basedOn w:val="a3"/>
    <w:rsid w:val="005D368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5D368E"/>
    <w:pPr>
      <w:suppressAutoHyphens/>
      <w:ind w:firstLine="210"/>
    </w:pPr>
    <w:rPr>
      <w:sz w:val="20"/>
      <w:lang w:eastAsia="zh-CN"/>
    </w:rPr>
  </w:style>
  <w:style w:type="paragraph" w:customStyle="1" w:styleId="21ff2">
    <w:name w:val="Нумерованный список 21"/>
    <w:basedOn w:val="a3"/>
    <w:rsid w:val="005D368E"/>
    <w:pPr>
      <w:tabs>
        <w:tab w:val="left" w:pos="720"/>
      </w:tabs>
      <w:suppressAutoHyphens/>
      <w:ind w:left="720" w:hanging="360"/>
    </w:pPr>
    <w:rPr>
      <w:lang w:eastAsia="zh-CN"/>
    </w:rPr>
  </w:style>
  <w:style w:type="paragraph" w:customStyle="1" w:styleId="42a">
    <w:name w:val="Список 42"/>
    <w:basedOn w:val="a3"/>
    <w:rsid w:val="005D368E"/>
    <w:pPr>
      <w:suppressAutoHyphens/>
      <w:ind w:left="1132" w:hanging="283"/>
    </w:pPr>
    <w:rPr>
      <w:lang w:eastAsia="zh-CN"/>
    </w:rPr>
  </w:style>
  <w:style w:type="paragraph" w:customStyle="1" w:styleId="22f3">
    <w:name w:val="Маркированный список 22"/>
    <w:basedOn w:val="a3"/>
    <w:rsid w:val="005D368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5D368E"/>
    <w:pPr>
      <w:tabs>
        <w:tab w:val="left" w:pos="708"/>
      </w:tabs>
      <w:suppressAutoHyphens/>
      <w:jc w:val="both"/>
    </w:pPr>
    <w:rPr>
      <w:bCs/>
      <w:iCs/>
      <w:sz w:val="28"/>
      <w:szCs w:val="28"/>
      <w:lang w:eastAsia="zh-CN"/>
    </w:rPr>
  </w:style>
  <w:style w:type="paragraph" w:customStyle="1" w:styleId="2ffffe">
    <w:name w:val="Текст примечания2"/>
    <w:basedOn w:val="a3"/>
    <w:rsid w:val="005D368E"/>
    <w:pPr>
      <w:suppressAutoHyphens/>
    </w:pPr>
    <w:rPr>
      <w:sz w:val="20"/>
      <w:szCs w:val="20"/>
      <w:lang w:eastAsia="zh-CN"/>
    </w:rPr>
  </w:style>
  <w:style w:type="paragraph" w:customStyle="1" w:styleId="2fffff">
    <w:name w:val="Название объекта2"/>
    <w:basedOn w:val="a3"/>
    <w:next w:val="a3"/>
    <w:rsid w:val="005D368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5D368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5D368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5D368E"/>
    <w:pPr>
      <w:suppressAutoHyphens/>
      <w:ind w:firstLine="210"/>
    </w:pPr>
    <w:rPr>
      <w:rFonts w:cs="PragmaticaCTT"/>
      <w:sz w:val="20"/>
      <w:lang w:eastAsia="zh-CN"/>
    </w:rPr>
  </w:style>
  <w:style w:type="paragraph" w:customStyle="1" w:styleId="WW-Heading">
    <w:name w:val="WW-Heading"/>
    <w:rsid w:val="005D368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5D368E"/>
    <w:pPr>
      <w:suppressAutoHyphens/>
      <w:spacing w:before="280" w:after="280"/>
    </w:pPr>
    <w:rPr>
      <w:lang w:eastAsia="zh-CN"/>
    </w:rPr>
  </w:style>
  <w:style w:type="paragraph" w:customStyle="1" w:styleId="1fffffffa">
    <w:name w:val="Текст макроса1"/>
    <w:rsid w:val="005D368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5D368E"/>
    <w:pPr>
      <w:suppressAutoHyphens/>
      <w:ind w:left="720" w:hanging="360"/>
    </w:pPr>
    <w:rPr>
      <w:lang w:eastAsia="zh-CN"/>
    </w:rPr>
  </w:style>
  <w:style w:type="paragraph" w:customStyle="1" w:styleId="WW-TextBody">
    <w:name w:val="WW-Text Body"/>
    <w:basedOn w:val="a3"/>
    <w:rsid w:val="005D368E"/>
    <w:pPr>
      <w:suppressAutoHyphens/>
      <w:spacing w:after="120"/>
    </w:pPr>
    <w:rPr>
      <w:lang w:val="en-US" w:eastAsia="zh-CN"/>
    </w:rPr>
  </w:style>
  <w:style w:type="paragraph" w:customStyle="1" w:styleId="WW-Heading4">
    <w:name w:val="WW-Heading 4"/>
    <w:basedOn w:val="a3"/>
    <w:next w:val="a3"/>
    <w:rsid w:val="005D368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5D368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5D368E"/>
    <w:pPr>
      <w:suppressAutoHyphens/>
      <w:spacing w:after="120"/>
      <w:ind w:left="566"/>
    </w:pPr>
    <w:rPr>
      <w:sz w:val="20"/>
      <w:szCs w:val="20"/>
      <w:lang w:eastAsia="zh-CN"/>
    </w:rPr>
  </w:style>
  <w:style w:type="paragraph" w:customStyle="1" w:styleId="31f2">
    <w:name w:val="Нумерованный список 31"/>
    <w:basedOn w:val="a3"/>
    <w:rsid w:val="005D368E"/>
    <w:pPr>
      <w:tabs>
        <w:tab w:val="left" w:pos="360"/>
      </w:tabs>
      <w:suppressAutoHyphens/>
      <w:ind w:left="360" w:hanging="360"/>
    </w:pPr>
    <w:rPr>
      <w:lang w:eastAsia="zh-CN"/>
    </w:rPr>
  </w:style>
  <w:style w:type="paragraph" w:customStyle="1" w:styleId="TableContents">
    <w:name w:val="Table Contents"/>
    <w:basedOn w:val="a3"/>
    <w:rsid w:val="005D368E"/>
    <w:pPr>
      <w:suppressLineNumbers/>
      <w:suppressAutoHyphens/>
    </w:pPr>
    <w:rPr>
      <w:lang w:eastAsia="zh-CN"/>
    </w:rPr>
  </w:style>
  <w:style w:type="paragraph" w:customStyle="1" w:styleId="TableHeading">
    <w:name w:val="Table Heading"/>
    <w:basedOn w:val="TableContents"/>
    <w:rsid w:val="005D368E"/>
    <w:pPr>
      <w:jc w:val="center"/>
    </w:pPr>
    <w:rPr>
      <w:b/>
      <w:bCs/>
    </w:rPr>
  </w:style>
  <w:style w:type="character" w:customStyle="1" w:styleId="InternetLink">
    <w:name w:val="Internet Link"/>
    <w:rsid w:val="005D368E"/>
    <w:rPr>
      <w:color w:val="0000FF"/>
      <w:u w:val="single"/>
    </w:rPr>
  </w:style>
  <w:style w:type="character" w:customStyle="1" w:styleId="23d">
    <w:name w:val="Основной текст с отступом 2 Знак3"/>
    <w:rsid w:val="005D368E"/>
    <w:rPr>
      <w:rFonts w:ascii="Microsoft Sans Serif" w:hAnsi="Microsoft Sans Serif"/>
      <w:b/>
      <w:spacing w:val="10"/>
      <w:sz w:val="26"/>
    </w:rPr>
  </w:style>
  <w:style w:type="character" w:customStyle="1" w:styleId="34b">
    <w:name w:val="Основной текст с отступом 3 Знак4"/>
    <w:locked/>
    <w:rsid w:val="005D368E"/>
    <w:rPr>
      <w:rFonts w:ascii="Times New Roman" w:hAnsi="Times New Roman"/>
      <w:sz w:val="24"/>
      <w:lang w:val="en-US"/>
    </w:rPr>
  </w:style>
  <w:style w:type="character" w:customStyle="1" w:styleId="ListLabel7">
    <w:name w:val="ListLabel 7"/>
    <w:rsid w:val="005D368E"/>
  </w:style>
  <w:style w:type="character" w:customStyle="1" w:styleId="ListLabel8">
    <w:name w:val="ListLabel 8"/>
    <w:rsid w:val="005D368E"/>
  </w:style>
  <w:style w:type="character" w:customStyle="1" w:styleId="ListLabel9">
    <w:name w:val="ListLabel 9"/>
    <w:rsid w:val="005D368E"/>
  </w:style>
  <w:style w:type="character" w:customStyle="1" w:styleId="ListLabel10">
    <w:name w:val="ListLabel 10"/>
    <w:rsid w:val="005D368E"/>
  </w:style>
  <w:style w:type="character" w:customStyle="1" w:styleId="ListLabel11">
    <w:name w:val="ListLabel 11"/>
    <w:rsid w:val="005D368E"/>
  </w:style>
  <w:style w:type="character" w:customStyle="1" w:styleId="ListLabel12">
    <w:name w:val="ListLabel 12"/>
    <w:rsid w:val="005D368E"/>
  </w:style>
  <w:style w:type="character" w:customStyle="1" w:styleId="ListLabel13">
    <w:name w:val="ListLabel 13"/>
    <w:rsid w:val="005D368E"/>
  </w:style>
  <w:style w:type="character" w:customStyle="1" w:styleId="ListLabel14">
    <w:name w:val="ListLabel 14"/>
    <w:rsid w:val="005D368E"/>
  </w:style>
  <w:style w:type="character" w:customStyle="1" w:styleId="ListLabel15">
    <w:name w:val="ListLabel 15"/>
    <w:rsid w:val="005D368E"/>
  </w:style>
  <w:style w:type="character" w:customStyle="1" w:styleId="ListLabel16">
    <w:name w:val="ListLabel 16"/>
    <w:rsid w:val="005D368E"/>
  </w:style>
  <w:style w:type="character" w:customStyle="1" w:styleId="ListLabel17">
    <w:name w:val="ListLabel 17"/>
    <w:rsid w:val="005D368E"/>
  </w:style>
  <w:style w:type="character" w:customStyle="1" w:styleId="ListLabel18">
    <w:name w:val="ListLabel 18"/>
    <w:rsid w:val="005D368E"/>
  </w:style>
  <w:style w:type="character" w:customStyle="1" w:styleId="ListLabel19">
    <w:name w:val="ListLabel 19"/>
    <w:rsid w:val="005D368E"/>
  </w:style>
  <w:style w:type="character" w:customStyle="1" w:styleId="ListLabel20">
    <w:name w:val="ListLabel 20"/>
    <w:rsid w:val="005D368E"/>
  </w:style>
  <w:style w:type="character" w:customStyle="1" w:styleId="ListLabel21">
    <w:name w:val="ListLabel 21"/>
    <w:rsid w:val="005D368E"/>
  </w:style>
  <w:style w:type="character" w:customStyle="1" w:styleId="ListLabel22">
    <w:name w:val="ListLabel 22"/>
    <w:rsid w:val="005D368E"/>
  </w:style>
  <w:style w:type="character" w:customStyle="1" w:styleId="ListLabel23">
    <w:name w:val="ListLabel 23"/>
    <w:rsid w:val="005D368E"/>
  </w:style>
  <w:style w:type="character" w:customStyle="1" w:styleId="ListLabel24">
    <w:name w:val="ListLabel 24"/>
    <w:rsid w:val="005D368E"/>
  </w:style>
  <w:style w:type="character" w:customStyle="1" w:styleId="ListLabel25">
    <w:name w:val="ListLabel 25"/>
    <w:rsid w:val="005D368E"/>
  </w:style>
  <w:style w:type="character" w:customStyle="1" w:styleId="ListLabel26">
    <w:name w:val="ListLabel 26"/>
    <w:rsid w:val="005D368E"/>
  </w:style>
  <w:style w:type="character" w:customStyle="1" w:styleId="ListLabel27">
    <w:name w:val="ListLabel 27"/>
    <w:rsid w:val="005D368E"/>
  </w:style>
  <w:style w:type="character" w:customStyle="1" w:styleId="ListLabel28">
    <w:name w:val="ListLabel 28"/>
    <w:rsid w:val="005D368E"/>
  </w:style>
  <w:style w:type="character" w:customStyle="1" w:styleId="ListLabel29">
    <w:name w:val="ListLabel 29"/>
    <w:rsid w:val="005D368E"/>
  </w:style>
  <w:style w:type="character" w:customStyle="1" w:styleId="ListLabel30">
    <w:name w:val="ListLabel 30"/>
    <w:rsid w:val="005D368E"/>
  </w:style>
  <w:style w:type="character" w:customStyle="1" w:styleId="ListLabel31">
    <w:name w:val="ListLabel 31"/>
    <w:rsid w:val="005D368E"/>
  </w:style>
  <w:style w:type="character" w:customStyle="1" w:styleId="ListLabel32">
    <w:name w:val="ListLabel 32"/>
    <w:rsid w:val="005D368E"/>
  </w:style>
  <w:style w:type="character" w:customStyle="1" w:styleId="ListLabel33">
    <w:name w:val="ListLabel 33"/>
    <w:rsid w:val="005D368E"/>
  </w:style>
  <w:style w:type="character" w:customStyle="1" w:styleId="ListLabel34">
    <w:name w:val="ListLabel 34"/>
    <w:rsid w:val="005D368E"/>
    <w:rPr>
      <w:color w:val="00000A"/>
    </w:rPr>
  </w:style>
  <w:style w:type="character" w:customStyle="1" w:styleId="ListLabel35">
    <w:name w:val="ListLabel 35"/>
    <w:rsid w:val="005D368E"/>
  </w:style>
  <w:style w:type="character" w:customStyle="1" w:styleId="ListLabel36">
    <w:name w:val="ListLabel 36"/>
    <w:rsid w:val="005D368E"/>
  </w:style>
  <w:style w:type="character" w:customStyle="1" w:styleId="ListLabel37">
    <w:name w:val="ListLabel 37"/>
    <w:rsid w:val="005D368E"/>
  </w:style>
  <w:style w:type="character" w:customStyle="1" w:styleId="ListLabel38">
    <w:name w:val="ListLabel 38"/>
    <w:rsid w:val="005D368E"/>
  </w:style>
  <w:style w:type="character" w:customStyle="1" w:styleId="ListLabel39">
    <w:name w:val="ListLabel 39"/>
    <w:rsid w:val="005D368E"/>
  </w:style>
  <w:style w:type="character" w:customStyle="1" w:styleId="ListLabel40">
    <w:name w:val="ListLabel 40"/>
    <w:rsid w:val="005D368E"/>
  </w:style>
  <w:style w:type="character" w:customStyle="1" w:styleId="ListLabel41">
    <w:name w:val="ListLabel 41"/>
    <w:rsid w:val="005D368E"/>
  </w:style>
  <w:style w:type="character" w:customStyle="1" w:styleId="ListLabel42">
    <w:name w:val="ListLabel 42"/>
    <w:rsid w:val="005D368E"/>
  </w:style>
  <w:style w:type="character" w:customStyle="1" w:styleId="ListLabel43">
    <w:name w:val="ListLabel 43"/>
    <w:rsid w:val="005D368E"/>
  </w:style>
  <w:style w:type="character" w:customStyle="1" w:styleId="ListLabel44">
    <w:name w:val="ListLabel 44"/>
    <w:rsid w:val="005D368E"/>
  </w:style>
  <w:style w:type="character" w:customStyle="1" w:styleId="ListLabel45">
    <w:name w:val="ListLabel 45"/>
    <w:rsid w:val="005D368E"/>
  </w:style>
  <w:style w:type="character" w:customStyle="1" w:styleId="ListLabel46">
    <w:name w:val="ListLabel 46"/>
    <w:rsid w:val="005D368E"/>
  </w:style>
  <w:style w:type="character" w:customStyle="1" w:styleId="ListLabel47">
    <w:name w:val="ListLabel 47"/>
    <w:rsid w:val="005D368E"/>
  </w:style>
  <w:style w:type="character" w:customStyle="1" w:styleId="ListLabel48">
    <w:name w:val="ListLabel 48"/>
    <w:rsid w:val="005D368E"/>
  </w:style>
  <w:style w:type="character" w:customStyle="1" w:styleId="ListLabel49">
    <w:name w:val="ListLabel 49"/>
    <w:rsid w:val="005D368E"/>
  </w:style>
  <w:style w:type="character" w:customStyle="1" w:styleId="ListLabel50">
    <w:name w:val="ListLabel 50"/>
    <w:rsid w:val="005D368E"/>
  </w:style>
  <w:style w:type="character" w:customStyle="1" w:styleId="ListLabel51">
    <w:name w:val="ListLabel 51"/>
    <w:rsid w:val="005D368E"/>
  </w:style>
  <w:style w:type="character" w:customStyle="1" w:styleId="ListLabel52">
    <w:name w:val="ListLabel 52"/>
    <w:rsid w:val="005D368E"/>
  </w:style>
  <w:style w:type="character" w:customStyle="1" w:styleId="ListLabel53">
    <w:name w:val="ListLabel 53"/>
    <w:rsid w:val="005D368E"/>
    <w:rPr>
      <w:color w:val="00000A"/>
      <w:position w:val="0"/>
      <w:sz w:val="24"/>
      <w:u w:val="none"/>
      <w:vertAlign w:val="baseline"/>
    </w:rPr>
  </w:style>
  <w:style w:type="character" w:customStyle="1" w:styleId="ListLabel54">
    <w:name w:val="ListLabel 54"/>
    <w:rsid w:val="005D368E"/>
    <w:rPr>
      <w:position w:val="0"/>
      <w:sz w:val="20"/>
      <w:u w:val="none"/>
      <w:vertAlign w:val="baseline"/>
    </w:rPr>
  </w:style>
  <w:style w:type="character" w:customStyle="1" w:styleId="ListLabel55">
    <w:name w:val="ListLabel 55"/>
    <w:rsid w:val="005D368E"/>
    <w:rPr>
      <w:position w:val="0"/>
      <w:sz w:val="20"/>
      <w:u w:val="none"/>
      <w:vertAlign w:val="baseline"/>
    </w:rPr>
  </w:style>
  <w:style w:type="character" w:customStyle="1" w:styleId="ListLabel56">
    <w:name w:val="ListLabel 56"/>
    <w:rsid w:val="005D368E"/>
  </w:style>
  <w:style w:type="character" w:customStyle="1" w:styleId="ListLabel57">
    <w:name w:val="ListLabel 57"/>
    <w:rsid w:val="005D368E"/>
  </w:style>
  <w:style w:type="character" w:customStyle="1" w:styleId="ListLabel58">
    <w:name w:val="ListLabel 58"/>
    <w:rsid w:val="005D368E"/>
  </w:style>
  <w:style w:type="character" w:customStyle="1" w:styleId="ListLabel59">
    <w:name w:val="ListLabel 59"/>
    <w:rsid w:val="005D368E"/>
  </w:style>
  <w:style w:type="character" w:customStyle="1" w:styleId="ListLabel60">
    <w:name w:val="ListLabel 60"/>
    <w:rsid w:val="005D368E"/>
  </w:style>
  <w:style w:type="character" w:customStyle="1" w:styleId="ListLabel61">
    <w:name w:val="ListLabel 61"/>
    <w:rsid w:val="005D368E"/>
  </w:style>
  <w:style w:type="character" w:customStyle="1" w:styleId="ListLabel62">
    <w:name w:val="ListLabel 62"/>
    <w:rsid w:val="005D368E"/>
  </w:style>
  <w:style w:type="character" w:customStyle="1" w:styleId="ListLabel63">
    <w:name w:val="ListLabel 63"/>
    <w:rsid w:val="005D368E"/>
    <w:rPr>
      <w:sz w:val="24"/>
    </w:rPr>
  </w:style>
  <w:style w:type="character" w:customStyle="1" w:styleId="ListLabel64">
    <w:name w:val="ListLabel 64"/>
    <w:rsid w:val="005D368E"/>
  </w:style>
  <w:style w:type="character" w:customStyle="1" w:styleId="ListLabel65">
    <w:name w:val="ListLabel 65"/>
    <w:rsid w:val="005D368E"/>
  </w:style>
  <w:style w:type="character" w:customStyle="1" w:styleId="ListLabel66">
    <w:name w:val="ListLabel 66"/>
    <w:rsid w:val="005D368E"/>
  </w:style>
  <w:style w:type="character" w:customStyle="1" w:styleId="ListLabel67">
    <w:name w:val="ListLabel 67"/>
    <w:rsid w:val="005D368E"/>
  </w:style>
  <w:style w:type="character" w:customStyle="1" w:styleId="ListLabel68">
    <w:name w:val="ListLabel 68"/>
    <w:rsid w:val="005D368E"/>
  </w:style>
  <w:style w:type="character" w:customStyle="1" w:styleId="ListLabel69">
    <w:name w:val="ListLabel 69"/>
    <w:rsid w:val="005D368E"/>
  </w:style>
  <w:style w:type="character" w:customStyle="1" w:styleId="ListLabel70">
    <w:name w:val="ListLabel 70"/>
    <w:rsid w:val="005D368E"/>
  </w:style>
  <w:style w:type="character" w:customStyle="1" w:styleId="ListLabel71">
    <w:name w:val="ListLabel 71"/>
    <w:rsid w:val="005D368E"/>
  </w:style>
  <w:style w:type="character" w:customStyle="1" w:styleId="ListLabel72">
    <w:name w:val="ListLabel 72"/>
    <w:rsid w:val="005D368E"/>
  </w:style>
  <w:style w:type="character" w:customStyle="1" w:styleId="ListLabel73">
    <w:name w:val="ListLabel 73"/>
    <w:rsid w:val="005D368E"/>
  </w:style>
  <w:style w:type="character" w:customStyle="1" w:styleId="ListLabel74">
    <w:name w:val="ListLabel 74"/>
    <w:rsid w:val="005D368E"/>
  </w:style>
  <w:style w:type="character" w:customStyle="1" w:styleId="ListLabel75">
    <w:name w:val="ListLabel 75"/>
    <w:rsid w:val="005D368E"/>
  </w:style>
  <w:style w:type="character" w:customStyle="1" w:styleId="ListLabel76">
    <w:name w:val="ListLabel 76"/>
    <w:rsid w:val="005D368E"/>
  </w:style>
  <w:style w:type="character" w:customStyle="1" w:styleId="ListLabel77">
    <w:name w:val="ListLabel 77"/>
    <w:rsid w:val="005D368E"/>
  </w:style>
  <w:style w:type="character" w:customStyle="1" w:styleId="ListLabel78">
    <w:name w:val="ListLabel 78"/>
    <w:rsid w:val="005D368E"/>
    <w:rPr>
      <w:sz w:val="24"/>
    </w:rPr>
  </w:style>
  <w:style w:type="character" w:customStyle="1" w:styleId="ListLabel79">
    <w:name w:val="ListLabel 79"/>
    <w:rsid w:val="005D368E"/>
  </w:style>
  <w:style w:type="character" w:customStyle="1" w:styleId="ListLabel80">
    <w:name w:val="ListLabel 80"/>
    <w:rsid w:val="005D368E"/>
  </w:style>
  <w:style w:type="character" w:customStyle="1" w:styleId="ListLabel81">
    <w:name w:val="ListLabel 81"/>
    <w:rsid w:val="005D368E"/>
  </w:style>
  <w:style w:type="character" w:customStyle="1" w:styleId="ListLabel82">
    <w:name w:val="ListLabel 82"/>
    <w:rsid w:val="005D368E"/>
  </w:style>
  <w:style w:type="character" w:customStyle="1" w:styleId="ListLabel83">
    <w:name w:val="ListLabel 83"/>
    <w:rsid w:val="005D368E"/>
  </w:style>
  <w:style w:type="character" w:customStyle="1" w:styleId="ListLabel84">
    <w:name w:val="ListLabel 84"/>
    <w:rsid w:val="005D368E"/>
  </w:style>
  <w:style w:type="character" w:customStyle="1" w:styleId="ListLabel85">
    <w:name w:val="ListLabel 85"/>
    <w:rsid w:val="005D368E"/>
  </w:style>
  <w:style w:type="character" w:customStyle="1" w:styleId="ListLabel86">
    <w:name w:val="ListLabel 86"/>
    <w:rsid w:val="005D368E"/>
  </w:style>
  <w:style w:type="character" w:customStyle="1" w:styleId="ListLabel87">
    <w:name w:val="ListLabel 87"/>
    <w:rsid w:val="005D368E"/>
  </w:style>
  <w:style w:type="character" w:customStyle="1" w:styleId="ListLabel88">
    <w:name w:val="ListLabel 88"/>
    <w:rsid w:val="005D368E"/>
  </w:style>
  <w:style w:type="character" w:customStyle="1" w:styleId="ListLabel89">
    <w:name w:val="ListLabel 89"/>
    <w:rsid w:val="005D368E"/>
  </w:style>
  <w:style w:type="character" w:customStyle="1" w:styleId="ListLabel90">
    <w:name w:val="ListLabel 90"/>
    <w:rsid w:val="005D368E"/>
  </w:style>
  <w:style w:type="character" w:customStyle="1" w:styleId="ListLabel91">
    <w:name w:val="ListLabel 91"/>
    <w:rsid w:val="005D368E"/>
  </w:style>
  <w:style w:type="character" w:customStyle="1" w:styleId="ListLabel92">
    <w:name w:val="ListLabel 92"/>
    <w:rsid w:val="005D368E"/>
  </w:style>
  <w:style w:type="character" w:customStyle="1" w:styleId="ListLabel93">
    <w:name w:val="ListLabel 93"/>
    <w:rsid w:val="005D368E"/>
  </w:style>
  <w:style w:type="character" w:customStyle="1" w:styleId="ListLabel94">
    <w:name w:val="ListLabel 94"/>
    <w:rsid w:val="005D368E"/>
  </w:style>
  <w:style w:type="character" w:customStyle="1" w:styleId="ListLabel95">
    <w:name w:val="ListLabel 95"/>
    <w:rsid w:val="005D368E"/>
  </w:style>
  <w:style w:type="character" w:customStyle="1" w:styleId="ListLabel96">
    <w:name w:val="ListLabel 96"/>
    <w:rsid w:val="005D368E"/>
    <w:rPr>
      <w:sz w:val="24"/>
    </w:rPr>
  </w:style>
  <w:style w:type="character" w:customStyle="1" w:styleId="ListLabel97">
    <w:name w:val="ListLabel 97"/>
    <w:rsid w:val="005D368E"/>
  </w:style>
  <w:style w:type="character" w:customStyle="1" w:styleId="ListLabel98">
    <w:name w:val="ListLabel 98"/>
    <w:rsid w:val="005D368E"/>
  </w:style>
  <w:style w:type="character" w:customStyle="1" w:styleId="ListLabel99">
    <w:name w:val="ListLabel 99"/>
    <w:rsid w:val="005D368E"/>
  </w:style>
  <w:style w:type="character" w:customStyle="1" w:styleId="ListLabel100">
    <w:name w:val="ListLabel 100"/>
    <w:rsid w:val="005D368E"/>
  </w:style>
  <w:style w:type="character" w:customStyle="1" w:styleId="ListLabel101">
    <w:name w:val="ListLabel 101"/>
    <w:rsid w:val="005D368E"/>
  </w:style>
  <w:style w:type="character" w:customStyle="1" w:styleId="ListLabel102">
    <w:name w:val="ListLabel 102"/>
    <w:rsid w:val="005D368E"/>
  </w:style>
  <w:style w:type="character" w:customStyle="1" w:styleId="ListLabel103">
    <w:name w:val="ListLabel 103"/>
    <w:rsid w:val="005D368E"/>
  </w:style>
  <w:style w:type="character" w:customStyle="1" w:styleId="ListLabel104">
    <w:name w:val="ListLabel 104"/>
    <w:rsid w:val="005D368E"/>
  </w:style>
  <w:style w:type="character" w:customStyle="1" w:styleId="ListLabel105">
    <w:name w:val="ListLabel 105"/>
    <w:rsid w:val="005D368E"/>
  </w:style>
  <w:style w:type="character" w:customStyle="1" w:styleId="ListLabel106">
    <w:name w:val="ListLabel 106"/>
    <w:rsid w:val="005D368E"/>
  </w:style>
  <w:style w:type="character" w:customStyle="1" w:styleId="ListLabel107">
    <w:name w:val="ListLabel 107"/>
    <w:rsid w:val="005D368E"/>
  </w:style>
  <w:style w:type="character" w:customStyle="1" w:styleId="ListLabel108">
    <w:name w:val="ListLabel 108"/>
    <w:rsid w:val="005D368E"/>
  </w:style>
  <w:style w:type="character" w:customStyle="1" w:styleId="ListLabel109">
    <w:name w:val="ListLabel 109"/>
    <w:rsid w:val="005D368E"/>
  </w:style>
  <w:style w:type="character" w:customStyle="1" w:styleId="ListLabel110">
    <w:name w:val="ListLabel 110"/>
    <w:rsid w:val="005D368E"/>
  </w:style>
  <w:style w:type="character" w:customStyle="1" w:styleId="ListLabel111">
    <w:name w:val="ListLabel 111"/>
    <w:rsid w:val="005D368E"/>
  </w:style>
  <w:style w:type="character" w:customStyle="1" w:styleId="ListLabel112">
    <w:name w:val="ListLabel 112"/>
    <w:rsid w:val="005D368E"/>
  </w:style>
  <w:style w:type="character" w:customStyle="1" w:styleId="ListLabel113">
    <w:name w:val="ListLabel 113"/>
    <w:rsid w:val="005D368E"/>
  </w:style>
  <w:style w:type="character" w:customStyle="1" w:styleId="ListLabel114">
    <w:name w:val="ListLabel 114"/>
    <w:rsid w:val="005D368E"/>
    <w:rPr>
      <w:sz w:val="24"/>
    </w:rPr>
  </w:style>
  <w:style w:type="character" w:customStyle="1" w:styleId="ListLabel115">
    <w:name w:val="ListLabel 115"/>
    <w:rsid w:val="005D368E"/>
  </w:style>
  <w:style w:type="character" w:customStyle="1" w:styleId="ListLabel116">
    <w:name w:val="ListLabel 116"/>
    <w:rsid w:val="005D368E"/>
  </w:style>
  <w:style w:type="character" w:customStyle="1" w:styleId="ListLabel117">
    <w:name w:val="ListLabel 117"/>
    <w:rsid w:val="005D368E"/>
  </w:style>
  <w:style w:type="character" w:customStyle="1" w:styleId="ListLabel118">
    <w:name w:val="ListLabel 118"/>
    <w:rsid w:val="005D368E"/>
  </w:style>
  <w:style w:type="character" w:customStyle="1" w:styleId="ListLabel119">
    <w:name w:val="ListLabel 119"/>
    <w:rsid w:val="005D368E"/>
  </w:style>
  <w:style w:type="character" w:customStyle="1" w:styleId="ListLabel120">
    <w:name w:val="ListLabel 120"/>
    <w:rsid w:val="005D368E"/>
  </w:style>
  <w:style w:type="character" w:customStyle="1" w:styleId="ListLabel121">
    <w:name w:val="ListLabel 121"/>
    <w:rsid w:val="005D368E"/>
  </w:style>
  <w:style w:type="character" w:customStyle="1" w:styleId="ListLabel122">
    <w:name w:val="ListLabel 122"/>
    <w:rsid w:val="005D368E"/>
  </w:style>
  <w:style w:type="character" w:customStyle="1" w:styleId="ListLabel123">
    <w:name w:val="ListLabel 123"/>
    <w:rsid w:val="005D368E"/>
  </w:style>
  <w:style w:type="character" w:customStyle="1" w:styleId="ListLabel124">
    <w:name w:val="ListLabel 124"/>
    <w:rsid w:val="005D368E"/>
  </w:style>
  <w:style w:type="character" w:customStyle="1" w:styleId="ListLabel125">
    <w:name w:val="ListLabel 125"/>
    <w:rsid w:val="005D368E"/>
  </w:style>
  <w:style w:type="character" w:customStyle="1" w:styleId="ListLabel126">
    <w:name w:val="ListLabel 126"/>
    <w:rsid w:val="005D368E"/>
  </w:style>
  <w:style w:type="character" w:customStyle="1" w:styleId="ListLabel127">
    <w:name w:val="ListLabel 127"/>
    <w:rsid w:val="005D368E"/>
  </w:style>
  <w:style w:type="character" w:customStyle="1" w:styleId="ListLabel128">
    <w:name w:val="ListLabel 128"/>
    <w:rsid w:val="005D368E"/>
  </w:style>
  <w:style w:type="character" w:customStyle="1" w:styleId="ListLabel129">
    <w:name w:val="ListLabel 129"/>
    <w:rsid w:val="005D368E"/>
  </w:style>
  <w:style w:type="character" w:customStyle="1" w:styleId="ListLabel130">
    <w:name w:val="ListLabel 130"/>
    <w:rsid w:val="005D368E"/>
  </w:style>
  <w:style w:type="character" w:customStyle="1" w:styleId="ListLabel131">
    <w:name w:val="ListLabel 131"/>
    <w:rsid w:val="005D368E"/>
  </w:style>
  <w:style w:type="character" w:customStyle="1" w:styleId="ListLabel132">
    <w:name w:val="ListLabel 132"/>
    <w:rsid w:val="005D368E"/>
  </w:style>
  <w:style w:type="character" w:customStyle="1" w:styleId="ListLabel133">
    <w:name w:val="ListLabel 133"/>
    <w:rsid w:val="005D368E"/>
  </w:style>
  <w:style w:type="character" w:customStyle="1" w:styleId="ListLabel134">
    <w:name w:val="ListLabel 134"/>
    <w:rsid w:val="005D368E"/>
  </w:style>
  <w:style w:type="character" w:customStyle="1" w:styleId="ListLabel135">
    <w:name w:val="ListLabel 135"/>
    <w:rsid w:val="005D368E"/>
  </w:style>
  <w:style w:type="character" w:customStyle="1" w:styleId="ListLabel136">
    <w:name w:val="ListLabel 136"/>
    <w:rsid w:val="005D368E"/>
  </w:style>
  <w:style w:type="character" w:customStyle="1" w:styleId="ListLabel137">
    <w:name w:val="ListLabel 137"/>
    <w:rsid w:val="005D368E"/>
  </w:style>
  <w:style w:type="character" w:customStyle="1" w:styleId="ListLabel138">
    <w:name w:val="ListLabel 138"/>
    <w:rsid w:val="005D368E"/>
  </w:style>
  <w:style w:type="character" w:customStyle="1" w:styleId="ListLabel139">
    <w:name w:val="ListLabel 139"/>
    <w:rsid w:val="005D368E"/>
  </w:style>
  <w:style w:type="character" w:customStyle="1" w:styleId="ListLabel140">
    <w:name w:val="ListLabel 140"/>
    <w:rsid w:val="005D368E"/>
  </w:style>
  <w:style w:type="character" w:customStyle="1" w:styleId="ListLabel141">
    <w:name w:val="ListLabel 141"/>
    <w:rsid w:val="005D368E"/>
  </w:style>
  <w:style w:type="character" w:customStyle="1" w:styleId="ListLabel142">
    <w:name w:val="ListLabel 142"/>
    <w:rsid w:val="005D368E"/>
  </w:style>
  <w:style w:type="character" w:customStyle="1" w:styleId="ListLabel143">
    <w:name w:val="ListLabel 143"/>
    <w:rsid w:val="005D368E"/>
  </w:style>
  <w:style w:type="character" w:customStyle="1" w:styleId="ListLabel144">
    <w:name w:val="ListLabel 144"/>
    <w:rsid w:val="005D368E"/>
  </w:style>
  <w:style w:type="character" w:customStyle="1" w:styleId="ListLabel145">
    <w:name w:val="ListLabel 145"/>
    <w:rsid w:val="005D368E"/>
  </w:style>
  <w:style w:type="character" w:customStyle="1" w:styleId="ListLabel146">
    <w:name w:val="ListLabel 146"/>
    <w:rsid w:val="005D368E"/>
  </w:style>
  <w:style w:type="character" w:customStyle="1" w:styleId="ListLabel147">
    <w:name w:val="ListLabel 147"/>
    <w:rsid w:val="005D368E"/>
  </w:style>
  <w:style w:type="character" w:customStyle="1" w:styleId="ListLabel148">
    <w:name w:val="ListLabel 148"/>
    <w:rsid w:val="005D368E"/>
  </w:style>
  <w:style w:type="character" w:customStyle="1" w:styleId="ListLabel149">
    <w:name w:val="ListLabel 149"/>
    <w:rsid w:val="005D368E"/>
  </w:style>
  <w:style w:type="character" w:customStyle="1" w:styleId="ListLabel150">
    <w:name w:val="ListLabel 150"/>
    <w:rsid w:val="005D368E"/>
    <w:rPr>
      <w:sz w:val="24"/>
    </w:rPr>
  </w:style>
  <w:style w:type="character" w:customStyle="1" w:styleId="ListLabel151">
    <w:name w:val="ListLabel 151"/>
    <w:rsid w:val="005D368E"/>
  </w:style>
  <w:style w:type="character" w:customStyle="1" w:styleId="ListLabel152">
    <w:name w:val="ListLabel 152"/>
    <w:rsid w:val="005D368E"/>
  </w:style>
  <w:style w:type="character" w:customStyle="1" w:styleId="ListLabel153">
    <w:name w:val="ListLabel 153"/>
    <w:rsid w:val="005D368E"/>
  </w:style>
  <w:style w:type="character" w:customStyle="1" w:styleId="ListLabel154">
    <w:name w:val="ListLabel 154"/>
    <w:rsid w:val="005D368E"/>
  </w:style>
  <w:style w:type="character" w:customStyle="1" w:styleId="ListLabel155">
    <w:name w:val="ListLabel 155"/>
    <w:rsid w:val="005D368E"/>
  </w:style>
  <w:style w:type="character" w:customStyle="1" w:styleId="ListLabel156">
    <w:name w:val="ListLabel 156"/>
    <w:rsid w:val="005D368E"/>
  </w:style>
  <w:style w:type="character" w:customStyle="1" w:styleId="ListLabel157">
    <w:name w:val="ListLabel 157"/>
    <w:rsid w:val="005D368E"/>
  </w:style>
  <w:style w:type="character" w:customStyle="1" w:styleId="ListLabel158">
    <w:name w:val="ListLabel 158"/>
    <w:rsid w:val="005D368E"/>
  </w:style>
  <w:style w:type="character" w:customStyle="1" w:styleId="ListLabel159">
    <w:name w:val="ListLabel 159"/>
    <w:rsid w:val="005D368E"/>
    <w:rPr>
      <w:sz w:val="24"/>
    </w:rPr>
  </w:style>
  <w:style w:type="character" w:customStyle="1" w:styleId="ListLabel160">
    <w:name w:val="ListLabel 160"/>
    <w:rsid w:val="005D368E"/>
  </w:style>
  <w:style w:type="character" w:customStyle="1" w:styleId="ListLabel161">
    <w:name w:val="ListLabel 161"/>
    <w:rsid w:val="005D368E"/>
  </w:style>
  <w:style w:type="character" w:customStyle="1" w:styleId="ListLabel162">
    <w:name w:val="ListLabel 162"/>
    <w:rsid w:val="005D368E"/>
  </w:style>
  <w:style w:type="character" w:customStyle="1" w:styleId="ListLabel163">
    <w:name w:val="ListLabel 163"/>
    <w:rsid w:val="005D368E"/>
  </w:style>
  <w:style w:type="character" w:customStyle="1" w:styleId="ListLabel164">
    <w:name w:val="ListLabel 164"/>
    <w:rsid w:val="005D368E"/>
  </w:style>
  <w:style w:type="character" w:customStyle="1" w:styleId="ListLabel165">
    <w:name w:val="ListLabel 165"/>
    <w:rsid w:val="005D368E"/>
  </w:style>
  <w:style w:type="character" w:customStyle="1" w:styleId="ListLabel166">
    <w:name w:val="ListLabel 166"/>
    <w:rsid w:val="005D368E"/>
  </w:style>
  <w:style w:type="character" w:customStyle="1" w:styleId="ListLabel167">
    <w:name w:val="ListLabel 167"/>
    <w:rsid w:val="005D368E"/>
  </w:style>
  <w:style w:type="character" w:customStyle="1" w:styleId="ListLabel168">
    <w:name w:val="ListLabel 168"/>
    <w:rsid w:val="005D368E"/>
    <w:rPr>
      <w:sz w:val="24"/>
    </w:rPr>
  </w:style>
  <w:style w:type="character" w:customStyle="1" w:styleId="ListLabel169">
    <w:name w:val="ListLabel 169"/>
    <w:rsid w:val="005D368E"/>
  </w:style>
  <w:style w:type="character" w:customStyle="1" w:styleId="ListLabel170">
    <w:name w:val="ListLabel 170"/>
    <w:rsid w:val="005D368E"/>
  </w:style>
  <w:style w:type="character" w:customStyle="1" w:styleId="ListLabel171">
    <w:name w:val="ListLabel 171"/>
    <w:rsid w:val="005D368E"/>
  </w:style>
  <w:style w:type="character" w:customStyle="1" w:styleId="ListLabel172">
    <w:name w:val="ListLabel 172"/>
    <w:rsid w:val="005D368E"/>
  </w:style>
  <w:style w:type="character" w:customStyle="1" w:styleId="ListLabel173">
    <w:name w:val="ListLabel 173"/>
    <w:rsid w:val="005D368E"/>
  </w:style>
  <w:style w:type="character" w:customStyle="1" w:styleId="ListLabel174">
    <w:name w:val="ListLabel 174"/>
    <w:rsid w:val="005D368E"/>
  </w:style>
  <w:style w:type="character" w:customStyle="1" w:styleId="ListLabel175">
    <w:name w:val="ListLabel 175"/>
    <w:rsid w:val="005D368E"/>
  </w:style>
  <w:style w:type="character" w:customStyle="1" w:styleId="ListLabel176">
    <w:name w:val="ListLabel 176"/>
    <w:rsid w:val="005D368E"/>
  </w:style>
  <w:style w:type="character" w:customStyle="1" w:styleId="ListLabel177">
    <w:name w:val="ListLabel 177"/>
    <w:rsid w:val="005D368E"/>
  </w:style>
  <w:style w:type="character" w:customStyle="1" w:styleId="ListLabel178">
    <w:name w:val="ListLabel 178"/>
    <w:rsid w:val="005D368E"/>
  </w:style>
  <w:style w:type="character" w:customStyle="1" w:styleId="ListLabel179">
    <w:name w:val="ListLabel 179"/>
    <w:rsid w:val="005D368E"/>
  </w:style>
  <w:style w:type="character" w:customStyle="1" w:styleId="ListLabel180">
    <w:name w:val="ListLabel 180"/>
    <w:rsid w:val="005D368E"/>
  </w:style>
  <w:style w:type="character" w:customStyle="1" w:styleId="ListLabel181">
    <w:name w:val="ListLabel 181"/>
    <w:rsid w:val="005D368E"/>
  </w:style>
  <w:style w:type="character" w:customStyle="1" w:styleId="ListLabel182">
    <w:name w:val="ListLabel 182"/>
    <w:rsid w:val="005D368E"/>
  </w:style>
  <w:style w:type="character" w:customStyle="1" w:styleId="ListLabel183">
    <w:name w:val="ListLabel 183"/>
    <w:rsid w:val="005D368E"/>
  </w:style>
  <w:style w:type="character" w:customStyle="1" w:styleId="ListLabel184">
    <w:name w:val="ListLabel 184"/>
    <w:rsid w:val="005D368E"/>
  </w:style>
  <w:style w:type="character" w:customStyle="1" w:styleId="ListLabel185">
    <w:name w:val="ListLabel 185"/>
    <w:rsid w:val="005D368E"/>
  </w:style>
  <w:style w:type="character" w:customStyle="1" w:styleId="ListLabel186">
    <w:name w:val="ListLabel 186"/>
    <w:rsid w:val="005D368E"/>
    <w:rPr>
      <w:sz w:val="20"/>
    </w:rPr>
  </w:style>
  <w:style w:type="character" w:customStyle="1" w:styleId="ListLabel187">
    <w:name w:val="ListLabel 187"/>
    <w:rsid w:val="005D368E"/>
  </w:style>
  <w:style w:type="character" w:customStyle="1" w:styleId="ListLabel188">
    <w:name w:val="ListLabel 188"/>
    <w:rsid w:val="005D368E"/>
  </w:style>
  <w:style w:type="character" w:customStyle="1" w:styleId="ListLabel189">
    <w:name w:val="ListLabel 189"/>
    <w:rsid w:val="005D368E"/>
  </w:style>
  <w:style w:type="character" w:customStyle="1" w:styleId="ListLabel190">
    <w:name w:val="ListLabel 190"/>
    <w:rsid w:val="005D368E"/>
  </w:style>
  <w:style w:type="character" w:customStyle="1" w:styleId="ListLabel191">
    <w:name w:val="ListLabel 191"/>
    <w:rsid w:val="005D368E"/>
  </w:style>
  <w:style w:type="character" w:customStyle="1" w:styleId="ListLabel192">
    <w:name w:val="ListLabel 192"/>
    <w:rsid w:val="005D368E"/>
  </w:style>
  <w:style w:type="character" w:customStyle="1" w:styleId="ListLabel193">
    <w:name w:val="ListLabel 193"/>
    <w:rsid w:val="005D368E"/>
  </w:style>
  <w:style w:type="character" w:customStyle="1" w:styleId="ListLabel194">
    <w:name w:val="ListLabel 194"/>
    <w:rsid w:val="005D368E"/>
  </w:style>
  <w:style w:type="character" w:customStyle="1" w:styleId="ListLabel195">
    <w:name w:val="ListLabel 195"/>
    <w:rsid w:val="005D368E"/>
    <w:rPr>
      <w:sz w:val="20"/>
    </w:rPr>
  </w:style>
  <w:style w:type="character" w:customStyle="1" w:styleId="ListLabel196">
    <w:name w:val="ListLabel 196"/>
    <w:rsid w:val="005D368E"/>
  </w:style>
  <w:style w:type="character" w:customStyle="1" w:styleId="ListLabel197">
    <w:name w:val="ListLabel 197"/>
    <w:rsid w:val="005D368E"/>
  </w:style>
  <w:style w:type="character" w:customStyle="1" w:styleId="ListLabel198">
    <w:name w:val="ListLabel 198"/>
    <w:rsid w:val="005D368E"/>
  </w:style>
  <w:style w:type="character" w:customStyle="1" w:styleId="ListLabel199">
    <w:name w:val="ListLabel 199"/>
    <w:rsid w:val="005D368E"/>
  </w:style>
  <w:style w:type="character" w:customStyle="1" w:styleId="ListLabel200">
    <w:name w:val="ListLabel 200"/>
    <w:rsid w:val="005D368E"/>
  </w:style>
  <w:style w:type="character" w:customStyle="1" w:styleId="ListLabel201">
    <w:name w:val="ListLabel 201"/>
    <w:rsid w:val="005D368E"/>
  </w:style>
  <w:style w:type="character" w:customStyle="1" w:styleId="ListLabel202">
    <w:name w:val="ListLabel 202"/>
    <w:rsid w:val="005D368E"/>
  </w:style>
  <w:style w:type="character" w:customStyle="1" w:styleId="ListLabel203">
    <w:name w:val="ListLabel 203"/>
    <w:rsid w:val="005D368E"/>
  </w:style>
  <w:style w:type="character" w:customStyle="1" w:styleId="ListLabel204">
    <w:name w:val="ListLabel 204"/>
    <w:rsid w:val="005D368E"/>
  </w:style>
  <w:style w:type="character" w:customStyle="1" w:styleId="ListLabel205">
    <w:name w:val="ListLabel 205"/>
    <w:rsid w:val="005D368E"/>
  </w:style>
  <w:style w:type="character" w:customStyle="1" w:styleId="ListLabel206">
    <w:name w:val="ListLabel 206"/>
    <w:rsid w:val="005D368E"/>
  </w:style>
  <w:style w:type="character" w:customStyle="1" w:styleId="ListLabel207">
    <w:name w:val="ListLabel 207"/>
    <w:rsid w:val="005D368E"/>
  </w:style>
  <w:style w:type="character" w:customStyle="1" w:styleId="ListLabel208">
    <w:name w:val="ListLabel 208"/>
    <w:rsid w:val="005D368E"/>
  </w:style>
  <w:style w:type="character" w:customStyle="1" w:styleId="ListLabel209">
    <w:name w:val="ListLabel 209"/>
    <w:rsid w:val="005D368E"/>
  </w:style>
  <w:style w:type="character" w:customStyle="1" w:styleId="ListLabel210">
    <w:name w:val="ListLabel 210"/>
    <w:rsid w:val="005D368E"/>
  </w:style>
  <w:style w:type="character" w:customStyle="1" w:styleId="ListLabel211">
    <w:name w:val="ListLabel 211"/>
    <w:rsid w:val="005D368E"/>
  </w:style>
  <w:style w:type="character" w:customStyle="1" w:styleId="ListLabel212">
    <w:name w:val="ListLabel 212"/>
    <w:rsid w:val="005D368E"/>
  </w:style>
  <w:style w:type="character" w:customStyle="1" w:styleId="ListLabel213">
    <w:name w:val="ListLabel 213"/>
    <w:rsid w:val="005D368E"/>
  </w:style>
  <w:style w:type="character" w:customStyle="1" w:styleId="ListLabel214">
    <w:name w:val="ListLabel 214"/>
    <w:rsid w:val="005D368E"/>
  </w:style>
  <w:style w:type="character" w:customStyle="1" w:styleId="ListLabel215">
    <w:name w:val="ListLabel 215"/>
    <w:rsid w:val="005D368E"/>
  </w:style>
  <w:style w:type="character" w:customStyle="1" w:styleId="ListLabel216">
    <w:name w:val="ListLabel 216"/>
    <w:rsid w:val="005D368E"/>
  </w:style>
  <w:style w:type="character" w:customStyle="1" w:styleId="ListLabel217">
    <w:name w:val="ListLabel 217"/>
    <w:rsid w:val="005D368E"/>
  </w:style>
  <w:style w:type="character" w:customStyle="1" w:styleId="ListLabel218">
    <w:name w:val="ListLabel 218"/>
    <w:rsid w:val="005D368E"/>
  </w:style>
  <w:style w:type="character" w:customStyle="1" w:styleId="ListLabel219">
    <w:name w:val="ListLabel 219"/>
    <w:rsid w:val="005D368E"/>
  </w:style>
  <w:style w:type="character" w:customStyle="1" w:styleId="ListLabel220">
    <w:name w:val="ListLabel 220"/>
    <w:rsid w:val="005D368E"/>
  </w:style>
  <w:style w:type="character" w:customStyle="1" w:styleId="ListLabel221">
    <w:name w:val="ListLabel 221"/>
    <w:rsid w:val="005D368E"/>
  </w:style>
  <w:style w:type="character" w:customStyle="1" w:styleId="ListLabel222">
    <w:name w:val="ListLabel 222"/>
    <w:rsid w:val="005D368E"/>
  </w:style>
  <w:style w:type="character" w:customStyle="1" w:styleId="ListLabel223">
    <w:name w:val="ListLabel 223"/>
    <w:rsid w:val="005D368E"/>
  </w:style>
  <w:style w:type="character" w:customStyle="1" w:styleId="ListLabel224">
    <w:name w:val="ListLabel 224"/>
    <w:rsid w:val="005D368E"/>
  </w:style>
  <w:style w:type="character" w:customStyle="1" w:styleId="ListLabel225">
    <w:name w:val="ListLabel 225"/>
    <w:rsid w:val="005D368E"/>
  </w:style>
  <w:style w:type="character" w:customStyle="1" w:styleId="ListLabel226">
    <w:name w:val="ListLabel 226"/>
    <w:rsid w:val="005D368E"/>
    <w:rPr>
      <w:b/>
      <w:sz w:val="20"/>
    </w:rPr>
  </w:style>
  <w:style w:type="character" w:customStyle="1" w:styleId="ListLabel227">
    <w:name w:val="ListLabel 227"/>
    <w:rsid w:val="005D368E"/>
  </w:style>
  <w:style w:type="character" w:customStyle="1" w:styleId="ListLabel228">
    <w:name w:val="ListLabel 228"/>
    <w:rsid w:val="005D368E"/>
  </w:style>
  <w:style w:type="character" w:customStyle="1" w:styleId="ListLabel229">
    <w:name w:val="ListLabel 229"/>
    <w:rsid w:val="005D368E"/>
  </w:style>
  <w:style w:type="character" w:customStyle="1" w:styleId="ListLabel230">
    <w:name w:val="ListLabel 230"/>
    <w:rsid w:val="005D368E"/>
  </w:style>
  <w:style w:type="character" w:customStyle="1" w:styleId="ListLabel231">
    <w:name w:val="ListLabel 231"/>
    <w:rsid w:val="005D368E"/>
  </w:style>
  <w:style w:type="character" w:customStyle="1" w:styleId="ListLabel232">
    <w:name w:val="ListLabel 232"/>
    <w:rsid w:val="005D368E"/>
  </w:style>
  <w:style w:type="character" w:customStyle="1" w:styleId="ListLabel233">
    <w:name w:val="ListLabel 233"/>
    <w:rsid w:val="005D368E"/>
  </w:style>
  <w:style w:type="character" w:customStyle="1" w:styleId="ListLabel234">
    <w:name w:val="ListLabel 234"/>
    <w:rsid w:val="005D368E"/>
  </w:style>
  <w:style w:type="character" w:customStyle="1" w:styleId="ListLabel235">
    <w:name w:val="ListLabel 235"/>
    <w:rsid w:val="005D368E"/>
    <w:rPr>
      <w:sz w:val="20"/>
    </w:rPr>
  </w:style>
  <w:style w:type="character" w:customStyle="1" w:styleId="ListLabel236">
    <w:name w:val="ListLabel 236"/>
    <w:rsid w:val="005D368E"/>
  </w:style>
  <w:style w:type="character" w:customStyle="1" w:styleId="ListLabel237">
    <w:name w:val="ListLabel 237"/>
    <w:rsid w:val="005D368E"/>
  </w:style>
  <w:style w:type="character" w:customStyle="1" w:styleId="ListLabel238">
    <w:name w:val="ListLabel 238"/>
    <w:rsid w:val="005D368E"/>
  </w:style>
  <w:style w:type="character" w:customStyle="1" w:styleId="ListLabel239">
    <w:name w:val="ListLabel 239"/>
    <w:rsid w:val="005D368E"/>
  </w:style>
  <w:style w:type="character" w:customStyle="1" w:styleId="ListLabel240">
    <w:name w:val="ListLabel 240"/>
    <w:rsid w:val="005D368E"/>
  </w:style>
  <w:style w:type="character" w:customStyle="1" w:styleId="ListLabel241">
    <w:name w:val="ListLabel 241"/>
    <w:rsid w:val="005D368E"/>
  </w:style>
  <w:style w:type="character" w:customStyle="1" w:styleId="ListLabel242">
    <w:name w:val="ListLabel 242"/>
    <w:rsid w:val="005D368E"/>
  </w:style>
  <w:style w:type="character" w:customStyle="1" w:styleId="ListLabel243">
    <w:name w:val="ListLabel 243"/>
    <w:rsid w:val="005D368E"/>
  </w:style>
  <w:style w:type="character" w:customStyle="1" w:styleId="ListLabel244">
    <w:name w:val="ListLabel 244"/>
    <w:rsid w:val="005D368E"/>
    <w:rPr>
      <w:sz w:val="20"/>
    </w:rPr>
  </w:style>
  <w:style w:type="character" w:customStyle="1" w:styleId="ListLabel245">
    <w:name w:val="ListLabel 245"/>
    <w:rsid w:val="005D368E"/>
  </w:style>
  <w:style w:type="character" w:customStyle="1" w:styleId="ListLabel246">
    <w:name w:val="ListLabel 246"/>
    <w:rsid w:val="005D368E"/>
  </w:style>
  <w:style w:type="character" w:customStyle="1" w:styleId="ListLabel247">
    <w:name w:val="ListLabel 247"/>
    <w:rsid w:val="005D368E"/>
  </w:style>
  <w:style w:type="character" w:customStyle="1" w:styleId="ListLabel248">
    <w:name w:val="ListLabel 248"/>
    <w:rsid w:val="005D368E"/>
  </w:style>
  <w:style w:type="character" w:customStyle="1" w:styleId="ListLabel249">
    <w:name w:val="ListLabel 249"/>
    <w:rsid w:val="005D368E"/>
  </w:style>
  <w:style w:type="character" w:customStyle="1" w:styleId="ListLabel250">
    <w:name w:val="ListLabel 250"/>
    <w:rsid w:val="005D368E"/>
  </w:style>
  <w:style w:type="character" w:customStyle="1" w:styleId="ListLabel251">
    <w:name w:val="ListLabel 251"/>
    <w:rsid w:val="005D368E"/>
  </w:style>
  <w:style w:type="character" w:customStyle="1" w:styleId="ListLabel252">
    <w:name w:val="ListLabel 252"/>
    <w:rsid w:val="005D368E"/>
  </w:style>
  <w:style w:type="character" w:customStyle="1" w:styleId="ListLabel253">
    <w:name w:val="ListLabel 253"/>
    <w:rsid w:val="005D368E"/>
    <w:rPr>
      <w:sz w:val="20"/>
    </w:rPr>
  </w:style>
  <w:style w:type="character" w:customStyle="1" w:styleId="ListLabel254">
    <w:name w:val="ListLabel 254"/>
    <w:rsid w:val="005D368E"/>
  </w:style>
  <w:style w:type="character" w:customStyle="1" w:styleId="ListLabel255">
    <w:name w:val="ListLabel 255"/>
    <w:rsid w:val="005D368E"/>
  </w:style>
  <w:style w:type="character" w:customStyle="1" w:styleId="ListLabel256">
    <w:name w:val="ListLabel 256"/>
    <w:rsid w:val="005D368E"/>
  </w:style>
  <w:style w:type="character" w:customStyle="1" w:styleId="ListLabel257">
    <w:name w:val="ListLabel 257"/>
    <w:rsid w:val="005D368E"/>
  </w:style>
  <w:style w:type="character" w:customStyle="1" w:styleId="ListLabel258">
    <w:name w:val="ListLabel 258"/>
    <w:rsid w:val="005D368E"/>
  </w:style>
  <w:style w:type="character" w:customStyle="1" w:styleId="ListLabel259">
    <w:name w:val="ListLabel 259"/>
    <w:rsid w:val="005D368E"/>
  </w:style>
  <w:style w:type="character" w:customStyle="1" w:styleId="ListLabel260">
    <w:name w:val="ListLabel 260"/>
    <w:rsid w:val="005D368E"/>
  </w:style>
  <w:style w:type="character" w:customStyle="1" w:styleId="ListLabel261">
    <w:name w:val="ListLabel 261"/>
    <w:rsid w:val="005D368E"/>
  </w:style>
  <w:style w:type="character" w:customStyle="1" w:styleId="ListLabel262">
    <w:name w:val="ListLabel 262"/>
    <w:rsid w:val="005D368E"/>
    <w:rPr>
      <w:sz w:val="20"/>
    </w:rPr>
  </w:style>
  <w:style w:type="character" w:customStyle="1" w:styleId="ListLabel263">
    <w:name w:val="ListLabel 263"/>
    <w:rsid w:val="005D368E"/>
  </w:style>
  <w:style w:type="character" w:customStyle="1" w:styleId="ListLabel264">
    <w:name w:val="ListLabel 264"/>
    <w:rsid w:val="005D368E"/>
  </w:style>
  <w:style w:type="character" w:customStyle="1" w:styleId="ListLabel265">
    <w:name w:val="ListLabel 265"/>
    <w:rsid w:val="005D368E"/>
  </w:style>
  <w:style w:type="character" w:customStyle="1" w:styleId="ListLabel266">
    <w:name w:val="ListLabel 266"/>
    <w:rsid w:val="005D368E"/>
  </w:style>
  <w:style w:type="character" w:customStyle="1" w:styleId="ListLabel267">
    <w:name w:val="ListLabel 267"/>
    <w:rsid w:val="005D368E"/>
  </w:style>
  <w:style w:type="character" w:customStyle="1" w:styleId="ListLabel268">
    <w:name w:val="ListLabel 268"/>
    <w:rsid w:val="005D368E"/>
  </w:style>
  <w:style w:type="character" w:customStyle="1" w:styleId="ListLabel269">
    <w:name w:val="ListLabel 269"/>
    <w:rsid w:val="005D368E"/>
  </w:style>
  <w:style w:type="character" w:customStyle="1" w:styleId="ListLabel270">
    <w:name w:val="ListLabel 270"/>
    <w:rsid w:val="005D368E"/>
  </w:style>
  <w:style w:type="character" w:customStyle="1" w:styleId="ListLabel271">
    <w:name w:val="ListLabel 271"/>
    <w:rsid w:val="005D368E"/>
    <w:rPr>
      <w:sz w:val="20"/>
    </w:rPr>
  </w:style>
  <w:style w:type="character" w:customStyle="1" w:styleId="ListLabel272">
    <w:name w:val="ListLabel 272"/>
    <w:rsid w:val="005D368E"/>
  </w:style>
  <w:style w:type="character" w:customStyle="1" w:styleId="ListLabel273">
    <w:name w:val="ListLabel 273"/>
    <w:rsid w:val="005D368E"/>
  </w:style>
  <w:style w:type="character" w:customStyle="1" w:styleId="ListLabel274">
    <w:name w:val="ListLabel 274"/>
    <w:rsid w:val="005D368E"/>
  </w:style>
  <w:style w:type="character" w:customStyle="1" w:styleId="ListLabel275">
    <w:name w:val="ListLabel 275"/>
    <w:rsid w:val="005D368E"/>
  </w:style>
  <w:style w:type="character" w:customStyle="1" w:styleId="ListLabel276">
    <w:name w:val="ListLabel 276"/>
    <w:rsid w:val="005D368E"/>
  </w:style>
  <w:style w:type="character" w:customStyle="1" w:styleId="ListLabel277">
    <w:name w:val="ListLabel 277"/>
    <w:rsid w:val="005D368E"/>
  </w:style>
  <w:style w:type="character" w:customStyle="1" w:styleId="ListLabel278">
    <w:name w:val="ListLabel 278"/>
    <w:rsid w:val="005D368E"/>
  </w:style>
  <w:style w:type="character" w:customStyle="1" w:styleId="ListLabel279">
    <w:name w:val="ListLabel 279"/>
    <w:rsid w:val="005D368E"/>
  </w:style>
  <w:style w:type="character" w:customStyle="1" w:styleId="ListLabel280">
    <w:name w:val="ListLabel 280"/>
    <w:rsid w:val="005D368E"/>
    <w:rPr>
      <w:sz w:val="20"/>
    </w:rPr>
  </w:style>
  <w:style w:type="character" w:customStyle="1" w:styleId="ListLabel281">
    <w:name w:val="ListLabel 281"/>
    <w:rsid w:val="005D368E"/>
  </w:style>
  <w:style w:type="character" w:customStyle="1" w:styleId="ListLabel282">
    <w:name w:val="ListLabel 282"/>
    <w:rsid w:val="005D368E"/>
  </w:style>
  <w:style w:type="character" w:customStyle="1" w:styleId="ListLabel283">
    <w:name w:val="ListLabel 283"/>
    <w:rsid w:val="005D368E"/>
  </w:style>
  <w:style w:type="character" w:customStyle="1" w:styleId="ListLabel284">
    <w:name w:val="ListLabel 284"/>
    <w:rsid w:val="005D368E"/>
  </w:style>
  <w:style w:type="character" w:customStyle="1" w:styleId="ListLabel285">
    <w:name w:val="ListLabel 285"/>
    <w:rsid w:val="005D368E"/>
  </w:style>
  <w:style w:type="character" w:customStyle="1" w:styleId="ListLabel286">
    <w:name w:val="ListLabel 286"/>
    <w:rsid w:val="005D368E"/>
  </w:style>
  <w:style w:type="character" w:customStyle="1" w:styleId="ListLabel287">
    <w:name w:val="ListLabel 287"/>
    <w:rsid w:val="005D368E"/>
  </w:style>
  <w:style w:type="character" w:customStyle="1" w:styleId="ListLabel288">
    <w:name w:val="ListLabel 288"/>
    <w:rsid w:val="005D368E"/>
  </w:style>
  <w:style w:type="character" w:customStyle="1" w:styleId="ListLabel289">
    <w:name w:val="ListLabel 289"/>
    <w:rsid w:val="005D368E"/>
    <w:rPr>
      <w:b/>
      <w:color w:val="00000A"/>
      <w:sz w:val="20"/>
    </w:rPr>
  </w:style>
  <w:style w:type="character" w:customStyle="1" w:styleId="ListLabel290">
    <w:name w:val="ListLabel 290"/>
    <w:rsid w:val="005D368E"/>
  </w:style>
  <w:style w:type="character" w:customStyle="1" w:styleId="ListLabel291">
    <w:name w:val="ListLabel 291"/>
    <w:rsid w:val="005D368E"/>
  </w:style>
  <w:style w:type="character" w:customStyle="1" w:styleId="ListLabel292">
    <w:name w:val="ListLabel 292"/>
    <w:rsid w:val="005D368E"/>
  </w:style>
  <w:style w:type="character" w:customStyle="1" w:styleId="ListLabel293">
    <w:name w:val="ListLabel 293"/>
    <w:rsid w:val="005D368E"/>
  </w:style>
  <w:style w:type="character" w:customStyle="1" w:styleId="ListLabel294">
    <w:name w:val="ListLabel 294"/>
    <w:rsid w:val="005D368E"/>
  </w:style>
  <w:style w:type="character" w:customStyle="1" w:styleId="ListLabel295">
    <w:name w:val="ListLabel 295"/>
    <w:rsid w:val="005D368E"/>
  </w:style>
  <w:style w:type="character" w:customStyle="1" w:styleId="ListLabel296">
    <w:name w:val="ListLabel 296"/>
    <w:rsid w:val="005D368E"/>
  </w:style>
  <w:style w:type="character" w:customStyle="1" w:styleId="ListLabel297">
    <w:name w:val="ListLabel 297"/>
    <w:rsid w:val="005D368E"/>
  </w:style>
  <w:style w:type="character" w:customStyle="1" w:styleId="ListLabel298">
    <w:name w:val="ListLabel 298"/>
    <w:rsid w:val="005D368E"/>
    <w:rPr>
      <w:b/>
      <w:color w:val="00000A"/>
      <w:sz w:val="20"/>
    </w:rPr>
  </w:style>
  <w:style w:type="character" w:customStyle="1" w:styleId="Bullets">
    <w:name w:val="Bullets"/>
    <w:rsid w:val="005D368E"/>
    <w:rPr>
      <w:rFonts w:ascii="OpenSymbol" w:hAnsi="OpenSymbol"/>
    </w:rPr>
  </w:style>
  <w:style w:type="character" w:customStyle="1" w:styleId="StrongEmphasis">
    <w:name w:val="Strong Emphasis"/>
    <w:rsid w:val="005D368E"/>
    <w:rPr>
      <w:b/>
    </w:rPr>
  </w:style>
  <w:style w:type="character" w:customStyle="1" w:styleId="ListLabel299">
    <w:name w:val="ListLabel 299"/>
    <w:rsid w:val="005D368E"/>
    <w:rPr>
      <w:sz w:val="20"/>
    </w:rPr>
  </w:style>
  <w:style w:type="character" w:customStyle="1" w:styleId="ListLabel300">
    <w:name w:val="ListLabel 300"/>
    <w:rsid w:val="005D368E"/>
  </w:style>
  <w:style w:type="character" w:customStyle="1" w:styleId="ListLabel301">
    <w:name w:val="ListLabel 301"/>
    <w:rsid w:val="005D368E"/>
  </w:style>
  <w:style w:type="character" w:customStyle="1" w:styleId="ListLabel302">
    <w:name w:val="ListLabel 302"/>
    <w:rsid w:val="005D368E"/>
  </w:style>
  <w:style w:type="character" w:customStyle="1" w:styleId="ListLabel303">
    <w:name w:val="ListLabel 303"/>
    <w:rsid w:val="005D368E"/>
  </w:style>
  <w:style w:type="character" w:customStyle="1" w:styleId="ListLabel304">
    <w:name w:val="ListLabel 304"/>
    <w:rsid w:val="005D368E"/>
  </w:style>
  <w:style w:type="character" w:customStyle="1" w:styleId="ListLabel305">
    <w:name w:val="ListLabel 305"/>
    <w:rsid w:val="005D368E"/>
  </w:style>
  <w:style w:type="character" w:customStyle="1" w:styleId="ListLabel306">
    <w:name w:val="ListLabel 306"/>
    <w:rsid w:val="005D368E"/>
  </w:style>
  <w:style w:type="character" w:customStyle="1" w:styleId="ListLabel307">
    <w:name w:val="ListLabel 307"/>
    <w:rsid w:val="005D368E"/>
  </w:style>
  <w:style w:type="character" w:customStyle="1" w:styleId="ListLabel308">
    <w:name w:val="ListLabel 308"/>
    <w:rsid w:val="005D368E"/>
    <w:rPr>
      <w:sz w:val="20"/>
    </w:rPr>
  </w:style>
  <w:style w:type="character" w:customStyle="1" w:styleId="ListLabel309">
    <w:name w:val="ListLabel 309"/>
    <w:rsid w:val="005D368E"/>
    <w:rPr>
      <w:sz w:val="20"/>
    </w:rPr>
  </w:style>
  <w:style w:type="character" w:customStyle="1" w:styleId="ListLabel310">
    <w:name w:val="ListLabel 310"/>
    <w:rsid w:val="005D368E"/>
  </w:style>
  <w:style w:type="character" w:customStyle="1" w:styleId="ListLabel311">
    <w:name w:val="ListLabel 311"/>
    <w:rsid w:val="005D368E"/>
  </w:style>
  <w:style w:type="character" w:customStyle="1" w:styleId="ListLabel312">
    <w:name w:val="ListLabel 312"/>
    <w:rsid w:val="005D368E"/>
  </w:style>
  <w:style w:type="character" w:customStyle="1" w:styleId="ListLabel313">
    <w:name w:val="ListLabel 313"/>
    <w:rsid w:val="005D368E"/>
  </w:style>
  <w:style w:type="character" w:customStyle="1" w:styleId="ListLabel314">
    <w:name w:val="ListLabel 314"/>
    <w:rsid w:val="005D368E"/>
  </w:style>
  <w:style w:type="character" w:customStyle="1" w:styleId="ListLabel315">
    <w:name w:val="ListLabel 315"/>
    <w:rsid w:val="005D368E"/>
  </w:style>
  <w:style w:type="character" w:customStyle="1" w:styleId="ListLabel316">
    <w:name w:val="ListLabel 316"/>
    <w:rsid w:val="005D368E"/>
  </w:style>
  <w:style w:type="character" w:customStyle="1" w:styleId="ListLabel317">
    <w:name w:val="ListLabel 317"/>
    <w:rsid w:val="005D368E"/>
  </w:style>
  <w:style w:type="character" w:customStyle="1" w:styleId="ListLabel318">
    <w:name w:val="ListLabel 318"/>
    <w:rsid w:val="005D368E"/>
    <w:rPr>
      <w:sz w:val="20"/>
    </w:rPr>
  </w:style>
  <w:style w:type="character" w:customStyle="1" w:styleId="ListLabel319">
    <w:name w:val="ListLabel 319"/>
    <w:rsid w:val="005D368E"/>
  </w:style>
  <w:style w:type="character" w:customStyle="1" w:styleId="ListLabel320">
    <w:name w:val="ListLabel 320"/>
    <w:rsid w:val="005D368E"/>
  </w:style>
  <w:style w:type="character" w:customStyle="1" w:styleId="ListLabel321">
    <w:name w:val="ListLabel 321"/>
    <w:rsid w:val="005D368E"/>
  </w:style>
  <w:style w:type="character" w:customStyle="1" w:styleId="ListLabel322">
    <w:name w:val="ListLabel 322"/>
    <w:rsid w:val="005D368E"/>
  </w:style>
  <w:style w:type="character" w:customStyle="1" w:styleId="ListLabel323">
    <w:name w:val="ListLabel 323"/>
    <w:rsid w:val="005D368E"/>
  </w:style>
  <w:style w:type="character" w:customStyle="1" w:styleId="ListLabel324">
    <w:name w:val="ListLabel 324"/>
    <w:rsid w:val="005D368E"/>
  </w:style>
  <w:style w:type="character" w:customStyle="1" w:styleId="ListLabel325">
    <w:name w:val="ListLabel 325"/>
    <w:rsid w:val="005D368E"/>
  </w:style>
  <w:style w:type="character" w:customStyle="1" w:styleId="ListLabel326">
    <w:name w:val="ListLabel 326"/>
    <w:rsid w:val="005D368E"/>
  </w:style>
  <w:style w:type="character" w:customStyle="1" w:styleId="ListLabel327">
    <w:name w:val="ListLabel 327"/>
    <w:rsid w:val="005D368E"/>
    <w:rPr>
      <w:b/>
      <w:sz w:val="20"/>
    </w:rPr>
  </w:style>
  <w:style w:type="character" w:customStyle="1" w:styleId="ListLabel328">
    <w:name w:val="ListLabel 328"/>
    <w:rsid w:val="005D368E"/>
  </w:style>
  <w:style w:type="character" w:customStyle="1" w:styleId="ListLabel329">
    <w:name w:val="ListLabel 329"/>
    <w:rsid w:val="005D368E"/>
  </w:style>
  <w:style w:type="character" w:customStyle="1" w:styleId="ListLabel330">
    <w:name w:val="ListLabel 330"/>
    <w:rsid w:val="005D368E"/>
  </w:style>
  <w:style w:type="character" w:customStyle="1" w:styleId="ListLabel331">
    <w:name w:val="ListLabel 331"/>
    <w:rsid w:val="005D368E"/>
  </w:style>
  <w:style w:type="character" w:customStyle="1" w:styleId="ListLabel332">
    <w:name w:val="ListLabel 332"/>
    <w:rsid w:val="005D368E"/>
  </w:style>
  <w:style w:type="character" w:customStyle="1" w:styleId="ListLabel333">
    <w:name w:val="ListLabel 333"/>
    <w:rsid w:val="005D368E"/>
  </w:style>
  <w:style w:type="character" w:customStyle="1" w:styleId="ListLabel334">
    <w:name w:val="ListLabel 334"/>
    <w:rsid w:val="005D368E"/>
  </w:style>
  <w:style w:type="character" w:customStyle="1" w:styleId="ListLabel335">
    <w:name w:val="ListLabel 335"/>
    <w:rsid w:val="005D368E"/>
  </w:style>
  <w:style w:type="character" w:customStyle="1" w:styleId="ListLabel336">
    <w:name w:val="ListLabel 336"/>
    <w:rsid w:val="005D368E"/>
    <w:rPr>
      <w:sz w:val="20"/>
    </w:rPr>
  </w:style>
  <w:style w:type="character" w:customStyle="1" w:styleId="ListLabel337">
    <w:name w:val="ListLabel 337"/>
    <w:rsid w:val="005D368E"/>
  </w:style>
  <w:style w:type="character" w:customStyle="1" w:styleId="ListLabel338">
    <w:name w:val="ListLabel 338"/>
    <w:rsid w:val="005D368E"/>
  </w:style>
  <w:style w:type="character" w:customStyle="1" w:styleId="ListLabel339">
    <w:name w:val="ListLabel 339"/>
    <w:rsid w:val="005D368E"/>
  </w:style>
  <w:style w:type="character" w:customStyle="1" w:styleId="ListLabel340">
    <w:name w:val="ListLabel 340"/>
    <w:rsid w:val="005D368E"/>
  </w:style>
  <w:style w:type="character" w:customStyle="1" w:styleId="ListLabel341">
    <w:name w:val="ListLabel 341"/>
    <w:rsid w:val="005D368E"/>
  </w:style>
  <w:style w:type="character" w:customStyle="1" w:styleId="ListLabel342">
    <w:name w:val="ListLabel 342"/>
    <w:rsid w:val="005D368E"/>
  </w:style>
  <w:style w:type="character" w:customStyle="1" w:styleId="ListLabel343">
    <w:name w:val="ListLabel 343"/>
    <w:rsid w:val="005D368E"/>
  </w:style>
  <w:style w:type="character" w:customStyle="1" w:styleId="ListLabel344">
    <w:name w:val="ListLabel 344"/>
    <w:rsid w:val="005D368E"/>
  </w:style>
  <w:style w:type="character" w:customStyle="1" w:styleId="ListLabel345">
    <w:name w:val="ListLabel 345"/>
    <w:rsid w:val="005D368E"/>
    <w:rPr>
      <w:sz w:val="20"/>
    </w:rPr>
  </w:style>
  <w:style w:type="character" w:customStyle="1" w:styleId="ListLabel346">
    <w:name w:val="ListLabel 346"/>
    <w:rsid w:val="005D368E"/>
  </w:style>
  <w:style w:type="character" w:customStyle="1" w:styleId="ListLabel347">
    <w:name w:val="ListLabel 347"/>
    <w:rsid w:val="005D368E"/>
  </w:style>
  <w:style w:type="character" w:customStyle="1" w:styleId="ListLabel348">
    <w:name w:val="ListLabel 348"/>
    <w:rsid w:val="005D368E"/>
  </w:style>
  <w:style w:type="character" w:customStyle="1" w:styleId="ListLabel349">
    <w:name w:val="ListLabel 349"/>
    <w:rsid w:val="005D368E"/>
  </w:style>
  <w:style w:type="character" w:customStyle="1" w:styleId="ListLabel350">
    <w:name w:val="ListLabel 350"/>
    <w:rsid w:val="005D368E"/>
  </w:style>
  <w:style w:type="character" w:customStyle="1" w:styleId="ListLabel351">
    <w:name w:val="ListLabel 351"/>
    <w:rsid w:val="005D368E"/>
  </w:style>
  <w:style w:type="character" w:customStyle="1" w:styleId="ListLabel352">
    <w:name w:val="ListLabel 352"/>
    <w:rsid w:val="005D368E"/>
  </w:style>
  <w:style w:type="character" w:customStyle="1" w:styleId="ListLabel353">
    <w:name w:val="ListLabel 353"/>
    <w:rsid w:val="005D368E"/>
  </w:style>
  <w:style w:type="character" w:customStyle="1" w:styleId="ListLabel354">
    <w:name w:val="ListLabel 354"/>
    <w:rsid w:val="005D368E"/>
    <w:rPr>
      <w:sz w:val="20"/>
    </w:rPr>
  </w:style>
  <w:style w:type="character" w:customStyle="1" w:styleId="ListLabel355">
    <w:name w:val="ListLabel 355"/>
    <w:rsid w:val="005D368E"/>
  </w:style>
  <w:style w:type="character" w:customStyle="1" w:styleId="ListLabel356">
    <w:name w:val="ListLabel 356"/>
    <w:rsid w:val="005D368E"/>
  </w:style>
  <w:style w:type="character" w:customStyle="1" w:styleId="ListLabel357">
    <w:name w:val="ListLabel 357"/>
    <w:rsid w:val="005D368E"/>
  </w:style>
  <w:style w:type="character" w:customStyle="1" w:styleId="ListLabel358">
    <w:name w:val="ListLabel 358"/>
    <w:rsid w:val="005D368E"/>
  </w:style>
  <w:style w:type="character" w:customStyle="1" w:styleId="ListLabel359">
    <w:name w:val="ListLabel 359"/>
    <w:rsid w:val="005D368E"/>
  </w:style>
  <w:style w:type="character" w:customStyle="1" w:styleId="ListLabel360">
    <w:name w:val="ListLabel 360"/>
    <w:rsid w:val="005D368E"/>
  </w:style>
  <w:style w:type="character" w:customStyle="1" w:styleId="ListLabel361">
    <w:name w:val="ListLabel 361"/>
    <w:rsid w:val="005D368E"/>
  </w:style>
  <w:style w:type="character" w:customStyle="1" w:styleId="ListLabel362">
    <w:name w:val="ListLabel 362"/>
    <w:rsid w:val="005D368E"/>
  </w:style>
  <w:style w:type="character" w:customStyle="1" w:styleId="ListLabel363">
    <w:name w:val="ListLabel 363"/>
    <w:rsid w:val="005D368E"/>
    <w:rPr>
      <w:sz w:val="20"/>
    </w:rPr>
  </w:style>
  <w:style w:type="character" w:customStyle="1" w:styleId="ListLabel364">
    <w:name w:val="ListLabel 364"/>
    <w:rsid w:val="005D368E"/>
  </w:style>
  <w:style w:type="character" w:customStyle="1" w:styleId="ListLabel365">
    <w:name w:val="ListLabel 365"/>
    <w:rsid w:val="005D368E"/>
  </w:style>
  <w:style w:type="character" w:customStyle="1" w:styleId="ListLabel366">
    <w:name w:val="ListLabel 366"/>
    <w:rsid w:val="005D368E"/>
  </w:style>
  <w:style w:type="character" w:customStyle="1" w:styleId="ListLabel367">
    <w:name w:val="ListLabel 367"/>
    <w:rsid w:val="005D368E"/>
  </w:style>
  <w:style w:type="character" w:customStyle="1" w:styleId="ListLabel368">
    <w:name w:val="ListLabel 368"/>
    <w:rsid w:val="005D368E"/>
  </w:style>
  <w:style w:type="character" w:customStyle="1" w:styleId="ListLabel369">
    <w:name w:val="ListLabel 369"/>
    <w:rsid w:val="005D368E"/>
  </w:style>
  <w:style w:type="character" w:customStyle="1" w:styleId="ListLabel370">
    <w:name w:val="ListLabel 370"/>
    <w:rsid w:val="005D368E"/>
  </w:style>
  <w:style w:type="character" w:customStyle="1" w:styleId="ListLabel371">
    <w:name w:val="ListLabel 371"/>
    <w:rsid w:val="005D368E"/>
  </w:style>
  <w:style w:type="character" w:customStyle="1" w:styleId="ListLabel372">
    <w:name w:val="ListLabel 372"/>
    <w:rsid w:val="005D368E"/>
    <w:rPr>
      <w:sz w:val="20"/>
    </w:rPr>
  </w:style>
  <w:style w:type="character" w:customStyle="1" w:styleId="ListLabel373">
    <w:name w:val="ListLabel 373"/>
    <w:rsid w:val="005D368E"/>
  </w:style>
  <w:style w:type="character" w:customStyle="1" w:styleId="ListLabel374">
    <w:name w:val="ListLabel 374"/>
    <w:rsid w:val="005D368E"/>
  </w:style>
  <w:style w:type="character" w:customStyle="1" w:styleId="ListLabel375">
    <w:name w:val="ListLabel 375"/>
    <w:rsid w:val="005D368E"/>
  </w:style>
  <w:style w:type="character" w:customStyle="1" w:styleId="ListLabel376">
    <w:name w:val="ListLabel 376"/>
    <w:rsid w:val="005D368E"/>
  </w:style>
  <w:style w:type="character" w:customStyle="1" w:styleId="ListLabel377">
    <w:name w:val="ListLabel 377"/>
    <w:rsid w:val="005D368E"/>
  </w:style>
  <w:style w:type="character" w:customStyle="1" w:styleId="ListLabel378">
    <w:name w:val="ListLabel 378"/>
    <w:rsid w:val="005D368E"/>
  </w:style>
  <w:style w:type="character" w:customStyle="1" w:styleId="ListLabel379">
    <w:name w:val="ListLabel 379"/>
    <w:rsid w:val="005D368E"/>
  </w:style>
  <w:style w:type="character" w:customStyle="1" w:styleId="ListLabel380">
    <w:name w:val="ListLabel 380"/>
    <w:rsid w:val="005D368E"/>
  </w:style>
  <w:style w:type="character" w:customStyle="1" w:styleId="ListLabel381">
    <w:name w:val="ListLabel 381"/>
    <w:rsid w:val="005D368E"/>
    <w:rPr>
      <w:b/>
      <w:color w:val="00000A"/>
      <w:sz w:val="20"/>
    </w:rPr>
  </w:style>
  <w:style w:type="character" w:customStyle="1" w:styleId="ListLabel382">
    <w:name w:val="ListLabel 382"/>
    <w:rsid w:val="005D368E"/>
  </w:style>
  <w:style w:type="character" w:customStyle="1" w:styleId="ListLabel383">
    <w:name w:val="ListLabel 383"/>
    <w:rsid w:val="005D368E"/>
  </w:style>
  <w:style w:type="character" w:customStyle="1" w:styleId="ListLabel384">
    <w:name w:val="ListLabel 384"/>
    <w:rsid w:val="005D368E"/>
  </w:style>
  <w:style w:type="character" w:customStyle="1" w:styleId="ListLabel385">
    <w:name w:val="ListLabel 385"/>
    <w:rsid w:val="005D368E"/>
  </w:style>
  <w:style w:type="character" w:customStyle="1" w:styleId="ListLabel386">
    <w:name w:val="ListLabel 386"/>
    <w:rsid w:val="005D368E"/>
  </w:style>
  <w:style w:type="character" w:customStyle="1" w:styleId="ListLabel387">
    <w:name w:val="ListLabel 387"/>
    <w:rsid w:val="005D368E"/>
  </w:style>
  <w:style w:type="character" w:customStyle="1" w:styleId="ListLabel388">
    <w:name w:val="ListLabel 388"/>
    <w:rsid w:val="005D368E"/>
  </w:style>
  <w:style w:type="character" w:customStyle="1" w:styleId="ListLabel389">
    <w:name w:val="ListLabel 389"/>
    <w:rsid w:val="005D368E"/>
  </w:style>
  <w:style w:type="character" w:customStyle="1" w:styleId="ListLabel390">
    <w:name w:val="ListLabel 390"/>
    <w:rsid w:val="005D368E"/>
    <w:rPr>
      <w:b/>
      <w:color w:val="00000A"/>
      <w:sz w:val="20"/>
    </w:rPr>
  </w:style>
  <w:style w:type="character" w:customStyle="1" w:styleId="ListLabel391">
    <w:name w:val="ListLabel 391"/>
    <w:rsid w:val="005D368E"/>
  </w:style>
  <w:style w:type="character" w:customStyle="1" w:styleId="ListLabel392">
    <w:name w:val="ListLabel 392"/>
    <w:rsid w:val="005D368E"/>
  </w:style>
  <w:style w:type="character" w:customStyle="1" w:styleId="ListLabel393">
    <w:name w:val="ListLabel 393"/>
    <w:rsid w:val="005D368E"/>
  </w:style>
  <w:style w:type="character" w:customStyle="1" w:styleId="ListLabel394">
    <w:name w:val="ListLabel 394"/>
    <w:rsid w:val="005D368E"/>
  </w:style>
  <w:style w:type="character" w:customStyle="1" w:styleId="ListLabel395">
    <w:name w:val="ListLabel 395"/>
    <w:rsid w:val="005D368E"/>
  </w:style>
  <w:style w:type="character" w:customStyle="1" w:styleId="ListLabel396">
    <w:name w:val="ListLabel 396"/>
    <w:rsid w:val="005D368E"/>
  </w:style>
  <w:style w:type="character" w:customStyle="1" w:styleId="ListLabel397">
    <w:name w:val="ListLabel 397"/>
    <w:rsid w:val="005D368E"/>
  </w:style>
  <w:style w:type="character" w:customStyle="1" w:styleId="ListLabel398">
    <w:name w:val="ListLabel 398"/>
    <w:rsid w:val="005D368E"/>
  </w:style>
  <w:style w:type="paragraph" w:customStyle="1" w:styleId="Caption1">
    <w:name w:val="Caption1"/>
    <w:basedOn w:val="a3"/>
    <w:rsid w:val="005D368E"/>
    <w:pPr>
      <w:suppressLineNumbers/>
      <w:spacing w:before="120" w:after="120"/>
    </w:pPr>
    <w:rPr>
      <w:rFonts w:cs="FreeSans"/>
      <w:i/>
      <w:iCs/>
      <w:color w:val="00000A"/>
    </w:rPr>
  </w:style>
  <w:style w:type="paragraph" w:customStyle="1" w:styleId="Footer1">
    <w:name w:val="Footer1"/>
    <w:basedOn w:val="a3"/>
    <w:rsid w:val="005D368E"/>
    <w:pPr>
      <w:tabs>
        <w:tab w:val="center" w:pos="4677"/>
        <w:tab w:val="right" w:pos="9355"/>
      </w:tabs>
    </w:pPr>
    <w:rPr>
      <w:color w:val="00000A"/>
    </w:rPr>
  </w:style>
  <w:style w:type="paragraph" w:customStyle="1" w:styleId="Header2">
    <w:name w:val="Header2"/>
    <w:basedOn w:val="a3"/>
    <w:rsid w:val="005D368E"/>
    <w:pPr>
      <w:tabs>
        <w:tab w:val="center" w:pos="4677"/>
        <w:tab w:val="right" w:pos="9355"/>
      </w:tabs>
    </w:pPr>
    <w:rPr>
      <w:color w:val="00000A"/>
    </w:rPr>
  </w:style>
  <w:style w:type="paragraph" w:customStyle="1" w:styleId="TOC11">
    <w:name w:val="TOC 11"/>
    <w:basedOn w:val="a3"/>
    <w:rsid w:val="005D368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5D368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5D368E"/>
    <w:pPr>
      <w:ind w:left="238"/>
    </w:pPr>
    <w:rPr>
      <w:color w:val="00000A"/>
    </w:rPr>
  </w:style>
  <w:style w:type="paragraph" w:customStyle="1" w:styleId="1fffffffc">
    <w:name w:val="ͮ𬠫1"/>
    <w:rsid w:val="005D368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5D368E"/>
    <w:pPr>
      <w:ind w:left="480"/>
    </w:pPr>
    <w:rPr>
      <w:color w:val="00000A"/>
    </w:rPr>
  </w:style>
  <w:style w:type="paragraph" w:customStyle="1" w:styleId="TOC41">
    <w:name w:val="TOC 41"/>
    <w:basedOn w:val="a3"/>
    <w:rsid w:val="005D368E"/>
    <w:pPr>
      <w:widowControl w:val="0"/>
      <w:tabs>
        <w:tab w:val="left" w:pos="502"/>
        <w:tab w:val="left" w:pos="3330"/>
      </w:tabs>
      <w:ind w:left="502" w:hanging="720"/>
    </w:pPr>
    <w:rPr>
      <w:color w:val="00000A"/>
    </w:rPr>
  </w:style>
  <w:style w:type="paragraph" w:customStyle="1" w:styleId="TOC51">
    <w:name w:val="TOC 51"/>
    <w:basedOn w:val="a3"/>
    <w:rsid w:val="005D368E"/>
    <w:pPr>
      <w:spacing w:after="100" w:line="276" w:lineRule="auto"/>
      <w:ind w:left="880"/>
    </w:pPr>
    <w:rPr>
      <w:rFonts w:ascii="Calibri" w:hAnsi="Calibri"/>
      <w:color w:val="00000A"/>
      <w:sz w:val="22"/>
      <w:szCs w:val="22"/>
    </w:rPr>
  </w:style>
  <w:style w:type="paragraph" w:customStyle="1" w:styleId="TOC61">
    <w:name w:val="TOC 61"/>
    <w:basedOn w:val="a3"/>
    <w:rsid w:val="005D368E"/>
    <w:pPr>
      <w:spacing w:after="100" w:line="276" w:lineRule="auto"/>
      <w:ind w:left="1100"/>
    </w:pPr>
    <w:rPr>
      <w:rFonts w:ascii="Calibri" w:hAnsi="Calibri"/>
      <w:color w:val="00000A"/>
      <w:sz w:val="22"/>
      <w:szCs w:val="22"/>
    </w:rPr>
  </w:style>
  <w:style w:type="paragraph" w:customStyle="1" w:styleId="TOC71">
    <w:name w:val="TOC 71"/>
    <w:basedOn w:val="a3"/>
    <w:rsid w:val="005D368E"/>
    <w:pPr>
      <w:spacing w:after="100" w:line="276" w:lineRule="auto"/>
      <w:ind w:left="1320"/>
    </w:pPr>
    <w:rPr>
      <w:rFonts w:ascii="Calibri" w:hAnsi="Calibri"/>
      <w:color w:val="00000A"/>
      <w:sz w:val="22"/>
      <w:szCs w:val="22"/>
    </w:rPr>
  </w:style>
  <w:style w:type="paragraph" w:customStyle="1" w:styleId="TOC81">
    <w:name w:val="TOC 81"/>
    <w:basedOn w:val="a3"/>
    <w:rsid w:val="005D368E"/>
    <w:pPr>
      <w:spacing w:after="100" w:line="276" w:lineRule="auto"/>
      <w:ind w:left="1540"/>
    </w:pPr>
    <w:rPr>
      <w:rFonts w:ascii="Calibri" w:hAnsi="Calibri"/>
      <w:color w:val="00000A"/>
      <w:sz w:val="22"/>
      <w:szCs w:val="22"/>
    </w:rPr>
  </w:style>
  <w:style w:type="paragraph" w:customStyle="1" w:styleId="TOC91">
    <w:name w:val="TOC 91"/>
    <w:basedOn w:val="a3"/>
    <w:rsid w:val="005D368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5D368E"/>
    <w:rPr>
      <w:color w:val="00000A"/>
    </w:rPr>
  </w:style>
  <w:style w:type="paragraph" w:customStyle="1" w:styleId="9b">
    <w:name w:val="Стиль9"/>
    <w:rsid w:val="005D36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5D368E"/>
    <w:rPr>
      <w:sz w:val="16"/>
    </w:rPr>
  </w:style>
  <w:style w:type="paragraph" w:customStyle="1" w:styleId="7f0">
    <w:name w:val="Знак7"/>
    <w:basedOn w:val="a3"/>
    <w:rsid w:val="005D368E"/>
    <w:pPr>
      <w:spacing w:after="160" w:line="240" w:lineRule="exact"/>
    </w:pPr>
    <w:rPr>
      <w:rFonts w:ascii="Verdana" w:hAnsi="Verdana"/>
      <w:sz w:val="20"/>
      <w:szCs w:val="20"/>
      <w:lang w:val="en-US" w:eastAsia="en-US"/>
    </w:rPr>
  </w:style>
  <w:style w:type="character" w:customStyle="1" w:styleId="6230">
    <w:name w:val="Знак Знак623"/>
    <w:rsid w:val="005D368E"/>
    <w:rPr>
      <w:rFonts w:ascii="Cambria" w:hAnsi="Cambria"/>
      <w:b/>
      <w:kern w:val="1"/>
      <w:sz w:val="32"/>
      <w:lang w:val="ru-RU" w:eastAsia="ar-SA" w:bidi="ar-SA"/>
    </w:rPr>
  </w:style>
  <w:style w:type="paragraph" w:customStyle="1" w:styleId="TOCHeading1">
    <w:name w:val="TOC Heading1"/>
    <w:basedOn w:val="11"/>
    <w:next w:val="a3"/>
    <w:rsid w:val="005D368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D368E"/>
    <w:rPr>
      <w:i/>
      <w:color w:val="000000"/>
      <w:sz w:val="24"/>
    </w:rPr>
  </w:style>
  <w:style w:type="character" w:customStyle="1" w:styleId="IntenseQuoteChar5">
    <w:name w:val="Intense Quote Char5"/>
    <w:locked/>
    <w:rsid w:val="005D368E"/>
    <w:rPr>
      <w:b/>
      <w:i/>
      <w:color w:val="4F81BD"/>
      <w:sz w:val="24"/>
    </w:rPr>
  </w:style>
  <w:style w:type="paragraph" w:customStyle="1" w:styleId="11ff0">
    <w:name w:val="Знак Знак Знак Знак Знак Знак Знак Знак Знак Знак Знак Знак Знак11"/>
    <w:basedOn w:val="a3"/>
    <w:rsid w:val="005D368E"/>
    <w:pPr>
      <w:spacing w:after="160" w:line="240" w:lineRule="exact"/>
    </w:pPr>
    <w:rPr>
      <w:rFonts w:ascii="Verdana" w:hAnsi="Verdana"/>
      <w:lang w:val="en-US" w:eastAsia="en-US"/>
    </w:rPr>
  </w:style>
  <w:style w:type="paragraph" w:customStyle="1" w:styleId="BodyText221">
    <w:name w:val="Body Text 221"/>
    <w:basedOn w:val="a3"/>
    <w:rsid w:val="005D368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5D368E"/>
    <w:pPr>
      <w:suppressAutoHyphens/>
      <w:ind w:firstLine="454"/>
    </w:pPr>
    <w:rPr>
      <w:b/>
      <w:caps/>
      <w:lang w:eastAsia="zh-CN"/>
    </w:rPr>
  </w:style>
  <w:style w:type="paragraph" w:customStyle="1" w:styleId="Heading212">
    <w:name w:val="Heading 212"/>
    <w:basedOn w:val="a3"/>
    <w:next w:val="a3"/>
    <w:rsid w:val="005D368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5D368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5D368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5D368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5D368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5D368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5D368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5D368E"/>
    <w:rPr>
      <w:rFonts w:ascii="Cambria" w:hAnsi="Cambria"/>
      <w:b/>
      <w:i/>
      <w:sz w:val="28"/>
    </w:rPr>
  </w:style>
  <w:style w:type="character" w:customStyle="1" w:styleId="7110">
    <w:name w:val="Знак Знак711"/>
    <w:rsid w:val="005D368E"/>
    <w:rPr>
      <w:sz w:val="16"/>
      <w:lang w:val="ru-RU" w:eastAsia="ru-RU"/>
    </w:rPr>
  </w:style>
  <w:style w:type="character" w:customStyle="1" w:styleId="1890">
    <w:name w:val="Знак Знак189"/>
    <w:rsid w:val="005D368E"/>
    <w:rPr>
      <w:rFonts w:ascii="Courier New" w:hAnsi="Courier New"/>
    </w:rPr>
  </w:style>
  <w:style w:type="character" w:customStyle="1" w:styleId="931">
    <w:name w:val="Знак Знак93"/>
    <w:locked/>
    <w:rsid w:val="005D368E"/>
    <w:rPr>
      <w:rFonts w:ascii="Tahoma" w:hAnsi="Tahoma"/>
      <w:lang w:val="ru-RU" w:eastAsia="ru-RU"/>
    </w:rPr>
  </w:style>
  <w:style w:type="character" w:customStyle="1" w:styleId="1330">
    <w:name w:val="Знак Знак133"/>
    <w:locked/>
    <w:rsid w:val="005D368E"/>
    <w:rPr>
      <w:lang w:val="ru-RU" w:eastAsia="ar-SA" w:bidi="ar-SA"/>
    </w:rPr>
  </w:style>
  <w:style w:type="character" w:customStyle="1" w:styleId="1133">
    <w:name w:val="Знак Знак113"/>
    <w:locked/>
    <w:rsid w:val="005D368E"/>
    <w:rPr>
      <w:sz w:val="28"/>
      <w:lang w:val="ru-RU" w:eastAsia="ru-RU"/>
    </w:rPr>
  </w:style>
  <w:style w:type="character" w:customStyle="1" w:styleId="1192">
    <w:name w:val="Знак1 Знак Знак19"/>
    <w:locked/>
    <w:rsid w:val="005D368E"/>
    <w:rPr>
      <w:rFonts w:ascii="Times New Roman" w:hAnsi="Times New Roman"/>
      <w:sz w:val="24"/>
      <w:lang w:eastAsia="ru-RU"/>
    </w:rPr>
  </w:style>
  <w:style w:type="character" w:customStyle="1" w:styleId="694">
    <w:name w:val="Знак6 Знак Знак9"/>
    <w:rsid w:val="005D368E"/>
    <w:rPr>
      <w:sz w:val="24"/>
      <w:lang w:val="ru-RU" w:eastAsia="ru-RU"/>
    </w:rPr>
  </w:style>
  <w:style w:type="character" w:customStyle="1" w:styleId="QuoteChar6">
    <w:name w:val="Quote Char6"/>
    <w:locked/>
    <w:rsid w:val="005D368E"/>
    <w:rPr>
      <w:rFonts w:ascii="Times New Roman" w:hAnsi="Times New Roman"/>
      <w:i/>
      <w:color w:val="000000"/>
      <w:sz w:val="24"/>
    </w:rPr>
  </w:style>
  <w:style w:type="character" w:customStyle="1" w:styleId="IntenseQuoteChar6">
    <w:name w:val="Intense Quote Char6"/>
    <w:locked/>
    <w:rsid w:val="005D368E"/>
    <w:rPr>
      <w:rFonts w:ascii="Times New Roman" w:hAnsi="Times New Roman"/>
      <w:b/>
      <w:i/>
      <w:color w:val="4F81BD"/>
      <w:sz w:val="24"/>
    </w:rPr>
  </w:style>
  <w:style w:type="character" w:customStyle="1" w:styleId="821">
    <w:name w:val="Знак Знак82"/>
    <w:locked/>
    <w:rsid w:val="005D368E"/>
    <w:rPr>
      <w:rFonts w:ascii="Arial" w:hAnsi="Arial"/>
      <w:sz w:val="24"/>
      <w:lang w:val="ru-RU" w:eastAsia="ru-RU"/>
    </w:rPr>
  </w:style>
  <w:style w:type="character" w:customStyle="1" w:styleId="2012">
    <w:name w:val="Знак Знак2012"/>
    <w:rsid w:val="005D368E"/>
    <w:rPr>
      <w:rFonts w:ascii="Arial" w:hAnsi="Arial"/>
      <w:sz w:val="22"/>
    </w:rPr>
  </w:style>
  <w:style w:type="character" w:customStyle="1" w:styleId="2014">
    <w:name w:val="Знак Знак2014"/>
    <w:rsid w:val="005D368E"/>
    <w:rPr>
      <w:rFonts w:ascii="Arial" w:hAnsi="Arial"/>
      <w:sz w:val="22"/>
    </w:rPr>
  </w:style>
  <w:style w:type="paragraph" w:customStyle="1" w:styleId="89">
    <w:name w:val="Абзац списка8"/>
    <w:basedOn w:val="a3"/>
    <w:rsid w:val="005D368E"/>
    <w:pPr>
      <w:spacing w:after="200" w:line="276" w:lineRule="auto"/>
      <w:ind w:left="720"/>
    </w:pPr>
    <w:rPr>
      <w:rFonts w:ascii="Calibri" w:hAnsi="Calibri"/>
      <w:sz w:val="22"/>
      <w:szCs w:val="22"/>
      <w:lang w:eastAsia="en-US"/>
    </w:rPr>
  </w:style>
  <w:style w:type="paragraph" w:customStyle="1" w:styleId="14a">
    <w:name w:val="Обычный14"/>
    <w:rsid w:val="005D368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5D368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5D368E"/>
    <w:pPr>
      <w:keepNext/>
      <w:widowControl/>
      <w:snapToGrid/>
      <w:ind w:left="0" w:firstLine="0"/>
      <w:outlineLvl w:val="2"/>
    </w:pPr>
    <w:rPr>
      <w:sz w:val="24"/>
    </w:rPr>
  </w:style>
  <w:style w:type="paragraph" w:customStyle="1" w:styleId="8a">
    <w:name w:val="Основной текст8"/>
    <w:basedOn w:val="14a"/>
    <w:rsid w:val="005D368E"/>
    <w:pPr>
      <w:widowControl/>
      <w:snapToGrid/>
      <w:spacing w:line="360" w:lineRule="auto"/>
      <w:ind w:left="0" w:firstLine="0"/>
    </w:pPr>
    <w:rPr>
      <w:sz w:val="24"/>
    </w:rPr>
  </w:style>
  <w:style w:type="numbering" w:customStyle="1" w:styleId="224">
    <w:name w:val="Стиль Стиль нумерованный + многоуровневый224"/>
    <w:rsid w:val="005D368E"/>
    <w:pPr>
      <w:numPr>
        <w:numId w:val="28"/>
      </w:numPr>
    </w:pPr>
  </w:style>
  <w:style w:type="paragraph" w:styleId="affe">
    <w:name w:val="Title"/>
    <w:basedOn w:val="a3"/>
    <w:next w:val="a3"/>
    <w:link w:val="54"/>
    <w:qFormat/>
    <w:rsid w:val="005D368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5D368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67734">
      <w:bodyDiv w:val="1"/>
      <w:marLeft w:val="0"/>
      <w:marRight w:val="0"/>
      <w:marTop w:val="0"/>
      <w:marBottom w:val="0"/>
      <w:divBdr>
        <w:top w:val="none" w:sz="0" w:space="0" w:color="auto"/>
        <w:left w:val="none" w:sz="0" w:space="0" w:color="auto"/>
        <w:bottom w:val="none" w:sz="0" w:space="0" w:color="auto"/>
        <w:right w:val="none" w:sz="0" w:space="0" w:color="auto"/>
      </w:divBdr>
    </w:div>
    <w:div w:id="953711282">
      <w:bodyDiv w:val="1"/>
      <w:marLeft w:val="0"/>
      <w:marRight w:val="0"/>
      <w:marTop w:val="0"/>
      <w:marBottom w:val="0"/>
      <w:divBdr>
        <w:top w:val="none" w:sz="0" w:space="0" w:color="auto"/>
        <w:left w:val="none" w:sz="0" w:space="0" w:color="auto"/>
        <w:bottom w:val="none" w:sz="0" w:space="0" w:color="auto"/>
        <w:right w:val="none" w:sz="0" w:space="0" w:color="auto"/>
      </w:divBdr>
    </w:div>
    <w:div w:id="1008213384">
      <w:bodyDiv w:val="1"/>
      <w:marLeft w:val="0"/>
      <w:marRight w:val="0"/>
      <w:marTop w:val="0"/>
      <w:marBottom w:val="0"/>
      <w:divBdr>
        <w:top w:val="none" w:sz="0" w:space="0" w:color="auto"/>
        <w:left w:val="none" w:sz="0" w:space="0" w:color="auto"/>
        <w:bottom w:val="none" w:sz="0" w:space="0" w:color="auto"/>
        <w:right w:val="none" w:sz="0" w:space="0" w:color="auto"/>
      </w:divBdr>
    </w:div>
    <w:div w:id="142202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15</Pages>
  <Words>7039</Words>
  <Characters>40125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2023-01-25T12:27:00Z</cp:lastPrinted>
  <dcterms:created xsi:type="dcterms:W3CDTF">2022-01-28T08:22:00Z</dcterms:created>
  <dcterms:modified xsi:type="dcterms:W3CDTF">2023-04-24T15:45:00Z</dcterms:modified>
</cp:coreProperties>
</file>